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A5CA" w14:textId="77777777" w:rsidR="008E67BA" w:rsidRDefault="008E67BA">
      <w:pPr>
        <w:rPr>
          <w:lang w:eastAsia="zh-CN"/>
        </w:rPr>
      </w:pPr>
    </w:p>
    <w:p w14:paraId="66E9F7F1" w14:textId="77777777" w:rsidR="008E67BA" w:rsidRDefault="003C1940">
      <w:pPr>
        <w:pStyle w:val="1"/>
      </w:pPr>
      <w:bookmarkStart w:id="0" w:name="references"/>
      <w:bookmarkStart w:id="1" w:name="_Toc23609"/>
      <w:bookmarkStart w:id="2" w:name="_Toc134691791"/>
      <w:bookmarkStart w:id="3" w:name="_Toc104488368"/>
      <w:bookmarkStart w:id="4" w:name="_Toc13157"/>
      <w:bookmarkStart w:id="5" w:name="_Toc103163476"/>
      <w:bookmarkEnd w:id="0"/>
      <w:r>
        <w:t>B.4</w:t>
      </w:r>
      <w:r>
        <w:tab/>
      </w:r>
      <w:bookmarkStart w:id="6" w:name="_Toc27271"/>
      <w:bookmarkStart w:id="7" w:name="_Toc141084763"/>
      <w:bookmarkStart w:id="8" w:name="_Toc15219"/>
      <w:bookmarkStart w:id="9" w:name="_Toc104488369"/>
      <w:bookmarkStart w:id="10" w:name="_Toc5962"/>
      <w:bookmarkStart w:id="11" w:name="_Toc134691795"/>
      <w:bookmarkStart w:id="12" w:name="_Toc103163478"/>
      <w:bookmarkEnd w:id="1"/>
      <w:bookmarkEnd w:id="2"/>
      <w:bookmarkEnd w:id="3"/>
      <w:bookmarkEnd w:id="4"/>
      <w:bookmarkEnd w:id="5"/>
      <w:r>
        <w:tab/>
        <w:t>System level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results for dynamic TDD</w:t>
      </w:r>
      <w:bookmarkEnd w:id="6"/>
      <w:bookmarkEnd w:id="7"/>
    </w:p>
    <w:p w14:paraId="38D9D648" w14:textId="77777777" w:rsidR="008E67BA" w:rsidRDefault="003C1940">
      <w:pPr>
        <w:rPr>
          <w:bCs/>
          <w:iCs/>
        </w:rPr>
      </w:pPr>
      <w:r>
        <w:rPr>
          <w:rFonts w:hint="eastAsia"/>
          <w:lang w:eastAsia="zh-CN"/>
        </w:rPr>
        <w:t xml:space="preserve">The detailed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</w:t>
      </w:r>
      <w:r>
        <w:rPr>
          <w:lang w:eastAsia="zh-CN"/>
        </w:rPr>
        <w:t>dynamic TDD</w:t>
      </w:r>
      <w:r>
        <w:rPr>
          <w:rFonts w:hint="eastAsia"/>
          <w:lang w:eastAsia="zh-CN"/>
        </w:rPr>
        <w:t xml:space="preserve"> can be found in the attached document </w:t>
      </w:r>
      <w:r>
        <w:rPr>
          <w:lang w:eastAsia="zh-CN"/>
        </w:rPr>
        <w:t>"</w:t>
      </w:r>
      <w:r>
        <w:rPr>
          <w:b/>
          <w:lang w:eastAsia="zh-CN"/>
        </w:rPr>
        <w:t>B.4_Dynamic TDD</w:t>
      </w:r>
      <w:r>
        <w:rPr>
          <w:rFonts w:hint="eastAsia"/>
          <w:b/>
          <w:lang w:eastAsia="zh-CN"/>
        </w:rPr>
        <w:t>.zip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17FE5A0E" w14:textId="77777777" w:rsidR="008E67BA" w:rsidRDefault="008E67BA">
      <w:pPr>
        <w:pStyle w:val="L1bullet"/>
        <w:ind w:left="0" w:firstLine="0"/>
        <w:rPr>
          <w:bCs/>
          <w:iCs/>
        </w:rPr>
      </w:pPr>
    </w:p>
    <w:p w14:paraId="13D19305" w14:textId="77777777" w:rsidR="008E67BA" w:rsidRDefault="003C1940">
      <w:pPr>
        <w:pStyle w:val="31"/>
      </w:pPr>
      <w:bookmarkStart w:id="13" w:name="_Toc2993"/>
      <w:bookmarkStart w:id="14" w:name="_Toc22995"/>
      <w:bookmarkStart w:id="15" w:name="_Toc134691796"/>
      <w:bookmarkStart w:id="16" w:name="_Toc126680964"/>
      <w:bookmarkStart w:id="17" w:name="_Toc21135"/>
      <w:bookmarkStart w:id="18" w:name="_Toc17406"/>
      <w:bookmarkEnd w:id="8"/>
      <w:bookmarkEnd w:id="9"/>
      <w:bookmarkEnd w:id="10"/>
      <w:bookmarkEnd w:id="11"/>
      <w:bookmarkEnd w:id="12"/>
      <w:r>
        <w:t>B.4.</w:t>
      </w:r>
      <w:r>
        <w:rPr>
          <w:lang w:val="en-US"/>
        </w:rPr>
        <w:t>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3"/>
      <w:bookmarkEnd w:id="14"/>
    </w:p>
    <w:p w14:paraId="6A01E8AD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(Huawei, HiSilicon): </w:t>
      </w:r>
    </w:p>
    <w:p w14:paraId="66482816" w14:textId="77777777" w:rsidR="008E67BA" w:rsidRDefault="003C1940">
      <w:pPr>
        <w:spacing w:after="0"/>
        <w:rPr>
          <w:b/>
          <w:bCs/>
          <w:u w:val="single"/>
        </w:rPr>
      </w:pPr>
      <w:bookmarkStart w:id="19" w:name="_Hlk142595140"/>
      <w:r>
        <w:rPr>
          <w:b/>
          <w:bCs/>
          <w:u w:val="single"/>
        </w:rPr>
        <w:t>2-layer Scenario B (FR1)</w:t>
      </w:r>
    </w:p>
    <w:bookmarkEnd w:id="19"/>
    <w:p w14:paraId="7936BBC4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3CE3DFF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iCs/>
          <w:lang w:val="en-US" w:eastAsia="zh-CN"/>
        </w:rPr>
        <w:t xml:space="preserve">Large Packet Size </w:t>
      </w:r>
      <w:r>
        <w:rPr>
          <w:rFonts w:eastAsia="맑은 고딕"/>
          <w:lang w:val="en-US" w:eastAsia="ko-KR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823AEC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A2D39C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0E4E7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3E56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2B5EBC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25D17F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BF4CE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A5C5C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13E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D871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8107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C10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0094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F60BF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8E02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1525E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4313B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86E4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B782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1E3B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F011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D89A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BE14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1CCF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429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BDA3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31F8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0E0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8E67BA" w14:paraId="5DF4A740" w14:textId="77777777">
        <w:tc>
          <w:tcPr>
            <w:tcW w:w="838" w:type="dxa"/>
            <w:vMerge/>
            <w:shd w:val="clear" w:color="auto" w:fill="auto"/>
            <w:vAlign w:val="center"/>
          </w:tcPr>
          <w:p w14:paraId="4FB6AD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1863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B1A2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BB76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C7C0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2268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16F2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5BD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04A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A032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C685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8E67BA" w14:paraId="41E60B15" w14:textId="77777777">
        <w:tc>
          <w:tcPr>
            <w:tcW w:w="838" w:type="dxa"/>
            <w:vMerge/>
            <w:shd w:val="clear" w:color="auto" w:fill="auto"/>
            <w:vAlign w:val="center"/>
          </w:tcPr>
          <w:p w14:paraId="0DC118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DB35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B28E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2356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C2CB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05D4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B9EF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2181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7E8C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D4F6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EFA6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E36B44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440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CAE4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2AE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E65A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3867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E232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B933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F949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82E6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3E267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A09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166.00%</w:t>
            </w:r>
          </w:p>
        </w:tc>
      </w:tr>
      <w:tr w:rsidR="008E67BA" w14:paraId="6691E8BD" w14:textId="77777777">
        <w:tc>
          <w:tcPr>
            <w:tcW w:w="838" w:type="dxa"/>
            <w:vMerge/>
            <w:shd w:val="clear" w:color="auto" w:fill="auto"/>
            <w:vAlign w:val="center"/>
          </w:tcPr>
          <w:p w14:paraId="73AF4EC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6EF9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56F9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BB8B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D2DC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60EA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1F29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871D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88DA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3D88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A16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</w:tr>
      <w:tr w:rsidR="008E67BA" w14:paraId="60642C93" w14:textId="77777777">
        <w:tc>
          <w:tcPr>
            <w:tcW w:w="838" w:type="dxa"/>
            <w:vMerge/>
            <w:shd w:val="clear" w:color="auto" w:fill="auto"/>
            <w:vAlign w:val="center"/>
          </w:tcPr>
          <w:p w14:paraId="069A83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BE89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B8E7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856B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7B6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AB8A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E5D8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ADDF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676A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73C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D397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ED3C50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0EDB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FFA8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F247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A9D8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E500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5983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237F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D6E5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2EE1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9467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56D9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778135" w14:textId="77777777">
        <w:tc>
          <w:tcPr>
            <w:tcW w:w="838" w:type="dxa"/>
            <w:vMerge/>
            <w:shd w:val="clear" w:color="auto" w:fill="auto"/>
            <w:vAlign w:val="center"/>
          </w:tcPr>
          <w:p w14:paraId="1D3BD2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F426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65FC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A3D4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184C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4A4F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D0DE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EABC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5CBA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74A4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DA72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EFF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38A48D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E63F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1FE3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75ED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1D96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26D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EF66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3EF1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3C04B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1B29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0F6D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B20E9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0A8D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EA89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B486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8F92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F61F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52C5A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969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3F5D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E36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EB7B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DAF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37C44C7" w14:textId="77777777">
        <w:tc>
          <w:tcPr>
            <w:tcW w:w="838" w:type="dxa"/>
            <w:vMerge/>
            <w:shd w:val="clear" w:color="auto" w:fill="auto"/>
            <w:vAlign w:val="center"/>
          </w:tcPr>
          <w:p w14:paraId="4BE7E5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63A1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4207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14E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5CBE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100EC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8C32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7867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1DF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98F6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2884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E8B8B57" w14:textId="77777777">
        <w:tc>
          <w:tcPr>
            <w:tcW w:w="838" w:type="dxa"/>
            <w:vMerge/>
            <w:shd w:val="clear" w:color="auto" w:fill="auto"/>
            <w:vAlign w:val="center"/>
          </w:tcPr>
          <w:p w14:paraId="616773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D987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39BE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51B1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2669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A02E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2BF4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4F8E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26C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291F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A121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989AF3C" w14:textId="77777777">
        <w:tc>
          <w:tcPr>
            <w:tcW w:w="838" w:type="dxa"/>
            <w:shd w:val="clear" w:color="auto" w:fill="auto"/>
            <w:vAlign w:val="center"/>
          </w:tcPr>
          <w:p w14:paraId="5A6D6C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E4C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80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D4E2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0D6F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889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8019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6F4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7CB4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9251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502A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F367E9" w14:textId="77777777">
        <w:tc>
          <w:tcPr>
            <w:tcW w:w="838" w:type="dxa"/>
            <w:shd w:val="clear" w:color="auto" w:fill="auto"/>
            <w:vAlign w:val="center"/>
          </w:tcPr>
          <w:p w14:paraId="321485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4553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4EB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08FA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7D1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689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8345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136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ACA5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C17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F84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18776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3E64A2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4B7CB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A0DA25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818913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078BF8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D205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29A2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45CF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2AD17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B17D7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273EE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A439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34177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7465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5C42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7A25B5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593F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F3F1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8885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7650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F80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1076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9FB9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9E9C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F46B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D4B2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DD52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2640F7F" w14:textId="77777777">
        <w:tc>
          <w:tcPr>
            <w:tcW w:w="838" w:type="dxa"/>
            <w:vMerge/>
            <w:shd w:val="clear" w:color="auto" w:fill="auto"/>
            <w:vAlign w:val="center"/>
          </w:tcPr>
          <w:p w14:paraId="0A96506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9648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7460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B561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6068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9DB1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BA31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FD7E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E2A8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7200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9AA9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082F8B" w14:textId="77777777">
        <w:tc>
          <w:tcPr>
            <w:tcW w:w="838" w:type="dxa"/>
            <w:vMerge/>
            <w:shd w:val="clear" w:color="auto" w:fill="auto"/>
            <w:vAlign w:val="center"/>
          </w:tcPr>
          <w:p w14:paraId="03B370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E05D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7973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4F07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A20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F0AB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016F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1E92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DCC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902C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088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3F127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14C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2448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EE47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2A01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8FAF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5DF6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C6D5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F4E9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B604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C7C9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8C5F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15C71A1" w14:textId="77777777">
        <w:tc>
          <w:tcPr>
            <w:tcW w:w="838" w:type="dxa"/>
            <w:vMerge/>
            <w:shd w:val="clear" w:color="auto" w:fill="auto"/>
            <w:vAlign w:val="center"/>
          </w:tcPr>
          <w:p w14:paraId="39B435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857E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5846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9940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49CE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9308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BDB4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C30B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8E25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3756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FE2E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EEF031" w14:textId="77777777">
        <w:tc>
          <w:tcPr>
            <w:tcW w:w="838" w:type="dxa"/>
            <w:vMerge/>
            <w:shd w:val="clear" w:color="auto" w:fill="auto"/>
            <w:vAlign w:val="center"/>
          </w:tcPr>
          <w:p w14:paraId="227FF4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D193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1F15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840D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F91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B29F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A6BF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14E5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BC32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DC07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2198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58A05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68189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795E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1990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D6F8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0CEE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26F0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D23D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7E76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390CE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5BF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7602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21C0A5" w14:textId="77777777">
        <w:tc>
          <w:tcPr>
            <w:tcW w:w="838" w:type="dxa"/>
            <w:vMerge/>
            <w:shd w:val="clear" w:color="auto" w:fill="auto"/>
            <w:vAlign w:val="center"/>
          </w:tcPr>
          <w:p w14:paraId="690D05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9FF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CB76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8138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5C6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A088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AB93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3D0C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16E1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D5BD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CFBA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CA9AA9" w14:textId="77777777">
        <w:tc>
          <w:tcPr>
            <w:tcW w:w="838" w:type="dxa"/>
            <w:vMerge/>
            <w:shd w:val="clear" w:color="auto" w:fill="auto"/>
            <w:vAlign w:val="center"/>
          </w:tcPr>
          <w:p w14:paraId="25E842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538E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AAD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0BB0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765C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D4CE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0293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E3C2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A38B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23E0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793A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69AD7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9C2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C5C2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CDB5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BC3A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144F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45F9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8999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C825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4BF6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2967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8571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002C68" w14:textId="77777777">
        <w:tc>
          <w:tcPr>
            <w:tcW w:w="838" w:type="dxa"/>
            <w:vMerge/>
            <w:shd w:val="clear" w:color="auto" w:fill="auto"/>
            <w:vAlign w:val="center"/>
          </w:tcPr>
          <w:p w14:paraId="33316C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2E81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1C54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F50F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5CC3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B94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1A0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F97C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3BD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1E175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6DC3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88CCA5B" w14:textId="77777777">
        <w:tc>
          <w:tcPr>
            <w:tcW w:w="838" w:type="dxa"/>
            <w:vMerge/>
            <w:shd w:val="clear" w:color="auto" w:fill="auto"/>
            <w:vAlign w:val="center"/>
          </w:tcPr>
          <w:p w14:paraId="50B48F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E9C6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8233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0018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A9E8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439A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7947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D59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6290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3F61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88A7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E47A08" w14:textId="77777777">
        <w:tc>
          <w:tcPr>
            <w:tcW w:w="838" w:type="dxa"/>
            <w:shd w:val="clear" w:color="auto" w:fill="auto"/>
            <w:vAlign w:val="center"/>
          </w:tcPr>
          <w:p w14:paraId="5C3BE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3034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6329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2A7F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706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2444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5388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B417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004D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B9B4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56BE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41E86FC" w14:textId="77777777">
        <w:tc>
          <w:tcPr>
            <w:tcW w:w="838" w:type="dxa"/>
            <w:shd w:val="clear" w:color="auto" w:fill="auto"/>
            <w:vAlign w:val="center"/>
          </w:tcPr>
          <w:p w14:paraId="402A27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3276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02DC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DB77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7BF4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6289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3106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D709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8320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7071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ACF4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D59B8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722D21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873A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18FBD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DBCC22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70C414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UL resource muting based 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480EFBD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A1F2DC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92BDE2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2F6FE4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885976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079D9E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1DFB5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45C6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CED84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4AEE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A060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98ABA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FDCE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EAE4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4709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E34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FEF973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A84E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D677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A32A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99FB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499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D8BD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FA55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9DE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2236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A01C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853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8E67BA" w14:paraId="6C5B9CC9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817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EF0F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FE0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E9C7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933B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62F2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035A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A21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73A9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297F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182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8E67BA" w14:paraId="670D1DA8" w14:textId="77777777">
        <w:tc>
          <w:tcPr>
            <w:tcW w:w="838" w:type="dxa"/>
            <w:vMerge/>
            <w:shd w:val="clear" w:color="auto" w:fill="auto"/>
            <w:vAlign w:val="center"/>
          </w:tcPr>
          <w:p w14:paraId="119AC7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D502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CD71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8D8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8FA1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3D48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15F2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0948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25A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E73C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0BBA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D6FB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37A0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1B12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9CD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4230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3CC3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1915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6A16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E8A0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59FA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F340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0DA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299.00%</w:t>
            </w:r>
          </w:p>
        </w:tc>
      </w:tr>
      <w:tr w:rsidR="008E67BA" w14:paraId="1AB008E3" w14:textId="77777777">
        <w:tc>
          <w:tcPr>
            <w:tcW w:w="838" w:type="dxa"/>
            <w:vMerge/>
            <w:shd w:val="clear" w:color="auto" w:fill="auto"/>
            <w:vAlign w:val="center"/>
          </w:tcPr>
          <w:p w14:paraId="717F25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C4EE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EE49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831A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9528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B0F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D9B0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579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88F6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5F80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DE5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368.00%</w:t>
            </w:r>
          </w:p>
        </w:tc>
      </w:tr>
      <w:tr w:rsidR="008E67BA" w14:paraId="38342ACF" w14:textId="77777777">
        <w:tc>
          <w:tcPr>
            <w:tcW w:w="838" w:type="dxa"/>
            <w:vMerge/>
            <w:shd w:val="clear" w:color="auto" w:fill="auto"/>
            <w:vAlign w:val="center"/>
          </w:tcPr>
          <w:p w14:paraId="6E519E5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554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85E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1CEE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0698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18D6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5E18B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A07E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01F6D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AC0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6FEF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0310E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45B1E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B912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FB77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114A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6EF0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137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A12D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668C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3867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EEA8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CF71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A66273" w14:textId="77777777">
        <w:tc>
          <w:tcPr>
            <w:tcW w:w="838" w:type="dxa"/>
            <w:vMerge/>
            <w:shd w:val="clear" w:color="auto" w:fill="auto"/>
            <w:vAlign w:val="center"/>
          </w:tcPr>
          <w:p w14:paraId="74F640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0EA4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C1A7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5482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FBF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3B9A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A380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7886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C516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0CA1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9A39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D60589" w14:textId="77777777">
        <w:tc>
          <w:tcPr>
            <w:tcW w:w="838" w:type="dxa"/>
            <w:vMerge/>
            <w:shd w:val="clear" w:color="auto" w:fill="auto"/>
            <w:vAlign w:val="center"/>
          </w:tcPr>
          <w:p w14:paraId="0C1BBE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6BF8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DD0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C3C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FF82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3DD7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868D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CDA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3751E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184F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9DB9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C5986A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89F1A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D62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6356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E7C8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FEB4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4F86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DD88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C12B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A94B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B02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D06F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8D11000" w14:textId="77777777">
        <w:tc>
          <w:tcPr>
            <w:tcW w:w="838" w:type="dxa"/>
            <w:vMerge/>
            <w:shd w:val="clear" w:color="auto" w:fill="auto"/>
            <w:vAlign w:val="center"/>
          </w:tcPr>
          <w:p w14:paraId="618ECA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FE15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7BC2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EF51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25FE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B0EB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34BF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919A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D97A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413E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165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4ECFA6A" w14:textId="77777777">
        <w:tc>
          <w:tcPr>
            <w:tcW w:w="838" w:type="dxa"/>
            <w:vMerge/>
            <w:shd w:val="clear" w:color="auto" w:fill="auto"/>
            <w:vAlign w:val="center"/>
          </w:tcPr>
          <w:p w14:paraId="075FC01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5928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6E7B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7991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C314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F888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87D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23C1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1D41C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52AF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2B51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9C9E2EF" w14:textId="77777777">
        <w:tc>
          <w:tcPr>
            <w:tcW w:w="838" w:type="dxa"/>
            <w:shd w:val="clear" w:color="auto" w:fill="auto"/>
            <w:vAlign w:val="center"/>
          </w:tcPr>
          <w:p w14:paraId="024F74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23CB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3ED6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A9AB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1882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455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E0D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AF8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D38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17F0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82C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B6B1F4D" w14:textId="77777777">
        <w:tc>
          <w:tcPr>
            <w:tcW w:w="838" w:type="dxa"/>
            <w:shd w:val="clear" w:color="auto" w:fill="auto"/>
            <w:vAlign w:val="center"/>
          </w:tcPr>
          <w:p w14:paraId="0113CA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3B76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2F40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C97D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D262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6CC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E7F7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0ACE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8E07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A25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4B0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6D5F0B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79C8FB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C42F3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F73AFD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42E7F4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318C11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8810E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0D73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08D78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40F6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A05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03BD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7D6F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2B10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18CB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569ED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04129C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B3D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9A24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7F15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6164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5C0C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4664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83A0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B866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390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4308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B7C6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B1364C" w14:textId="77777777">
        <w:tc>
          <w:tcPr>
            <w:tcW w:w="838" w:type="dxa"/>
            <w:vMerge/>
            <w:shd w:val="clear" w:color="auto" w:fill="auto"/>
            <w:vAlign w:val="center"/>
          </w:tcPr>
          <w:p w14:paraId="1EECDB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B1D6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DC1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840A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A296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657C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613E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9FD8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3340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481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0D5C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2CFA09B" w14:textId="77777777">
        <w:tc>
          <w:tcPr>
            <w:tcW w:w="838" w:type="dxa"/>
            <w:vMerge/>
            <w:shd w:val="clear" w:color="auto" w:fill="auto"/>
            <w:vAlign w:val="center"/>
          </w:tcPr>
          <w:p w14:paraId="2C7CE6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A5094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62F8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F6BA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6B3F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644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512DD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BFED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FF43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D88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7815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16697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25119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4555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F877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1AC7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6DFD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A793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D948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C55C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6944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7D69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3348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0FA20B" w14:textId="77777777">
        <w:tc>
          <w:tcPr>
            <w:tcW w:w="838" w:type="dxa"/>
            <w:vMerge/>
            <w:shd w:val="clear" w:color="auto" w:fill="auto"/>
            <w:vAlign w:val="center"/>
          </w:tcPr>
          <w:p w14:paraId="77C5C1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9D35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1570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907D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3443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0C8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CE80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1524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2773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8736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547B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E16807C" w14:textId="77777777">
        <w:tc>
          <w:tcPr>
            <w:tcW w:w="838" w:type="dxa"/>
            <w:vMerge/>
            <w:shd w:val="clear" w:color="auto" w:fill="auto"/>
            <w:vAlign w:val="center"/>
          </w:tcPr>
          <w:p w14:paraId="24C868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617E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F90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61E4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907C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F5C4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878C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28A7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BAAA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227B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F02D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7DDB53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4C03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35F8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82E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BF63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F48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8AC3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7638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6B25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8178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FA5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68A0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5C86EA" w14:textId="77777777">
        <w:tc>
          <w:tcPr>
            <w:tcW w:w="838" w:type="dxa"/>
            <w:vMerge/>
            <w:shd w:val="clear" w:color="auto" w:fill="auto"/>
            <w:vAlign w:val="center"/>
          </w:tcPr>
          <w:p w14:paraId="2F7D71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74F46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202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BC2F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88B6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DC8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18B9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98C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61CE5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AD3B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CD63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390C76C" w14:textId="77777777">
        <w:tc>
          <w:tcPr>
            <w:tcW w:w="838" w:type="dxa"/>
            <w:vMerge/>
            <w:shd w:val="clear" w:color="auto" w:fill="auto"/>
            <w:vAlign w:val="center"/>
          </w:tcPr>
          <w:p w14:paraId="73B09F8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E462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69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6F81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CD1B0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7064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D6EA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F10F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E3A1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A691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36CE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6033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3F7F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FB24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B0E3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23F6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AACD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8F9A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1DC9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CE69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BC499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3808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B5ED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1D2364" w14:textId="77777777">
        <w:tc>
          <w:tcPr>
            <w:tcW w:w="838" w:type="dxa"/>
            <w:vMerge/>
            <w:shd w:val="clear" w:color="auto" w:fill="auto"/>
            <w:vAlign w:val="center"/>
          </w:tcPr>
          <w:p w14:paraId="7BB799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82D1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B5E5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1F35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6481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C5A1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DD8E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AC6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E129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F860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89D0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0A35498" w14:textId="77777777">
        <w:tc>
          <w:tcPr>
            <w:tcW w:w="838" w:type="dxa"/>
            <w:vMerge/>
            <w:shd w:val="clear" w:color="auto" w:fill="auto"/>
            <w:vAlign w:val="center"/>
          </w:tcPr>
          <w:p w14:paraId="74E38D2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AB7C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CC22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5F55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53AF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83DA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577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778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5F54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4424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39CE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EBBF47" w14:textId="77777777">
        <w:tc>
          <w:tcPr>
            <w:tcW w:w="838" w:type="dxa"/>
            <w:shd w:val="clear" w:color="auto" w:fill="auto"/>
            <w:vAlign w:val="center"/>
          </w:tcPr>
          <w:p w14:paraId="34F10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814C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34A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51DA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B2E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3157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EEE4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C15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3EFE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B8BE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0BC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23DC65B" w14:textId="77777777">
        <w:tc>
          <w:tcPr>
            <w:tcW w:w="838" w:type="dxa"/>
            <w:shd w:val="clear" w:color="auto" w:fill="auto"/>
            <w:vAlign w:val="center"/>
          </w:tcPr>
          <w:p w14:paraId="3915DE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FB7C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EA49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1528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B6F5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E785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0B93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17FB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50B00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229A4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9B13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072DC8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6EF5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6FF2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36EE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65E91AB" w14:textId="5F3F52DC" w:rsidR="007B4CE9" w:rsidRPr="007B4CE9" w:rsidRDefault="007B4CE9">
            <w:pPr>
              <w:contextualSpacing/>
              <w:rPr>
                <w:rFonts w:eastAsia="맑은 고딕" w:hint="eastAsia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F74114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2C76613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81EC19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6A3B0D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0C4A61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3257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F5C045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FE71E4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EF584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F4F9E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24D5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134E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C9C4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7240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1F31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BDBE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3976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84A6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849825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0816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D224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C65D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FFFF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F605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2CE6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A0B0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A01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5F3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9CA8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EB2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8E67BA" w14:paraId="6A4ABBD2" w14:textId="77777777">
        <w:tc>
          <w:tcPr>
            <w:tcW w:w="838" w:type="dxa"/>
            <w:vMerge/>
            <w:shd w:val="clear" w:color="auto" w:fill="auto"/>
            <w:vAlign w:val="center"/>
          </w:tcPr>
          <w:p w14:paraId="071B291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0422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9E56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75F3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FC48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27D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0FC7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55E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B3EA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43AC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4C6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8E67BA" w14:paraId="442BFC4E" w14:textId="77777777">
        <w:tc>
          <w:tcPr>
            <w:tcW w:w="838" w:type="dxa"/>
            <w:vMerge/>
            <w:shd w:val="clear" w:color="auto" w:fill="auto"/>
            <w:vAlign w:val="center"/>
          </w:tcPr>
          <w:p w14:paraId="501463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4085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3CBC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13B6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5596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87D8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781A5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B969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1F3A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0E33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E85C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762BD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7B0F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1759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C39C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5BE1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D52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D40E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4535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CCA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5997C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3B2F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A43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131.00%</w:t>
            </w:r>
          </w:p>
        </w:tc>
      </w:tr>
      <w:tr w:rsidR="008E67BA" w14:paraId="29AB5A44" w14:textId="77777777">
        <w:tc>
          <w:tcPr>
            <w:tcW w:w="838" w:type="dxa"/>
            <w:vMerge/>
            <w:shd w:val="clear" w:color="auto" w:fill="auto"/>
            <w:vAlign w:val="center"/>
          </w:tcPr>
          <w:p w14:paraId="520F5B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CE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E3D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BC1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1B33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8AF44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CAE8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4E9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0C96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F8DE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7D3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62.00%</w:t>
            </w:r>
          </w:p>
        </w:tc>
      </w:tr>
      <w:tr w:rsidR="008E67BA" w14:paraId="5A1535FB" w14:textId="77777777">
        <w:tc>
          <w:tcPr>
            <w:tcW w:w="838" w:type="dxa"/>
            <w:vMerge/>
            <w:shd w:val="clear" w:color="auto" w:fill="auto"/>
            <w:vAlign w:val="center"/>
          </w:tcPr>
          <w:p w14:paraId="2DB2B5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E3FE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AA7F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EA6E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AB65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6B7E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E752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67B1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90573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233E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3130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7F848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AC4CE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32E9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238E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2F40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C50B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682C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8B0E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A922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8A9E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F978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863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6D46D1" w14:textId="77777777">
        <w:tc>
          <w:tcPr>
            <w:tcW w:w="838" w:type="dxa"/>
            <w:vMerge/>
            <w:shd w:val="clear" w:color="auto" w:fill="auto"/>
            <w:vAlign w:val="center"/>
          </w:tcPr>
          <w:p w14:paraId="2AF4A5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8BAA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154E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7300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E78F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7959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7D86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AE8B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1ACC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200C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969F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A49AFB4" w14:textId="77777777">
        <w:tc>
          <w:tcPr>
            <w:tcW w:w="838" w:type="dxa"/>
            <w:vMerge/>
            <w:shd w:val="clear" w:color="auto" w:fill="auto"/>
            <w:vAlign w:val="center"/>
          </w:tcPr>
          <w:p w14:paraId="4D42C6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F8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262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187F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D36B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DFBA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135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B9E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C65C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D6FD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C52C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B82749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E647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522C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73C9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F3DF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D974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552F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1A84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68A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5411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298C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085A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9E86DD" w14:textId="77777777">
        <w:tc>
          <w:tcPr>
            <w:tcW w:w="838" w:type="dxa"/>
            <w:vMerge/>
            <w:shd w:val="clear" w:color="auto" w:fill="auto"/>
            <w:vAlign w:val="center"/>
          </w:tcPr>
          <w:p w14:paraId="76BFD9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029F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9D71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0893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179F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5B8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0CB7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F949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38D5E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6496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FB59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388B00" w14:textId="77777777">
        <w:tc>
          <w:tcPr>
            <w:tcW w:w="838" w:type="dxa"/>
            <w:vMerge/>
            <w:shd w:val="clear" w:color="auto" w:fill="auto"/>
            <w:vAlign w:val="center"/>
          </w:tcPr>
          <w:p w14:paraId="27A8B1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B497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04F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9B9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9C5D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C180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60D9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77B4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487B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B933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F30C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562D52" w14:textId="77777777">
        <w:tc>
          <w:tcPr>
            <w:tcW w:w="838" w:type="dxa"/>
            <w:shd w:val="clear" w:color="auto" w:fill="auto"/>
            <w:vAlign w:val="center"/>
          </w:tcPr>
          <w:p w14:paraId="19396B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D521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84C9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3E01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34C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1D22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CBDF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379B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0568C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5E6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A5D7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EE4DF13" w14:textId="77777777">
        <w:tc>
          <w:tcPr>
            <w:tcW w:w="838" w:type="dxa"/>
            <w:shd w:val="clear" w:color="auto" w:fill="auto"/>
            <w:vAlign w:val="center"/>
          </w:tcPr>
          <w:p w14:paraId="6C1570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9A92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ECBD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2E52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2D6B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822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04E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C74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CA74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2E42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578D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EA40E5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D4ED92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4EEAE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3AA2B5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24D683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BEF722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C75CA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3A30D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7138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95F7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F8F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50D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C621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EFFF7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285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2EEA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ADD042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BFA3B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C48E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CF0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E917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43AD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753B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6E65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3BD7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9C62E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FA64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DC27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4BC7D4C" w14:textId="77777777">
        <w:tc>
          <w:tcPr>
            <w:tcW w:w="838" w:type="dxa"/>
            <w:vMerge/>
            <w:shd w:val="clear" w:color="auto" w:fill="auto"/>
            <w:vAlign w:val="center"/>
          </w:tcPr>
          <w:p w14:paraId="0BF678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7DC4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D9D6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721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D589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FE59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C7DE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A8C9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43D97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F5A7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3462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380D345" w14:textId="77777777">
        <w:tc>
          <w:tcPr>
            <w:tcW w:w="838" w:type="dxa"/>
            <w:vMerge/>
            <w:shd w:val="clear" w:color="auto" w:fill="auto"/>
            <w:vAlign w:val="center"/>
          </w:tcPr>
          <w:p w14:paraId="3E1F8C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5EC8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3305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79ED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A061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D913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DB04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369A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CFE4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8586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7F6C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3D10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035E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1289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3718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BEF0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27AB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E2AA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4ADCC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98D4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0C2F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9551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63C3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B0B48D" w14:textId="77777777">
        <w:tc>
          <w:tcPr>
            <w:tcW w:w="838" w:type="dxa"/>
            <w:vMerge/>
            <w:shd w:val="clear" w:color="auto" w:fill="auto"/>
            <w:vAlign w:val="center"/>
          </w:tcPr>
          <w:p w14:paraId="449E75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0ADB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9BD9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F475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41BE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2801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D091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634C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98185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FACE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DD6D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4420203" w14:textId="77777777">
        <w:tc>
          <w:tcPr>
            <w:tcW w:w="838" w:type="dxa"/>
            <w:vMerge/>
            <w:shd w:val="clear" w:color="auto" w:fill="auto"/>
            <w:vAlign w:val="center"/>
          </w:tcPr>
          <w:p w14:paraId="030B61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69856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4E2B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E72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458A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D281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BD97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570D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A735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AAC5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9BB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B88CE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53EC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A6D7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AC1A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7706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4F97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6528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C6DF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6A6B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BDF7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C3DF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3AA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2EE7217" w14:textId="77777777">
        <w:tc>
          <w:tcPr>
            <w:tcW w:w="838" w:type="dxa"/>
            <w:vMerge/>
            <w:shd w:val="clear" w:color="auto" w:fill="auto"/>
            <w:vAlign w:val="center"/>
          </w:tcPr>
          <w:p w14:paraId="0A5665A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876F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C29B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C9B8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B4AB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15C4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277A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93E6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10FA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681B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E1E3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1C68C59" w14:textId="77777777">
        <w:tc>
          <w:tcPr>
            <w:tcW w:w="838" w:type="dxa"/>
            <w:vMerge/>
            <w:shd w:val="clear" w:color="auto" w:fill="auto"/>
            <w:vAlign w:val="center"/>
          </w:tcPr>
          <w:p w14:paraId="409BC5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E294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04A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114C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B50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04F0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7D54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240C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9FDF2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59E6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FB89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881D5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90302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7B56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BAFE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AF3D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D4B9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E4AA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7072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EF86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15DF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2708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7DA0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2545E4" w14:textId="77777777">
        <w:tc>
          <w:tcPr>
            <w:tcW w:w="838" w:type="dxa"/>
            <w:vMerge/>
            <w:shd w:val="clear" w:color="auto" w:fill="auto"/>
            <w:vAlign w:val="center"/>
          </w:tcPr>
          <w:p w14:paraId="57DA8CB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55ED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77B7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C2BF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33EB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F017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BEBE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ACB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AB15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7338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599E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4A5B49C" w14:textId="77777777">
        <w:tc>
          <w:tcPr>
            <w:tcW w:w="838" w:type="dxa"/>
            <w:vMerge/>
            <w:shd w:val="clear" w:color="auto" w:fill="auto"/>
            <w:vAlign w:val="center"/>
          </w:tcPr>
          <w:p w14:paraId="40F729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3B06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92D6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2A95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C494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801D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F89E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F4D0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4FDC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3DBF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D53D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CA78527" w14:textId="77777777">
        <w:tc>
          <w:tcPr>
            <w:tcW w:w="838" w:type="dxa"/>
            <w:shd w:val="clear" w:color="auto" w:fill="auto"/>
            <w:vAlign w:val="center"/>
          </w:tcPr>
          <w:p w14:paraId="140EC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C335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F2CD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BA59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1B0B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8626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9173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09B2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C0FA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6B4D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93D6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71ED54" w14:textId="77777777">
        <w:tc>
          <w:tcPr>
            <w:tcW w:w="838" w:type="dxa"/>
            <w:shd w:val="clear" w:color="auto" w:fill="auto"/>
            <w:vAlign w:val="center"/>
          </w:tcPr>
          <w:p w14:paraId="51ABF5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080B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BD6A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AA57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62F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3AABC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0058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5281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5027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1602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57CD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E52B21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1AA7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2D50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3AC0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0D674FB" w14:textId="04B0C41C" w:rsidR="007B4CE9" w:rsidRPr="007B4CE9" w:rsidRDefault="007B4CE9">
            <w:pPr>
              <w:contextualSpacing/>
              <w:rPr>
                <w:rFonts w:eastAsia="맑은 고딕" w:hint="eastAsia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5875F0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55518E9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val="en-US" w:eastAsia="zh-CN"/>
        </w:rPr>
        <w:t xml:space="preserve">Large Packet Size </w:t>
      </w:r>
      <w:r>
        <w:rPr>
          <w:lang w:eastAsia="zh-CN"/>
        </w:rPr>
        <w:t>UL resource muting based 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AB0351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CA9712A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B67664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8CA60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6F11B4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9EFA92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4F21D2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470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68EB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0FE3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8D8E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9427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165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81C8B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FE7F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75169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7BEE6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A38B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A6F5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24D5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1C19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A76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5245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4BE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D06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0E76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ECAE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FBF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8E67BA" w14:paraId="2BCF6256" w14:textId="77777777">
        <w:tc>
          <w:tcPr>
            <w:tcW w:w="838" w:type="dxa"/>
            <w:vMerge/>
            <w:shd w:val="clear" w:color="auto" w:fill="auto"/>
            <w:vAlign w:val="center"/>
          </w:tcPr>
          <w:p w14:paraId="21A038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AA5D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CFC5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CAD1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C25A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077F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BCAD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EB1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F7ED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62B6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0A2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8E67BA" w14:paraId="16AEFBDB" w14:textId="77777777">
        <w:tc>
          <w:tcPr>
            <w:tcW w:w="838" w:type="dxa"/>
            <w:vMerge/>
            <w:shd w:val="clear" w:color="auto" w:fill="auto"/>
            <w:vAlign w:val="center"/>
          </w:tcPr>
          <w:p w14:paraId="4DFC36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D189E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A490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439F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5719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6D9D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46D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AE58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7A43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7EDD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0750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CD93C8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00A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F5836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3C51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13AB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A397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FC2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2DA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104D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73A8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094D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E47E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</w:tr>
      <w:tr w:rsidR="008E67BA" w14:paraId="7B69850A" w14:textId="77777777">
        <w:tc>
          <w:tcPr>
            <w:tcW w:w="838" w:type="dxa"/>
            <w:vMerge/>
            <w:shd w:val="clear" w:color="auto" w:fill="auto"/>
            <w:vAlign w:val="center"/>
          </w:tcPr>
          <w:p w14:paraId="54F2C5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9298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FB03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CAA1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9CFA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442D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182A4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F14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78DC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9D03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AD8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92.00%</w:t>
            </w:r>
          </w:p>
        </w:tc>
      </w:tr>
      <w:tr w:rsidR="008E67BA" w14:paraId="71F2D87C" w14:textId="77777777">
        <w:tc>
          <w:tcPr>
            <w:tcW w:w="838" w:type="dxa"/>
            <w:vMerge/>
            <w:shd w:val="clear" w:color="auto" w:fill="auto"/>
            <w:vAlign w:val="center"/>
          </w:tcPr>
          <w:p w14:paraId="1A21C9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2A80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A15E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A554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AB9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9133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669C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8BB4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890D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CE5F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278A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8A3A0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6805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B1AEE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90B6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C693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140F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9CCD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94D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17F1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9C2A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15CD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75CE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C57E78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1E0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6BE8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CCF33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9AE9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01BA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521C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2628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EF710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D033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5DF9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330E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FF810DD" w14:textId="77777777">
        <w:tc>
          <w:tcPr>
            <w:tcW w:w="838" w:type="dxa"/>
            <w:vMerge/>
            <w:shd w:val="clear" w:color="auto" w:fill="auto"/>
            <w:vAlign w:val="center"/>
          </w:tcPr>
          <w:p w14:paraId="0591C5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55AA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72A5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426B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2D3E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C2CD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4BBE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D503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00F0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295E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0F60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C9130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AABA9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9A39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A85E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39F1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0201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ED9E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EAD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ED39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BA2E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9BC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A277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AC8DF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ECE0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76BF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A45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8907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F38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67DA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2705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16EB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5F3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49D1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FA2D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FCADC4" w14:textId="77777777">
        <w:tc>
          <w:tcPr>
            <w:tcW w:w="838" w:type="dxa"/>
            <w:vMerge/>
            <w:shd w:val="clear" w:color="auto" w:fill="auto"/>
            <w:vAlign w:val="center"/>
          </w:tcPr>
          <w:p w14:paraId="2BCE92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DE9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ED0F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8957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F1D0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D716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93CC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24FC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F61D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E3E5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F0C6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AEC507" w14:textId="77777777">
        <w:tc>
          <w:tcPr>
            <w:tcW w:w="838" w:type="dxa"/>
            <w:shd w:val="clear" w:color="auto" w:fill="auto"/>
            <w:vAlign w:val="center"/>
          </w:tcPr>
          <w:p w14:paraId="3AA2FC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C4C6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0F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90E4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88B2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3540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05CF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EE8A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3990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7B1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7683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8631A4C" w14:textId="77777777">
        <w:tc>
          <w:tcPr>
            <w:tcW w:w="838" w:type="dxa"/>
            <w:shd w:val="clear" w:color="auto" w:fill="auto"/>
            <w:vAlign w:val="center"/>
          </w:tcPr>
          <w:p w14:paraId="6AC979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4358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B1CD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3675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5454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3CD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A6C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5BB6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6C8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540D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8E91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48E3C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CF4C37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4FC8DE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7DC4AD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930841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398E2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85695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B895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404B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89FC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A652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C3042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81F2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523E6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2FCA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78AA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EC65D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109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6165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7ECA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32CC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CFDF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BAFC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7521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9205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EB25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15D2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37BA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10F3D23" w14:textId="77777777">
        <w:tc>
          <w:tcPr>
            <w:tcW w:w="838" w:type="dxa"/>
            <w:vMerge/>
            <w:shd w:val="clear" w:color="auto" w:fill="auto"/>
            <w:vAlign w:val="center"/>
          </w:tcPr>
          <w:p w14:paraId="220BF1D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49FE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A36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C73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EC79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F4C2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D592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64B3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3893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6EAE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3298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47E634" w14:textId="77777777">
        <w:tc>
          <w:tcPr>
            <w:tcW w:w="838" w:type="dxa"/>
            <w:vMerge/>
            <w:shd w:val="clear" w:color="auto" w:fill="auto"/>
            <w:vAlign w:val="center"/>
          </w:tcPr>
          <w:p w14:paraId="10A914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8523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243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9429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0958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A2DA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ACB2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4069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135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469D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0D03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F369A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570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E70A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9652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EAFE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31CB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5F12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61E8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2F59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89011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F092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3951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F5F4974" w14:textId="77777777">
        <w:tc>
          <w:tcPr>
            <w:tcW w:w="838" w:type="dxa"/>
            <w:vMerge/>
            <w:shd w:val="clear" w:color="auto" w:fill="auto"/>
            <w:vAlign w:val="center"/>
          </w:tcPr>
          <w:p w14:paraId="5728F1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CE40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7BA6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BB31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6B02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4887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7209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D66B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E1F0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D65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ED29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30206F" w14:textId="77777777">
        <w:tc>
          <w:tcPr>
            <w:tcW w:w="838" w:type="dxa"/>
            <w:vMerge/>
            <w:shd w:val="clear" w:color="auto" w:fill="auto"/>
            <w:vAlign w:val="center"/>
          </w:tcPr>
          <w:p w14:paraId="3591DB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9BE1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1B64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E5B0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A0D1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A313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2531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DC39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85A0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62CE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870D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3553C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35942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62A6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93B1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0EF0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3A76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CE78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F977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7952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5534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D73D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710E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A8A9D16" w14:textId="77777777">
        <w:tc>
          <w:tcPr>
            <w:tcW w:w="838" w:type="dxa"/>
            <w:vMerge/>
            <w:shd w:val="clear" w:color="auto" w:fill="auto"/>
            <w:vAlign w:val="center"/>
          </w:tcPr>
          <w:p w14:paraId="37DBDC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A9C0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538A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0064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285C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6211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43ADC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6FB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93C06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C1C5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D578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B642524" w14:textId="77777777">
        <w:tc>
          <w:tcPr>
            <w:tcW w:w="838" w:type="dxa"/>
            <w:vMerge/>
            <w:shd w:val="clear" w:color="auto" w:fill="auto"/>
            <w:vAlign w:val="center"/>
          </w:tcPr>
          <w:p w14:paraId="42B936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7CE5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D3F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2263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5619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1AF6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5FBB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B1B3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42E2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F9EE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2D3C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C5EBF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BF1BF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3B41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5F99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86D5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C925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A458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D9DF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6696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9D7A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817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1ABA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39B89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9F517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9A0D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F1D2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1DC6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4AEC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4F6D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2A59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C2A0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84CE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F2E2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DB1A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A3025F1" w14:textId="77777777">
        <w:tc>
          <w:tcPr>
            <w:tcW w:w="838" w:type="dxa"/>
            <w:vMerge/>
            <w:shd w:val="clear" w:color="auto" w:fill="auto"/>
            <w:vAlign w:val="center"/>
          </w:tcPr>
          <w:p w14:paraId="40FAFE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EF98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C79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B54D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5EA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B1E5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ACB9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47E5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2B4C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2F86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3A93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330C26" w14:textId="77777777">
        <w:tc>
          <w:tcPr>
            <w:tcW w:w="838" w:type="dxa"/>
            <w:shd w:val="clear" w:color="auto" w:fill="auto"/>
            <w:vAlign w:val="center"/>
          </w:tcPr>
          <w:p w14:paraId="742C55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DEF6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9CEE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7F12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0372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4272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37A75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1B1A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E6E4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D424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974B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94F2F46" w14:textId="77777777">
        <w:tc>
          <w:tcPr>
            <w:tcW w:w="838" w:type="dxa"/>
            <w:shd w:val="clear" w:color="auto" w:fill="auto"/>
            <w:vAlign w:val="center"/>
          </w:tcPr>
          <w:p w14:paraId="4865CD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91E3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CC20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FE43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76B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C5E6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36D5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B101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A4C3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FB91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0C2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2931330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DD545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9D46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65C0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5016BD8" w14:textId="3EE3442C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F53EA7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1576CE9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5A0A15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1FA2CF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59CD9F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D630D2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BFCA05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484B05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E598D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99F3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0C780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6693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2B89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4383D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24E0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CE77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BDA1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D77A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D91FDA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6CB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E98B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8CD4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C9B0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914C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324B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8E5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4FD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7B83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D9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6D0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8E67BA" w14:paraId="6EE0086E" w14:textId="77777777">
        <w:tc>
          <w:tcPr>
            <w:tcW w:w="838" w:type="dxa"/>
            <w:vMerge/>
            <w:shd w:val="clear" w:color="auto" w:fill="auto"/>
            <w:vAlign w:val="center"/>
          </w:tcPr>
          <w:p w14:paraId="04BBD0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387F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8AD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F5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5BB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AD3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754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1286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C567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14E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D386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104.66%</w:t>
            </w:r>
          </w:p>
        </w:tc>
      </w:tr>
      <w:tr w:rsidR="008E67BA" w14:paraId="420CF78E" w14:textId="77777777">
        <w:tc>
          <w:tcPr>
            <w:tcW w:w="838" w:type="dxa"/>
            <w:vMerge/>
            <w:shd w:val="clear" w:color="auto" w:fill="auto"/>
            <w:vAlign w:val="center"/>
          </w:tcPr>
          <w:p w14:paraId="23B044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3408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299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343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9BC0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31EE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46E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2BE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29A6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F4F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F36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16.26%</w:t>
            </w:r>
          </w:p>
        </w:tc>
      </w:tr>
      <w:tr w:rsidR="008E67BA" w14:paraId="7369233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81E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F77B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C8B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B1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408D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21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D23A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227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E8F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273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4B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6E867C46" w14:textId="77777777">
        <w:tc>
          <w:tcPr>
            <w:tcW w:w="838" w:type="dxa"/>
            <w:vMerge/>
            <w:shd w:val="clear" w:color="auto" w:fill="auto"/>
            <w:vAlign w:val="center"/>
          </w:tcPr>
          <w:p w14:paraId="2378BB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C341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A6F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298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E09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FAB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DC6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84C2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338F5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271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A2C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8E67BA" w14:paraId="197828FC" w14:textId="77777777">
        <w:tc>
          <w:tcPr>
            <w:tcW w:w="838" w:type="dxa"/>
            <w:vMerge/>
            <w:shd w:val="clear" w:color="auto" w:fill="auto"/>
            <w:vAlign w:val="center"/>
          </w:tcPr>
          <w:p w14:paraId="385A72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EC65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43A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7A4D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C9F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735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FCB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28F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D16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EC3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C4D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</w:tr>
      <w:tr w:rsidR="008E67BA" w14:paraId="17FB22C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C912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E338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0369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FB9C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A606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4174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2CF8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5006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1005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B3E8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EC0E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937961" w14:textId="77777777">
        <w:tc>
          <w:tcPr>
            <w:tcW w:w="838" w:type="dxa"/>
            <w:vMerge/>
            <w:shd w:val="clear" w:color="auto" w:fill="auto"/>
            <w:vAlign w:val="center"/>
          </w:tcPr>
          <w:p w14:paraId="18727E7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6A88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FCC3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F70F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2CF8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56C0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1509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26D6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EF32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5F07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9FE1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E8B7FCE" w14:textId="77777777">
        <w:tc>
          <w:tcPr>
            <w:tcW w:w="838" w:type="dxa"/>
            <w:vMerge/>
            <w:shd w:val="clear" w:color="auto" w:fill="auto"/>
            <w:vAlign w:val="center"/>
          </w:tcPr>
          <w:p w14:paraId="0CA444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DFCA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9AF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482E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3300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B973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827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EEC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3AF4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B625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C5F6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C110F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8B2AA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5301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757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D1B9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D894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CE3C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E367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09D8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C985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2056A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A944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2666292" w14:textId="77777777">
        <w:tc>
          <w:tcPr>
            <w:tcW w:w="838" w:type="dxa"/>
            <w:vMerge/>
            <w:shd w:val="clear" w:color="auto" w:fill="auto"/>
            <w:vAlign w:val="center"/>
          </w:tcPr>
          <w:p w14:paraId="3FB498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574F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930A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11E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E2B7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AD78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E4B0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5C5C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5C77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5785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A0C3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9B8C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CE047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1150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5704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6434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4525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B559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433B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5568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87FB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5CB04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7A80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6398F67" w14:textId="77777777">
        <w:tc>
          <w:tcPr>
            <w:tcW w:w="838" w:type="dxa"/>
            <w:shd w:val="clear" w:color="auto" w:fill="auto"/>
            <w:vAlign w:val="center"/>
          </w:tcPr>
          <w:p w14:paraId="706E1D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6245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AC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6DC6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54A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B29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45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43D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311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D9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B48A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4B7C0BF" w14:textId="77777777">
        <w:tc>
          <w:tcPr>
            <w:tcW w:w="838" w:type="dxa"/>
            <w:shd w:val="clear" w:color="auto" w:fill="auto"/>
            <w:vAlign w:val="center"/>
          </w:tcPr>
          <w:p w14:paraId="793F39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9B85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685A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5EB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E4F6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D37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EC1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D8AE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B8DA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EE3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4B6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9926B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6A547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23888A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DDFDDC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04B734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5992C5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12B09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2379A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ECB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D07F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ADBC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28FB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5730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E810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DFCD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F95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C622B5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047E5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29C6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B52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05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085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0EE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7DD5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77C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992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235E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B5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-70.09%</w:t>
            </w:r>
          </w:p>
        </w:tc>
      </w:tr>
      <w:tr w:rsidR="008E67BA" w14:paraId="2B5D261A" w14:textId="77777777">
        <w:tc>
          <w:tcPr>
            <w:tcW w:w="838" w:type="dxa"/>
            <w:vMerge/>
            <w:shd w:val="clear" w:color="auto" w:fill="auto"/>
            <w:vAlign w:val="center"/>
          </w:tcPr>
          <w:p w14:paraId="7D2619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B2DC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B2D9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811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162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78D9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48F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1C97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EBC2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8B65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B1E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-67.90%</w:t>
            </w:r>
          </w:p>
        </w:tc>
      </w:tr>
      <w:tr w:rsidR="008E67BA" w14:paraId="51770550" w14:textId="77777777">
        <w:tc>
          <w:tcPr>
            <w:tcW w:w="838" w:type="dxa"/>
            <w:vMerge/>
            <w:shd w:val="clear" w:color="auto" w:fill="auto"/>
            <w:vAlign w:val="center"/>
          </w:tcPr>
          <w:p w14:paraId="2F8B7D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5696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DCA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409B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88A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3DF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FFE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C781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C8F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30F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D37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-76.70%</w:t>
            </w:r>
          </w:p>
        </w:tc>
      </w:tr>
      <w:tr w:rsidR="008E67BA" w14:paraId="46F4566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E13B9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D1DB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DB9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F87B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B913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159.64%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2306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B60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F06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116.45%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D59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810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04B0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95.72%</w:t>
            </w:r>
          </w:p>
        </w:tc>
      </w:tr>
      <w:tr w:rsidR="008E67BA" w14:paraId="1120E98F" w14:textId="77777777">
        <w:tc>
          <w:tcPr>
            <w:tcW w:w="838" w:type="dxa"/>
            <w:vMerge/>
            <w:shd w:val="clear" w:color="auto" w:fill="auto"/>
            <w:vAlign w:val="center"/>
          </w:tcPr>
          <w:p w14:paraId="26A270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D4E0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C73B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4CDE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0CC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59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EF20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ACE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113.51%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36A7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D01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582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209.78%</w:t>
            </w:r>
          </w:p>
        </w:tc>
      </w:tr>
      <w:tr w:rsidR="008E67BA" w14:paraId="0EEA9F82" w14:textId="77777777">
        <w:tc>
          <w:tcPr>
            <w:tcW w:w="838" w:type="dxa"/>
            <w:vMerge/>
            <w:shd w:val="clear" w:color="auto" w:fill="auto"/>
            <w:vAlign w:val="center"/>
          </w:tcPr>
          <w:p w14:paraId="36ACC9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BDCF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DB30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EE6C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BB7E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E4AD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F37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6A7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423A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A7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FEBE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71.09%</w:t>
            </w:r>
          </w:p>
        </w:tc>
      </w:tr>
      <w:tr w:rsidR="008E67BA" w14:paraId="4E363C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9F5FA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93C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9532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BFEB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BFA5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3B39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24F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D3A7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E09A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A581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574D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E70DFF" w14:textId="77777777">
        <w:tc>
          <w:tcPr>
            <w:tcW w:w="838" w:type="dxa"/>
            <w:vMerge/>
            <w:shd w:val="clear" w:color="auto" w:fill="auto"/>
            <w:vAlign w:val="center"/>
          </w:tcPr>
          <w:p w14:paraId="11CE552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5AF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CB4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A70B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7C08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4D68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B7CC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3B08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C535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9746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561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CFCB55" w14:textId="77777777">
        <w:tc>
          <w:tcPr>
            <w:tcW w:w="838" w:type="dxa"/>
            <w:vMerge/>
            <w:shd w:val="clear" w:color="auto" w:fill="auto"/>
            <w:vAlign w:val="center"/>
          </w:tcPr>
          <w:p w14:paraId="1C10D70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1667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90AD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6B2F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1127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1840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7E1B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DEED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051BA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7CFA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976A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6C3F08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CB857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F103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1424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C44B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9E76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3CE4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133D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35C6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0DC4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2E55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A1DD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C249C4" w14:textId="77777777">
        <w:tc>
          <w:tcPr>
            <w:tcW w:w="838" w:type="dxa"/>
            <w:vMerge/>
            <w:shd w:val="clear" w:color="auto" w:fill="auto"/>
            <w:vAlign w:val="center"/>
          </w:tcPr>
          <w:p w14:paraId="65EE46B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1C1A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F6F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C974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7CE1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D36B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DD24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CB0C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B48F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FC3B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8858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4156A30" w14:textId="77777777">
        <w:tc>
          <w:tcPr>
            <w:tcW w:w="838" w:type="dxa"/>
            <w:vMerge/>
            <w:shd w:val="clear" w:color="auto" w:fill="auto"/>
            <w:vAlign w:val="center"/>
          </w:tcPr>
          <w:p w14:paraId="4494D9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7BAD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B92B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CF65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73AF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197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B581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2FD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63CD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DBE5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0335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3992EAD" w14:textId="77777777">
        <w:tc>
          <w:tcPr>
            <w:tcW w:w="838" w:type="dxa"/>
            <w:shd w:val="clear" w:color="auto" w:fill="auto"/>
            <w:vAlign w:val="center"/>
          </w:tcPr>
          <w:p w14:paraId="049792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E864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7380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6A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C478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40FA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D8E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9849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59A1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A31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0FD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50530F2" w14:textId="77777777">
        <w:tc>
          <w:tcPr>
            <w:tcW w:w="838" w:type="dxa"/>
            <w:shd w:val="clear" w:color="auto" w:fill="auto"/>
            <w:vAlign w:val="center"/>
          </w:tcPr>
          <w:p w14:paraId="06A090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D8DB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5E6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148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A4B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622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DD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DE65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E475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762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ED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CCDDF4C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33376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459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8FDE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20AA0F6" w14:textId="0F19BC3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FC4FF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A9452D4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Scheme1-E-MMSE-IRC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7C4782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73A6D4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77F0F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071C39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769253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2FCB21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74268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B2CB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3AE5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95D0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5D9A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8F2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58A3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979C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586C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3D69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C16C0E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481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C90D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982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B19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135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820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BD12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84F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FF4F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89A7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ECC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</w:tr>
      <w:tr w:rsidR="008E67BA" w14:paraId="4B9825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FF424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1EC7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C7D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760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BF4A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A6B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E244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6D2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D4E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704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FC1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74.66%</w:t>
            </w:r>
          </w:p>
        </w:tc>
      </w:tr>
      <w:tr w:rsidR="008E67BA" w14:paraId="74A1E378" w14:textId="77777777">
        <w:tc>
          <w:tcPr>
            <w:tcW w:w="838" w:type="dxa"/>
            <w:vMerge/>
            <w:shd w:val="clear" w:color="auto" w:fill="auto"/>
            <w:vAlign w:val="center"/>
          </w:tcPr>
          <w:p w14:paraId="26EC4A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F218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A167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0D2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BB3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7A30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999E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6193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778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FB14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596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-3.34%</w:t>
            </w:r>
          </w:p>
        </w:tc>
      </w:tr>
      <w:tr w:rsidR="008E67BA" w14:paraId="4FDA12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1A06A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163C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1B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AD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7A80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20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431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D27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612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E6E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162D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</w:tr>
      <w:tr w:rsidR="008E67BA" w14:paraId="51EA137F" w14:textId="77777777">
        <w:tc>
          <w:tcPr>
            <w:tcW w:w="838" w:type="dxa"/>
            <w:vMerge/>
            <w:shd w:val="clear" w:color="auto" w:fill="auto"/>
            <w:vAlign w:val="center"/>
          </w:tcPr>
          <w:p w14:paraId="7BF754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779F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3C3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9EE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8C4C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44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0F4E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4836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5345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9746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8B1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8E67BA" w14:paraId="21E09F6F" w14:textId="77777777">
        <w:tc>
          <w:tcPr>
            <w:tcW w:w="838" w:type="dxa"/>
            <w:vMerge/>
            <w:shd w:val="clear" w:color="auto" w:fill="auto"/>
            <w:vAlign w:val="center"/>
          </w:tcPr>
          <w:p w14:paraId="1BFACC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86EA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D6C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7382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5A3A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171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F48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656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B24A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D640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7A2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-6.88%</w:t>
            </w:r>
          </w:p>
        </w:tc>
      </w:tr>
      <w:tr w:rsidR="008E67BA" w14:paraId="30902A3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513C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83C4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36F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665F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72CD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5458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D1CD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C4A6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D3ED1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F8C2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3EBA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06D9DE" w14:textId="77777777">
        <w:tc>
          <w:tcPr>
            <w:tcW w:w="838" w:type="dxa"/>
            <w:vMerge/>
            <w:shd w:val="clear" w:color="auto" w:fill="auto"/>
            <w:vAlign w:val="center"/>
          </w:tcPr>
          <w:p w14:paraId="25AFD2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2B48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8A16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833E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01C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E553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BFB6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CFD8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9AD9A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1934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12D1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42C623" w14:textId="77777777">
        <w:tc>
          <w:tcPr>
            <w:tcW w:w="838" w:type="dxa"/>
            <w:vMerge/>
            <w:shd w:val="clear" w:color="auto" w:fill="auto"/>
            <w:vAlign w:val="center"/>
          </w:tcPr>
          <w:p w14:paraId="50E10F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1444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8B3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F7B4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C321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D7D0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705E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E8D4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2ABE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E990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6066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77C3C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9B7FE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B834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C5ED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3A07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43E3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763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245C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1A4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18C4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321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1D4F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7AF69E1" w14:textId="77777777">
        <w:tc>
          <w:tcPr>
            <w:tcW w:w="838" w:type="dxa"/>
            <w:vMerge/>
            <w:shd w:val="clear" w:color="auto" w:fill="auto"/>
            <w:vAlign w:val="center"/>
          </w:tcPr>
          <w:p w14:paraId="5E9F0A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63B7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7D0D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6879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103F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5697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018D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9AD9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8499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108A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8E21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96BAD15" w14:textId="77777777">
        <w:tc>
          <w:tcPr>
            <w:tcW w:w="838" w:type="dxa"/>
            <w:vMerge/>
            <w:shd w:val="clear" w:color="auto" w:fill="auto"/>
            <w:vAlign w:val="center"/>
          </w:tcPr>
          <w:p w14:paraId="5F7DA9C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E693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76F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47D9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81CD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A8CE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1262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100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5A7D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9C45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348F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BA9A8C9" w14:textId="77777777">
        <w:tc>
          <w:tcPr>
            <w:tcW w:w="838" w:type="dxa"/>
            <w:shd w:val="clear" w:color="auto" w:fill="auto"/>
            <w:vAlign w:val="center"/>
          </w:tcPr>
          <w:p w14:paraId="12DBEC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0EA2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80F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622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49C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798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40B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784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7E73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2D7E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14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A21C078" w14:textId="77777777">
        <w:tc>
          <w:tcPr>
            <w:tcW w:w="838" w:type="dxa"/>
            <w:shd w:val="clear" w:color="auto" w:fill="auto"/>
            <w:vAlign w:val="center"/>
          </w:tcPr>
          <w:p w14:paraId="56BCEE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0DE9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CA10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F06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A9E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6E7F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CB7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859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1F5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704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DB3F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E10DC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BE1709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2A854A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EC351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626BB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4690A3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DA3A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0E8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EE5A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0CC2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963A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3DC3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76DB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C961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B18E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A880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0665BF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B951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81D2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78F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0C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47F5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90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AA1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C34B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39D3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A9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5DA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-73.79%</w:t>
            </w:r>
          </w:p>
        </w:tc>
      </w:tr>
      <w:tr w:rsidR="008E67BA" w14:paraId="7508AFA8" w14:textId="77777777">
        <w:tc>
          <w:tcPr>
            <w:tcW w:w="838" w:type="dxa"/>
            <w:vMerge/>
            <w:shd w:val="clear" w:color="auto" w:fill="auto"/>
            <w:vAlign w:val="center"/>
          </w:tcPr>
          <w:p w14:paraId="11E1F4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A1B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9C1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64A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23D9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696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6C2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C172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41B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832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A56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-69.13%</w:t>
            </w:r>
          </w:p>
        </w:tc>
      </w:tr>
      <w:tr w:rsidR="008E67BA" w14:paraId="7C425DD1" w14:textId="77777777">
        <w:tc>
          <w:tcPr>
            <w:tcW w:w="838" w:type="dxa"/>
            <w:vMerge/>
            <w:shd w:val="clear" w:color="auto" w:fill="auto"/>
            <w:vAlign w:val="center"/>
          </w:tcPr>
          <w:p w14:paraId="6947B8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871C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C4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ADF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3E5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-43.62%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FB6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BC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8A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6C90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EF9B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2B3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-80.68%</w:t>
            </w:r>
          </w:p>
        </w:tc>
      </w:tr>
      <w:tr w:rsidR="008E67BA" w14:paraId="099651C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161E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8E8D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D9A2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37D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8B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862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4C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A25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161.76%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996B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FD32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7DA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237.74%</w:t>
            </w:r>
          </w:p>
        </w:tc>
      </w:tr>
      <w:tr w:rsidR="008E67BA" w14:paraId="184E538A" w14:textId="77777777">
        <w:tc>
          <w:tcPr>
            <w:tcW w:w="838" w:type="dxa"/>
            <w:vMerge/>
            <w:shd w:val="clear" w:color="auto" w:fill="auto"/>
            <w:vAlign w:val="center"/>
          </w:tcPr>
          <w:p w14:paraId="66CC9A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5F9F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4C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20E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829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BCD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3E0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41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420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E9DC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C9F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621.51%</w:t>
            </w:r>
          </w:p>
        </w:tc>
      </w:tr>
      <w:tr w:rsidR="008E67BA" w14:paraId="36B0AA3D" w14:textId="77777777">
        <w:tc>
          <w:tcPr>
            <w:tcW w:w="838" w:type="dxa"/>
            <w:vMerge/>
            <w:shd w:val="clear" w:color="auto" w:fill="auto"/>
            <w:vAlign w:val="center"/>
          </w:tcPr>
          <w:p w14:paraId="0FE797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AF97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532D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106B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FE0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689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527A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380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873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1BF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9A2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247.11%</w:t>
            </w:r>
          </w:p>
        </w:tc>
      </w:tr>
      <w:tr w:rsidR="008E67BA" w14:paraId="3CCB4F9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27FB0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A84C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7F81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8FC2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1398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BD21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AEE8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0541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47C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0F11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17EC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F265B3B" w14:textId="77777777">
        <w:tc>
          <w:tcPr>
            <w:tcW w:w="838" w:type="dxa"/>
            <w:vMerge/>
            <w:shd w:val="clear" w:color="auto" w:fill="auto"/>
            <w:vAlign w:val="center"/>
          </w:tcPr>
          <w:p w14:paraId="5EB908F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9A56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FD293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22AC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BE0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E334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5E0D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706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27F2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96F6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85EE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292212" w14:textId="77777777">
        <w:tc>
          <w:tcPr>
            <w:tcW w:w="838" w:type="dxa"/>
            <w:vMerge/>
            <w:shd w:val="clear" w:color="auto" w:fill="auto"/>
            <w:vAlign w:val="center"/>
          </w:tcPr>
          <w:p w14:paraId="1D86A1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EDA4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330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32E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39AD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B5F3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422F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28ED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35D1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B47F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8AB4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6B4F9D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60CE8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4DC4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7DB2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32DA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E92E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9918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5633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0EC5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AD1B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F8F3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B49B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0FAB68" w14:textId="77777777">
        <w:tc>
          <w:tcPr>
            <w:tcW w:w="838" w:type="dxa"/>
            <w:vMerge/>
            <w:shd w:val="clear" w:color="auto" w:fill="auto"/>
            <w:vAlign w:val="center"/>
          </w:tcPr>
          <w:p w14:paraId="27E240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CA43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9180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F703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602F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FE31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C0D4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9228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1612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D9F5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A9B19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5573680" w14:textId="77777777">
        <w:tc>
          <w:tcPr>
            <w:tcW w:w="838" w:type="dxa"/>
            <w:vMerge/>
            <w:shd w:val="clear" w:color="auto" w:fill="auto"/>
            <w:vAlign w:val="center"/>
          </w:tcPr>
          <w:p w14:paraId="442F60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8ECB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C4A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5A9F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A1CD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543E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DC46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827F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50BF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C52C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4529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160CF4" w14:textId="77777777">
        <w:tc>
          <w:tcPr>
            <w:tcW w:w="838" w:type="dxa"/>
            <w:shd w:val="clear" w:color="auto" w:fill="auto"/>
            <w:vAlign w:val="center"/>
          </w:tcPr>
          <w:p w14:paraId="3DD29C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BD3A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8821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68D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28B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64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B8E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BE8D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5368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D49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72.35%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DCCF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854CF4D" w14:textId="77777777">
        <w:tc>
          <w:tcPr>
            <w:tcW w:w="838" w:type="dxa"/>
            <w:shd w:val="clear" w:color="auto" w:fill="auto"/>
            <w:vAlign w:val="center"/>
          </w:tcPr>
          <w:p w14:paraId="17FBF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8E77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802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4D80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4D5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B321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788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D5D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AEA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63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1BC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920AB1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8A16C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3C5A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5A15A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046FE2E" w14:textId="68CDE35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3B11C4A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C97239D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lastRenderedPageBreak/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Scheme2-E-MMSE-IRC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870141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D3E2AF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503BD3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B7EE59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E3B6A7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D1B01D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EBEE3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214A5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D02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C508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775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A1F73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9658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D92C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95B2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E4945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81C0D1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22E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5A0D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B23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03A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9C1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AD0C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D79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F70F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2926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939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0FB8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-9.51%</w:t>
            </w:r>
          </w:p>
        </w:tc>
      </w:tr>
      <w:tr w:rsidR="008E67BA" w14:paraId="561F2D41" w14:textId="77777777">
        <w:tc>
          <w:tcPr>
            <w:tcW w:w="838" w:type="dxa"/>
            <w:vMerge/>
            <w:shd w:val="clear" w:color="auto" w:fill="auto"/>
            <w:vAlign w:val="center"/>
          </w:tcPr>
          <w:p w14:paraId="072E509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D798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02A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F25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E32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FE9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43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D41F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D5E4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A25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B6A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47.50%</w:t>
            </w:r>
          </w:p>
        </w:tc>
      </w:tr>
      <w:tr w:rsidR="008E67BA" w14:paraId="29421EA2" w14:textId="77777777">
        <w:tc>
          <w:tcPr>
            <w:tcW w:w="838" w:type="dxa"/>
            <w:vMerge/>
            <w:shd w:val="clear" w:color="auto" w:fill="auto"/>
            <w:vAlign w:val="center"/>
          </w:tcPr>
          <w:p w14:paraId="05180B8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7E15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FD4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B8A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DFD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71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0EB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386C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9554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F45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C61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8E67BA" w14:paraId="4DF584C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89DF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993B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53A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0F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E2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F70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46A6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5CE4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BB35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F3C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141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8E67BA" w14:paraId="4242C600" w14:textId="77777777">
        <w:tc>
          <w:tcPr>
            <w:tcW w:w="838" w:type="dxa"/>
            <w:vMerge/>
            <w:shd w:val="clear" w:color="auto" w:fill="auto"/>
            <w:vAlign w:val="center"/>
          </w:tcPr>
          <w:p w14:paraId="5EF3F7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5974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43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DB5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B79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FB5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69F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641C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AF4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ACDD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B01C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</w:tr>
      <w:tr w:rsidR="008E67BA" w14:paraId="4348249C" w14:textId="77777777">
        <w:tc>
          <w:tcPr>
            <w:tcW w:w="838" w:type="dxa"/>
            <w:vMerge/>
            <w:shd w:val="clear" w:color="auto" w:fill="auto"/>
            <w:vAlign w:val="center"/>
          </w:tcPr>
          <w:p w14:paraId="16B2C3D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10FB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9243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380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C45F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9701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0E7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71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9B47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0D3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AEE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-11.19%</w:t>
            </w:r>
          </w:p>
        </w:tc>
      </w:tr>
      <w:tr w:rsidR="008E67BA" w14:paraId="2DB405C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B151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8DE4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790A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9354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0CEC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C809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2C28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916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C5CB9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3A9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EDA3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3B056DA" w14:textId="77777777">
        <w:tc>
          <w:tcPr>
            <w:tcW w:w="838" w:type="dxa"/>
            <w:vMerge/>
            <w:shd w:val="clear" w:color="auto" w:fill="auto"/>
            <w:vAlign w:val="center"/>
          </w:tcPr>
          <w:p w14:paraId="6E4DF7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26B9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9CA1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E654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7C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963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CC7C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CC19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0CB6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CFA3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CB20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6A1FF8C" w14:textId="77777777">
        <w:tc>
          <w:tcPr>
            <w:tcW w:w="838" w:type="dxa"/>
            <w:vMerge/>
            <w:shd w:val="clear" w:color="auto" w:fill="auto"/>
            <w:vAlign w:val="center"/>
          </w:tcPr>
          <w:p w14:paraId="1F0094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5971B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6D1D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0DC5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6515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F1DF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0744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E845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2C583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657D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7BCE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02CA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FD57E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57F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9AB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54AB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4D3D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4DF6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F976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3700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1743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820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FC88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A10A46" w14:textId="77777777">
        <w:tc>
          <w:tcPr>
            <w:tcW w:w="838" w:type="dxa"/>
            <w:vMerge/>
            <w:shd w:val="clear" w:color="auto" w:fill="auto"/>
            <w:vAlign w:val="center"/>
          </w:tcPr>
          <w:p w14:paraId="4811EC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B146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E293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4EB5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9C5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6EBC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548B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2CE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79C5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A9D3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47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CAD05F" w14:textId="77777777">
        <w:tc>
          <w:tcPr>
            <w:tcW w:w="838" w:type="dxa"/>
            <w:vMerge/>
            <w:shd w:val="clear" w:color="auto" w:fill="auto"/>
            <w:vAlign w:val="center"/>
          </w:tcPr>
          <w:p w14:paraId="4B1418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FA67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7247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3056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6B8C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FB1F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E29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C234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C71E6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B070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E0C3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DF831C" w14:textId="77777777">
        <w:tc>
          <w:tcPr>
            <w:tcW w:w="838" w:type="dxa"/>
            <w:shd w:val="clear" w:color="auto" w:fill="auto"/>
            <w:vAlign w:val="center"/>
          </w:tcPr>
          <w:p w14:paraId="4FA88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4B52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AFE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6936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0F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E4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2B2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63E5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584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FF8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E8ED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FDC020" w14:textId="77777777">
        <w:tc>
          <w:tcPr>
            <w:tcW w:w="838" w:type="dxa"/>
            <w:shd w:val="clear" w:color="auto" w:fill="auto"/>
            <w:vAlign w:val="center"/>
          </w:tcPr>
          <w:p w14:paraId="44B57F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EEB8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34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D8E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17.34%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879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2B2F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C5D6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CEA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14C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2973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483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77342E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C067B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57940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2D67B0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93A95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EBC4D0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BDB1F5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4F25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E7CD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E8EA3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D7E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94BD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2EEA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D677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B98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0F8DB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7CDC95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E475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7281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E39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1DBE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0A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E46F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9AC4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7A2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1B3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6C3C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5D9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</w:tr>
      <w:tr w:rsidR="008E67BA" w14:paraId="275F8D4F" w14:textId="77777777">
        <w:tc>
          <w:tcPr>
            <w:tcW w:w="838" w:type="dxa"/>
            <w:vMerge/>
            <w:shd w:val="clear" w:color="auto" w:fill="auto"/>
            <w:vAlign w:val="center"/>
          </w:tcPr>
          <w:p w14:paraId="1CB17B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EA0A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A0D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43E0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F5E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F2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D5B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89A7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DF7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510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937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-61.44%</w:t>
            </w:r>
          </w:p>
        </w:tc>
      </w:tr>
      <w:tr w:rsidR="008E67BA" w14:paraId="3E90E314" w14:textId="77777777">
        <w:tc>
          <w:tcPr>
            <w:tcW w:w="838" w:type="dxa"/>
            <w:vMerge/>
            <w:shd w:val="clear" w:color="auto" w:fill="auto"/>
            <w:vAlign w:val="center"/>
          </w:tcPr>
          <w:p w14:paraId="17BCE5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ABAC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07F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CCF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30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95D3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DAE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D464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1A38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F06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B43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-79.03%</w:t>
            </w:r>
          </w:p>
        </w:tc>
      </w:tr>
      <w:tr w:rsidR="008E67BA" w14:paraId="64CEA9A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643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7F2E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013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5C6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DC5B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BEC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E6E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A67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D83B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6A3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32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196.81%</w:t>
            </w:r>
          </w:p>
        </w:tc>
      </w:tr>
      <w:tr w:rsidR="008E67BA" w14:paraId="47BE4753" w14:textId="77777777">
        <w:tc>
          <w:tcPr>
            <w:tcW w:w="838" w:type="dxa"/>
            <w:vMerge/>
            <w:shd w:val="clear" w:color="auto" w:fill="auto"/>
            <w:vAlign w:val="center"/>
          </w:tcPr>
          <w:p w14:paraId="674F09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2EC5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563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B284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254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95B1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BBF6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E79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6F0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4F7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DB0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457.00%</w:t>
            </w:r>
          </w:p>
        </w:tc>
      </w:tr>
      <w:tr w:rsidR="008E67BA" w14:paraId="245E0A47" w14:textId="77777777">
        <w:tc>
          <w:tcPr>
            <w:tcW w:w="838" w:type="dxa"/>
            <w:vMerge/>
            <w:shd w:val="clear" w:color="auto" w:fill="auto"/>
            <w:vAlign w:val="center"/>
          </w:tcPr>
          <w:p w14:paraId="69C31D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3F97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63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EEE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A85F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6F8F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F1D5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A91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125.77%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567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0F6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1D3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198.35%</w:t>
            </w:r>
          </w:p>
        </w:tc>
      </w:tr>
      <w:tr w:rsidR="008E67BA" w14:paraId="0A7FEA8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6BD01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F2AF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3F1E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91C8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C3F4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9A68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AD80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35B9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818C4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B0E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A92F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F347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68553C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F32D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205B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714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23E0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7A43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81B1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792F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25DF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0A75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5558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70F4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AECFF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0562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AEC7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274B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7D6A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5E26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FE59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B93B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3C0B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93D2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0ACD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2DD25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A6973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8710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8D42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4A22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28A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822A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A265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17DC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66B5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4A82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6F88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E4B0E2" w14:textId="77777777">
        <w:tc>
          <w:tcPr>
            <w:tcW w:w="838" w:type="dxa"/>
            <w:vMerge/>
            <w:shd w:val="clear" w:color="auto" w:fill="auto"/>
            <w:vAlign w:val="center"/>
          </w:tcPr>
          <w:p w14:paraId="78FE43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694A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6E2D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D118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9724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5552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52C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826B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6F73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B23E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0521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A67B3DD" w14:textId="77777777">
        <w:tc>
          <w:tcPr>
            <w:tcW w:w="838" w:type="dxa"/>
            <w:vMerge/>
            <w:shd w:val="clear" w:color="auto" w:fill="auto"/>
            <w:vAlign w:val="center"/>
          </w:tcPr>
          <w:p w14:paraId="67628A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622D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70F3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F320B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E512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0B2F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19C1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B82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3C28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F7ED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619A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09239F" w14:textId="77777777">
        <w:tc>
          <w:tcPr>
            <w:tcW w:w="838" w:type="dxa"/>
            <w:shd w:val="clear" w:color="auto" w:fill="auto"/>
            <w:vAlign w:val="center"/>
          </w:tcPr>
          <w:p w14:paraId="176BEF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D71A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314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1A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B829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28CE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965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28.79%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9D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984D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D65D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C8AF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48D9B4" w14:textId="77777777">
        <w:tc>
          <w:tcPr>
            <w:tcW w:w="838" w:type="dxa"/>
            <w:shd w:val="clear" w:color="auto" w:fill="auto"/>
            <w:vAlign w:val="center"/>
          </w:tcPr>
          <w:p w14:paraId="49A84A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2EA7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D8C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69A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1E95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65AA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524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1ED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E83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45E3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2E7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E1D24C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AD49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82D5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D5AA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E1B0860" w14:textId="43CCAE51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F19320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4A0E57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Non-transparent UL resource muting-E-MMSE-IRC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638565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B8F3B6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0E5C07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915995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CA80E4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CA55AA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A5529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1EB6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4C67E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3AD81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81D0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2914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0CBC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AC06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8EFD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A50B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CF04B9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E934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957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E97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0BE7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CE0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EE8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1B77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BF8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5FF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51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DE3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-2.40%</w:t>
            </w:r>
          </w:p>
        </w:tc>
      </w:tr>
      <w:tr w:rsidR="008E67BA" w14:paraId="665D3AF3" w14:textId="77777777">
        <w:tc>
          <w:tcPr>
            <w:tcW w:w="838" w:type="dxa"/>
            <w:vMerge/>
            <w:shd w:val="clear" w:color="auto" w:fill="auto"/>
            <w:vAlign w:val="center"/>
          </w:tcPr>
          <w:p w14:paraId="0991F59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879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FCA6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92C2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4D6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D07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0C55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452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883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003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4D0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69.71%</w:t>
            </w:r>
          </w:p>
        </w:tc>
      </w:tr>
      <w:tr w:rsidR="008E67BA" w14:paraId="2863D7C3" w14:textId="77777777">
        <w:tc>
          <w:tcPr>
            <w:tcW w:w="838" w:type="dxa"/>
            <w:vMerge/>
            <w:shd w:val="clear" w:color="auto" w:fill="auto"/>
            <w:vAlign w:val="center"/>
          </w:tcPr>
          <w:p w14:paraId="21AB72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663C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3690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BF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F94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6A3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983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70D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39AC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A7F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C5B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08D7366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5909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D0BC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D18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60E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6E1C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36C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86E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EA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825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B87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5F1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2.41%</w:t>
            </w:r>
          </w:p>
        </w:tc>
      </w:tr>
      <w:tr w:rsidR="008E67BA" w14:paraId="472FB925" w14:textId="77777777">
        <w:tc>
          <w:tcPr>
            <w:tcW w:w="838" w:type="dxa"/>
            <w:vMerge/>
            <w:shd w:val="clear" w:color="auto" w:fill="auto"/>
            <w:vAlign w:val="center"/>
          </w:tcPr>
          <w:p w14:paraId="434FA7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BD4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31B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F1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FE7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80B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1CA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43DA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138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DB30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E25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</w:tr>
      <w:tr w:rsidR="008E67BA" w14:paraId="514C3E05" w14:textId="77777777">
        <w:tc>
          <w:tcPr>
            <w:tcW w:w="838" w:type="dxa"/>
            <w:vMerge/>
            <w:shd w:val="clear" w:color="auto" w:fill="auto"/>
            <w:vAlign w:val="center"/>
          </w:tcPr>
          <w:p w14:paraId="0CDE91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89DC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DFA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AC7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835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23D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507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D40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E036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17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B7B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8E67BA" w14:paraId="64B4D76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F437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F2F9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4FE7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7609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4C7B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20C1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AA67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4C4E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5A23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2237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B5777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BAD725" w14:textId="77777777">
        <w:tc>
          <w:tcPr>
            <w:tcW w:w="838" w:type="dxa"/>
            <w:vMerge/>
            <w:shd w:val="clear" w:color="auto" w:fill="auto"/>
            <w:vAlign w:val="center"/>
          </w:tcPr>
          <w:p w14:paraId="08B8C6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A65F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BCAF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9BCA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C47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A423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ED3D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56FF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A538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7C68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C73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9CD9811" w14:textId="77777777">
        <w:tc>
          <w:tcPr>
            <w:tcW w:w="838" w:type="dxa"/>
            <w:vMerge/>
            <w:shd w:val="clear" w:color="auto" w:fill="auto"/>
            <w:vAlign w:val="center"/>
          </w:tcPr>
          <w:p w14:paraId="06DC8D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2085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B192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F51DF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06B4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588B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EF29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251A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6696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B919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180D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455FFA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F4FB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702E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36C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5E68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CC42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28A3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1630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481E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C1C3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77FC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1A98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CC89D9A" w14:textId="77777777">
        <w:tc>
          <w:tcPr>
            <w:tcW w:w="838" w:type="dxa"/>
            <w:vMerge/>
            <w:shd w:val="clear" w:color="auto" w:fill="auto"/>
            <w:vAlign w:val="center"/>
          </w:tcPr>
          <w:p w14:paraId="123DD8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AC50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ABAB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E843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71A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0712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4D2F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06D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01DE3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AE1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C078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D53B911" w14:textId="77777777">
        <w:tc>
          <w:tcPr>
            <w:tcW w:w="838" w:type="dxa"/>
            <w:vMerge/>
            <w:shd w:val="clear" w:color="auto" w:fill="auto"/>
            <w:vAlign w:val="center"/>
          </w:tcPr>
          <w:p w14:paraId="5752CB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4C39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5363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120F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F1DE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110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0BC2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1F4E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1DDF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1A5F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CF0D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AE23297" w14:textId="77777777">
        <w:tc>
          <w:tcPr>
            <w:tcW w:w="838" w:type="dxa"/>
            <w:shd w:val="clear" w:color="auto" w:fill="auto"/>
            <w:vAlign w:val="center"/>
          </w:tcPr>
          <w:p w14:paraId="1FEF9C9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5717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29E6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84F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022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20E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F42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B75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897B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5B2B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A4F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7F3D41F" w14:textId="77777777">
        <w:tc>
          <w:tcPr>
            <w:tcW w:w="838" w:type="dxa"/>
            <w:shd w:val="clear" w:color="auto" w:fill="auto"/>
            <w:vAlign w:val="center"/>
          </w:tcPr>
          <w:p w14:paraId="02BBB4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02D7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0AB9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8614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CE8E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362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321C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76E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7C5A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68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668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227207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01D607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20B49D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61D94C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7E25D6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ABCB5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214AD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492E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86E21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9B71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1C4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F51D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7FD3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E2DB0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FA68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99FD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ECA37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FA59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0696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42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43B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FD5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655F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00C5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88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D90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00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CF46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-73.76%</w:t>
            </w:r>
          </w:p>
        </w:tc>
      </w:tr>
      <w:tr w:rsidR="008E67BA" w14:paraId="3313FD2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CC40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CC32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4B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A8D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A0F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D5A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A72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8E4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81A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296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5D5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-75.74%</w:t>
            </w:r>
          </w:p>
        </w:tc>
      </w:tr>
      <w:tr w:rsidR="008E67BA" w14:paraId="09633D77" w14:textId="77777777">
        <w:tc>
          <w:tcPr>
            <w:tcW w:w="838" w:type="dxa"/>
            <w:vMerge/>
            <w:shd w:val="clear" w:color="auto" w:fill="auto"/>
            <w:vAlign w:val="center"/>
          </w:tcPr>
          <w:p w14:paraId="20E3273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6555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82A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CEC9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0FE0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1A23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CD1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D6E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041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5B2A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6C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-79.59%</w:t>
            </w:r>
          </w:p>
        </w:tc>
      </w:tr>
      <w:tr w:rsidR="008E67BA" w14:paraId="7369C1E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F39A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29EC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39E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3F6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283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C1E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BA2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55F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202.86%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A36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BE8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971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335.89%</w:t>
            </w:r>
          </w:p>
        </w:tc>
      </w:tr>
      <w:tr w:rsidR="008E67BA" w14:paraId="5F4C6D7D" w14:textId="77777777">
        <w:tc>
          <w:tcPr>
            <w:tcW w:w="838" w:type="dxa"/>
            <w:vMerge/>
            <w:shd w:val="clear" w:color="auto" w:fill="auto"/>
            <w:vAlign w:val="center"/>
          </w:tcPr>
          <w:p w14:paraId="3B4196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350B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08D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43F0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6D9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3E9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570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E1BA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252.68%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B05F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9C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04B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996.15%</w:t>
            </w:r>
          </w:p>
        </w:tc>
      </w:tr>
      <w:tr w:rsidR="008E67BA" w14:paraId="2AC58840" w14:textId="77777777">
        <w:tc>
          <w:tcPr>
            <w:tcW w:w="838" w:type="dxa"/>
            <w:vMerge/>
            <w:shd w:val="clear" w:color="auto" w:fill="auto"/>
            <w:vAlign w:val="center"/>
          </w:tcPr>
          <w:p w14:paraId="121142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1EFC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D45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7D8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D4E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2FC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AB5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C90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EBD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62C7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8CAC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345.68%</w:t>
            </w:r>
          </w:p>
        </w:tc>
      </w:tr>
      <w:tr w:rsidR="008E67BA" w14:paraId="1FCA761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08DA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C4F5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1652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5F2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413D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E4AC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AD86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163B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ECE4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19A1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5DC1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3881B10" w14:textId="77777777">
        <w:tc>
          <w:tcPr>
            <w:tcW w:w="838" w:type="dxa"/>
            <w:vMerge/>
            <w:shd w:val="clear" w:color="auto" w:fill="auto"/>
            <w:vAlign w:val="center"/>
          </w:tcPr>
          <w:p w14:paraId="3520DD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D756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F34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26AE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02B6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309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28A8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DB0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89181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1A1F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3057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B5C40F" w14:textId="77777777">
        <w:tc>
          <w:tcPr>
            <w:tcW w:w="838" w:type="dxa"/>
            <w:vMerge/>
            <w:shd w:val="clear" w:color="auto" w:fill="auto"/>
            <w:vAlign w:val="center"/>
          </w:tcPr>
          <w:p w14:paraId="3782F5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FEDA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3E2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E0D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B8BD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57C7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9171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C4E6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C7E4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9979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DBEA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C4659C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02F39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AFA4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4099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4947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48DF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C08C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E78A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BF7A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BBB8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A1A8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C7DB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033EA2D" w14:textId="77777777">
        <w:tc>
          <w:tcPr>
            <w:tcW w:w="838" w:type="dxa"/>
            <w:vMerge/>
            <w:shd w:val="clear" w:color="auto" w:fill="auto"/>
            <w:vAlign w:val="center"/>
          </w:tcPr>
          <w:p w14:paraId="21EDDE0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6BDD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1B91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A3AD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4484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E7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1E16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4DD5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F985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858B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57C5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549C8C7" w14:textId="77777777">
        <w:tc>
          <w:tcPr>
            <w:tcW w:w="838" w:type="dxa"/>
            <w:vMerge/>
            <w:shd w:val="clear" w:color="auto" w:fill="auto"/>
            <w:vAlign w:val="center"/>
          </w:tcPr>
          <w:p w14:paraId="32AB74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AF75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3C0F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18B9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966A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6D35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BA9A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BB2E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E0F0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7CD5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1EA2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08CAC87" w14:textId="77777777">
        <w:tc>
          <w:tcPr>
            <w:tcW w:w="838" w:type="dxa"/>
            <w:shd w:val="clear" w:color="auto" w:fill="auto"/>
            <w:vAlign w:val="center"/>
          </w:tcPr>
          <w:p w14:paraId="4AA82E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1EAE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0C8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5C0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96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F53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CC5F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BD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551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7E2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5B9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5EE1E10" w14:textId="77777777">
        <w:tc>
          <w:tcPr>
            <w:tcW w:w="838" w:type="dxa"/>
            <w:shd w:val="clear" w:color="auto" w:fill="auto"/>
            <w:vAlign w:val="center"/>
          </w:tcPr>
          <w:p w14:paraId="5FC3BA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CF98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10E5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4EE0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FF8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DE6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7984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CF0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527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CE7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9ADB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B16D84A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B040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52E96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DF33B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7636497" w14:textId="36D5ECF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67443C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55932A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F6E862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9F86F0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AC85B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3617BD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DD7EB6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664700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E1DD8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072E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9068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05DB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597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6067C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7A43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8498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CAED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06A7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9D390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629D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6F86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67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41A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4A0F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3EC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025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EBC9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B0F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F27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45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-0.79%</w:t>
            </w:r>
          </w:p>
        </w:tc>
      </w:tr>
      <w:tr w:rsidR="008E67BA" w14:paraId="5C44F1A6" w14:textId="77777777">
        <w:tc>
          <w:tcPr>
            <w:tcW w:w="838" w:type="dxa"/>
            <w:vMerge/>
            <w:shd w:val="clear" w:color="auto" w:fill="auto"/>
            <w:vAlign w:val="center"/>
          </w:tcPr>
          <w:p w14:paraId="2467D7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C801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E78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7D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63A0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1E4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B19B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B0F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957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2F62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D85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39.15%</w:t>
            </w:r>
          </w:p>
        </w:tc>
      </w:tr>
      <w:tr w:rsidR="008E67BA" w14:paraId="6B4CDA70" w14:textId="77777777">
        <w:tc>
          <w:tcPr>
            <w:tcW w:w="838" w:type="dxa"/>
            <w:vMerge/>
            <w:shd w:val="clear" w:color="auto" w:fill="auto"/>
            <w:vAlign w:val="center"/>
          </w:tcPr>
          <w:p w14:paraId="5BF754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7C50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C0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568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4E6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618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C0A6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D25E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17E19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B46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10D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</w:tr>
      <w:tr w:rsidR="008E67BA" w14:paraId="2A703FA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64F8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A392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3655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6C2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F07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737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065A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E0B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A4B3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7D0E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AB5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</w:tr>
      <w:tr w:rsidR="008E67BA" w14:paraId="30F239A1" w14:textId="77777777">
        <w:tc>
          <w:tcPr>
            <w:tcW w:w="838" w:type="dxa"/>
            <w:vMerge/>
            <w:shd w:val="clear" w:color="auto" w:fill="auto"/>
            <w:vAlign w:val="center"/>
          </w:tcPr>
          <w:p w14:paraId="2F470EF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5C1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B38F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A219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26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0F9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BF9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BC8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1F5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04D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68F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</w:tr>
      <w:tr w:rsidR="008E67BA" w14:paraId="53AC64FB" w14:textId="77777777">
        <w:tc>
          <w:tcPr>
            <w:tcW w:w="838" w:type="dxa"/>
            <w:vMerge/>
            <w:shd w:val="clear" w:color="auto" w:fill="auto"/>
            <w:vAlign w:val="center"/>
          </w:tcPr>
          <w:p w14:paraId="5799B02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0799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A2C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ABA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C07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E1D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D1A9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52E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D2C8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099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DC3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448CE6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7AAD2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6395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57C9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DB70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860E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EBF4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0B08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4F19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9651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C5A2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FD46A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C5B48F" w14:textId="77777777">
        <w:tc>
          <w:tcPr>
            <w:tcW w:w="838" w:type="dxa"/>
            <w:vMerge/>
            <w:shd w:val="clear" w:color="auto" w:fill="auto"/>
            <w:vAlign w:val="center"/>
          </w:tcPr>
          <w:p w14:paraId="6C835B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6780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BB90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A8C1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0A1C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055D6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DC60E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7E51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F1389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8E96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4172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C4E8B0" w14:textId="77777777">
        <w:tc>
          <w:tcPr>
            <w:tcW w:w="838" w:type="dxa"/>
            <w:vMerge/>
            <w:shd w:val="clear" w:color="auto" w:fill="auto"/>
            <w:vAlign w:val="center"/>
          </w:tcPr>
          <w:p w14:paraId="48ACC3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C52D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81F4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82A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A918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2B2D8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7E4E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9E7E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6AB1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3414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1500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7C94C5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1F92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4384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309A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AFF9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0658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77D69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6F9E7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2020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8B37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E2A5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FED8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3CCA04A" w14:textId="77777777">
        <w:tc>
          <w:tcPr>
            <w:tcW w:w="838" w:type="dxa"/>
            <w:vMerge/>
            <w:shd w:val="clear" w:color="auto" w:fill="auto"/>
            <w:vAlign w:val="center"/>
          </w:tcPr>
          <w:p w14:paraId="708273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9F9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740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C5A8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EECE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8784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F4B1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37F5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D492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716FF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4255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F8771E3" w14:textId="77777777">
        <w:tc>
          <w:tcPr>
            <w:tcW w:w="838" w:type="dxa"/>
            <w:vMerge/>
            <w:shd w:val="clear" w:color="auto" w:fill="auto"/>
            <w:vAlign w:val="center"/>
          </w:tcPr>
          <w:p w14:paraId="5C2DE0E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1A6D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E35C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6F35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71A7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324D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DBEB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E84F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2303C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88AF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BDC0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8BE2BF" w14:textId="77777777">
        <w:tc>
          <w:tcPr>
            <w:tcW w:w="838" w:type="dxa"/>
            <w:shd w:val="clear" w:color="auto" w:fill="auto"/>
            <w:vAlign w:val="center"/>
          </w:tcPr>
          <w:p w14:paraId="6A28ED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2B3D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D9E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BDD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13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A78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79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38.86%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FB73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956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5F6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63.83%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FCA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FC896B" w14:textId="77777777">
        <w:tc>
          <w:tcPr>
            <w:tcW w:w="838" w:type="dxa"/>
            <w:shd w:val="clear" w:color="auto" w:fill="auto"/>
            <w:vAlign w:val="center"/>
          </w:tcPr>
          <w:p w14:paraId="5B86A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9989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396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7B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C129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5A3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FC2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B80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9CB9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28C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76F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71978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930B78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CFD47A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BB29F7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E9BA0B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54D8E7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7CFB4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4C2F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C4209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224EE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39501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C2D6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F69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9740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8422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334E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146B1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B5FE0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3BE8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573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FC5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194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33D3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3AD1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BA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D3A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9BF8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A49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-56.51%</w:t>
            </w:r>
          </w:p>
        </w:tc>
      </w:tr>
      <w:tr w:rsidR="008E67BA" w14:paraId="3F48BEED" w14:textId="77777777">
        <w:tc>
          <w:tcPr>
            <w:tcW w:w="838" w:type="dxa"/>
            <w:vMerge/>
            <w:shd w:val="clear" w:color="auto" w:fill="auto"/>
            <w:vAlign w:val="center"/>
          </w:tcPr>
          <w:p w14:paraId="402171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12D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750B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43E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64D2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F4C1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9DD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6024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570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44AF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10D1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-59.66%</w:t>
            </w:r>
          </w:p>
        </w:tc>
      </w:tr>
      <w:tr w:rsidR="008E67BA" w14:paraId="50CD0BA2" w14:textId="77777777">
        <w:tc>
          <w:tcPr>
            <w:tcW w:w="838" w:type="dxa"/>
            <w:vMerge/>
            <w:shd w:val="clear" w:color="auto" w:fill="auto"/>
            <w:vAlign w:val="center"/>
          </w:tcPr>
          <w:p w14:paraId="64D165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249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C13C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90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2AC2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42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98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FEEB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A86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9E1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16B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-58.15%</w:t>
            </w:r>
          </w:p>
        </w:tc>
      </w:tr>
      <w:tr w:rsidR="008E67BA" w14:paraId="742EE94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4430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FEBE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D5E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54AF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CD2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AF4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D92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665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B85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2937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4B5C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109.37%</w:t>
            </w:r>
          </w:p>
        </w:tc>
      </w:tr>
      <w:tr w:rsidR="008E67BA" w14:paraId="2DDC7B1D" w14:textId="77777777">
        <w:tc>
          <w:tcPr>
            <w:tcW w:w="838" w:type="dxa"/>
            <w:vMerge/>
            <w:shd w:val="clear" w:color="auto" w:fill="auto"/>
            <w:vAlign w:val="center"/>
          </w:tcPr>
          <w:p w14:paraId="46B75A5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1EC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A57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15D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07B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291.87%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528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F2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C21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260.72%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697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677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AEF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22.06%</w:t>
            </w:r>
          </w:p>
        </w:tc>
      </w:tr>
      <w:tr w:rsidR="008E67BA" w14:paraId="52EF1C61" w14:textId="77777777">
        <w:tc>
          <w:tcPr>
            <w:tcW w:w="838" w:type="dxa"/>
            <w:vMerge/>
            <w:shd w:val="clear" w:color="auto" w:fill="auto"/>
            <w:vAlign w:val="center"/>
          </w:tcPr>
          <w:p w14:paraId="7E6BCEC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E911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55C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93AF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D11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8BA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0E66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8BE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D91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A2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F8C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90.66%</w:t>
            </w:r>
          </w:p>
        </w:tc>
      </w:tr>
      <w:tr w:rsidR="008E67BA" w14:paraId="501920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A20A0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B5C6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C34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F005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C80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7179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25EA4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EAFF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4B65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75E3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A41D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20ADB17" w14:textId="77777777">
        <w:tc>
          <w:tcPr>
            <w:tcW w:w="838" w:type="dxa"/>
            <w:vMerge/>
            <w:shd w:val="clear" w:color="auto" w:fill="auto"/>
            <w:vAlign w:val="center"/>
          </w:tcPr>
          <w:p w14:paraId="6EFE3B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2B93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CC16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996B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C5A2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032D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FED6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8044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E33F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1572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E5C0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AEF618A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3B9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63D9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9DC6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DF5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2D6E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07F2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F94A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98EB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8C46A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7F6C4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68C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D6B772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7DB4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87B2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D0DD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C350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EAE6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9B31E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D6F2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30EB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CB0D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C23A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4FA4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0FDFAC" w14:textId="77777777">
        <w:tc>
          <w:tcPr>
            <w:tcW w:w="838" w:type="dxa"/>
            <w:vMerge/>
            <w:shd w:val="clear" w:color="auto" w:fill="auto"/>
            <w:vAlign w:val="center"/>
          </w:tcPr>
          <w:p w14:paraId="7EC7C6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0F405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24A8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61B8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EC29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F564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2E3C1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C4A7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75630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96EB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C9781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6B55B04" w14:textId="77777777">
        <w:tc>
          <w:tcPr>
            <w:tcW w:w="838" w:type="dxa"/>
            <w:vMerge/>
            <w:shd w:val="clear" w:color="auto" w:fill="auto"/>
            <w:vAlign w:val="center"/>
          </w:tcPr>
          <w:p w14:paraId="700485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826C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816F8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A193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A81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4C81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22FE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7D10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5E0CC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1BF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0285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E1C45AC" w14:textId="77777777">
        <w:tc>
          <w:tcPr>
            <w:tcW w:w="838" w:type="dxa"/>
            <w:shd w:val="clear" w:color="auto" w:fill="auto"/>
            <w:vAlign w:val="center"/>
          </w:tcPr>
          <w:p w14:paraId="567198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F8E2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17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D5BB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868E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248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E73F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7AB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DFC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DD5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988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8E924D5" w14:textId="77777777">
        <w:tc>
          <w:tcPr>
            <w:tcW w:w="838" w:type="dxa"/>
            <w:shd w:val="clear" w:color="auto" w:fill="auto"/>
            <w:vAlign w:val="center"/>
          </w:tcPr>
          <w:p w14:paraId="5DA9B5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9FC7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C264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887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03E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AA2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FB3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A939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211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50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842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D7899FF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33704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0C6B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946E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3AFE1DD" w14:textId="7F4CFADA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6B8CD1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AA1A694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Scheme1-E-MMSE-IRC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09162D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6805BD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54F823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64487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E0F007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7BFD7C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8ABA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2AA1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79F8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434E0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14C5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D73B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0A63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AAE6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59DD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A27DC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AF489A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C554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587A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519F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53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AB5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4E63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5D7F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EC69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A1E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7D1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25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-9.55%</w:t>
            </w:r>
          </w:p>
        </w:tc>
      </w:tr>
      <w:tr w:rsidR="008E67BA" w14:paraId="54DA753D" w14:textId="77777777">
        <w:tc>
          <w:tcPr>
            <w:tcW w:w="838" w:type="dxa"/>
            <w:vMerge/>
            <w:shd w:val="clear" w:color="auto" w:fill="auto"/>
            <w:vAlign w:val="center"/>
          </w:tcPr>
          <w:p w14:paraId="2251227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A3C0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D07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D914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F453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328A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B0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D74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8D8E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AB5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9B7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</w:tr>
      <w:tr w:rsidR="008E67BA" w14:paraId="6A702BE2" w14:textId="77777777">
        <w:tc>
          <w:tcPr>
            <w:tcW w:w="838" w:type="dxa"/>
            <w:vMerge/>
            <w:shd w:val="clear" w:color="auto" w:fill="auto"/>
            <w:vAlign w:val="center"/>
          </w:tcPr>
          <w:p w14:paraId="5BD075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4924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33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65C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9F3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2C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D706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1F2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0A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D6F5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841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-10.10%</w:t>
            </w:r>
          </w:p>
        </w:tc>
      </w:tr>
      <w:tr w:rsidR="008E67BA" w14:paraId="7309125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C506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5793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0C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15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7F8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4748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A92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A89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FF3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7AC7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3FA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8E67BA" w14:paraId="67B62F11" w14:textId="77777777">
        <w:tc>
          <w:tcPr>
            <w:tcW w:w="838" w:type="dxa"/>
            <w:vMerge/>
            <w:shd w:val="clear" w:color="auto" w:fill="auto"/>
            <w:vAlign w:val="center"/>
          </w:tcPr>
          <w:p w14:paraId="3E10983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ABB0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450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DE37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098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1F07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692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817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E06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15D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D3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9.54%</w:t>
            </w:r>
          </w:p>
        </w:tc>
      </w:tr>
      <w:tr w:rsidR="008E67BA" w14:paraId="6D8B1CD4" w14:textId="77777777">
        <w:tc>
          <w:tcPr>
            <w:tcW w:w="838" w:type="dxa"/>
            <w:vMerge/>
            <w:shd w:val="clear" w:color="auto" w:fill="auto"/>
            <w:vAlign w:val="center"/>
          </w:tcPr>
          <w:p w14:paraId="53388C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645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A2FF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229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D63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1792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98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879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972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A878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316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-5.66%</w:t>
            </w:r>
          </w:p>
        </w:tc>
      </w:tr>
      <w:tr w:rsidR="008E67BA" w14:paraId="63270AF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DDF3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C95F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6834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B7FA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231C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1702E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D84A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B24C6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C2B26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6CFC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A1F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F776996" w14:textId="77777777">
        <w:tc>
          <w:tcPr>
            <w:tcW w:w="838" w:type="dxa"/>
            <w:vMerge/>
            <w:shd w:val="clear" w:color="auto" w:fill="auto"/>
            <w:vAlign w:val="center"/>
          </w:tcPr>
          <w:p w14:paraId="6BDBC7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7793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6FF5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2ED6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E376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56F9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B75BD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4A35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F12C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3406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EB43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5074B0" w14:textId="77777777">
        <w:tc>
          <w:tcPr>
            <w:tcW w:w="838" w:type="dxa"/>
            <w:vMerge/>
            <w:shd w:val="clear" w:color="auto" w:fill="auto"/>
            <w:vAlign w:val="center"/>
          </w:tcPr>
          <w:p w14:paraId="231A9E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2E04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661F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E2EF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0B1B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1B9C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4ABF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B2CC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5F3A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63BA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0094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31B01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9961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2DE7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0E4C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9251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49F3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B6A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F2E7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A700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C525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436B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89F2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AC3718" w14:textId="77777777">
        <w:tc>
          <w:tcPr>
            <w:tcW w:w="838" w:type="dxa"/>
            <w:vMerge/>
            <w:shd w:val="clear" w:color="auto" w:fill="auto"/>
            <w:vAlign w:val="center"/>
          </w:tcPr>
          <w:p w14:paraId="193C8E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546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BE46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AE8D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7DD4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51FE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AF66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0C95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D3DF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437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4D1F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84C6B19" w14:textId="77777777">
        <w:tc>
          <w:tcPr>
            <w:tcW w:w="838" w:type="dxa"/>
            <w:vMerge/>
            <w:shd w:val="clear" w:color="auto" w:fill="auto"/>
            <w:vAlign w:val="center"/>
          </w:tcPr>
          <w:p w14:paraId="2BCA6E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07D6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EC3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5B1A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19BF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CE9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32ED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D519E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4FB0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2483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C687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16D784" w14:textId="77777777">
        <w:tc>
          <w:tcPr>
            <w:tcW w:w="838" w:type="dxa"/>
            <w:shd w:val="clear" w:color="auto" w:fill="auto"/>
            <w:vAlign w:val="center"/>
          </w:tcPr>
          <w:p w14:paraId="16B55D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C718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01B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CD6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8FA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A03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BC4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85F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36BF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69A9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9EB8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5874E22" w14:textId="77777777">
        <w:tc>
          <w:tcPr>
            <w:tcW w:w="838" w:type="dxa"/>
            <w:shd w:val="clear" w:color="auto" w:fill="auto"/>
            <w:vAlign w:val="center"/>
          </w:tcPr>
          <w:p w14:paraId="3D569E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00BE2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8CE3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0EB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A2D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4D2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1529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D4B6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678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3C29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207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7ADF8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CD647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C9300B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E8F592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C5B092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4B28D4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3DF21E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237FA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E58F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B272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EF2C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7840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61F1D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87AD5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1162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66DE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BE8AD9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0E1F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7D201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32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250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474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728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A475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38EE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17D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02A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920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-62.97%</w:t>
            </w:r>
          </w:p>
        </w:tc>
      </w:tr>
      <w:tr w:rsidR="008E67BA" w14:paraId="2DE27131" w14:textId="77777777">
        <w:tc>
          <w:tcPr>
            <w:tcW w:w="838" w:type="dxa"/>
            <w:vMerge/>
            <w:shd w:val="clear" w:color="auto" w:fill="auto"/>
            <w:vAlign w:val="center"/>
          </w:tcPr>
          <w:p w14:paraId="585789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3303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0B1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3733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6B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124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267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539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EC0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D40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7F4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-48.84%</w:t>
            </w:r>
          </w:p>
        </w:tc>
      </w:tr>
      <w:tr w:rsidR="008E67BA" w14:paraId="20B1AE6C" w14:textId="77777777">
        <w:tc>
          <w:tcPr>
            <w:tcW w:w="838" w:type="dxa"/>
            <w:vMerge/>
            <w:shd w:val="clear" w:color="auto" w:fill="auto"/>
            <w:vAlign w:val="center"/>
          </w:tcPr>
          <w:p w14:paraId="631D2E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7AC7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55F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AE0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708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-38.63%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7FC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1514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B3CF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248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CB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0025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-67.55%</w:t>
            </w:r>
          </w:p>
        </w:tc>
      </w:tr>
      <w:tr w:rsidR="008E67BA" w14:paraId="6E9B2F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7D3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BBAF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47C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57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C24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ADB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3584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3848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321.66%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469F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6D6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0D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120.78%</w:t>
            </w:r>
          </w:p>
        </w:tc>
      </w:tr>
      <w:tr w:rsidR="008E67BA" w14:paraId="5449C5D6" w14:textId="77777777">
        <w:tc>
          <w:tcPr>
            <w:tcW w:w="838" w:type="dxa"/>
            <w:vMerge/>
            <w:shd w:val="clear" w:color="auto" w:fill="auto"/>
            <w:vAlign w:val="center"/>
          </w:tcPr>
          <w:p w14:paraId="5289EC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49F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61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54C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76D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CD3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400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7446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517.26%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BB6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D82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220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</w:tr>
      <w:tr w:rsidR="008E67BA" w14:paraId="76CE5CF7" w14:textId="77777777">
        <w:tc>
          <w:tcPr>
            <w:tcW w:w="838" w:type="dxa"/>
            <w:vMerge/>
            <w:shd w:val="clear" w:color="auto" w:fill="auto"/>
            <w:vAlign w:val="center"/>
          </w:tcPr>
          <w:p w14:paraId="2D3779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3A77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CF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E0E9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7DA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6B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78B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DD01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327.58%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9D2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4BD5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3F0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118.06%</w:t>
            </w:r>
          </w:p>
        </w:tc>
      </w:tr>
      <w:tr w:rsidR="008E67BA" w14:paraId="233F9C7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D155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D7A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84D0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D86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165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83FD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9533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EECB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5121D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EFD4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C0DF3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D53E7D" w14:textId="77777777">
        <w:tc>
          <w:tcPr>
            <w:tcW w:w="838" w:type="dxa"/>
            <w:vMerge/>
            <w:shd w:val="clear" w:color="auto" w:fill="auto"/>
            <w:vAlign w:val="center"/>
          </w:tcPr>
          <w:p w14:paraId="5A6356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E742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DF9B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6A4A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A65D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50C2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3C52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2D63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14973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E770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D81C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B2FFB9" w14:textId="77777777">
        <w:tc>
          <w:tcPr>
            <w:tcW w:w="838" w:type="dxa"/>
            <w:vMerge/>
            <w:shd w:val="clear" w:color="auto" w:fill="auto"/>
            <w:vAlign w:val="center"/>
          </w:tcPr>
          <w:p w14:paraId="76CAF1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9A603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69F9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8E82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2C70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E766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5DF2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2DD4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43FDE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54D2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0CC3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A9B2E6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093A1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067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C52E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9194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05B06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4DEB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4277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F434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80AB4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6D1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12E2F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E545FCD" w14:textId="77777777">
        <w:tc>
          <w:tcPr>
            <w:tcW w:w="838" w:type="dxa"/>
            <w:vMerge/>
            <w:shd w:val="clear" w:color="auto" w:fill="auto"/>
            <w:vAlign w:val="center"/>
          </w:tcPr>
          <w:p w14:paraId="1E4ED5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5B5A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B91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5121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864E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7C99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0A2F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CFC5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DDD0A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99CF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BC92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0B5AB8B" w14:textId="77777777">
        <w:tc>
          <w:tcPr>
            <w:tcW w:w="838" w:type="dxa"/>
            <w:vMerge/>
            <w:shd w:val="clear" w:color="auto" w:fill="auto"/>
            <w:vAlign w:val="center"/>
          </w:tcPr>
          <w:p w14:paraId="15EC0A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5F62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832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BF59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CC97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D310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2AC6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2004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6B4E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B504C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8440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3AA0DD4" w14:textId="77777777">
        <w:tc>
          <w:tcPr>
            <w:tcW w:w="838" w:type="dxa"/>
            <w:shd w:val="clear" w:color="auto" w:fill="auto"/>
            <w:vAlign w:val="center"/>
          </w:tcPr>
          <w:p w14:paraId="1482D5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457F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55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8694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CFE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A8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8B66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F6DE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CED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D93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3E6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AE7E404" w14:textId="77777777">
        <w:tc>
          <w:tcPr>
            <w:tcW w:w="838" w:type="dxa"/>
            <w:shd w:val="clear" w:color="auto" w:fill="auto"/>
            <w:vAlign w:val="center"/>
          </w:tcPr>
          <w:p w14:paraId="6DE15F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2AB0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B8E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EFA0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F0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5C62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4C9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34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C782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E79F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51.04%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F039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82C5739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5D235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EF6E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94D09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1467CBE" w14:textId="16596A9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81AE325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A89008C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Transparent UL resource muting Scheme2-E-MMSE-IRC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8BC19B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4E6C94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C5BC5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0D7D50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3149C4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5C401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34A48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99B2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592D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3B19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3CC6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8CF2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33FC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77C9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765F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28EEC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8816CB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12E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AF83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24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EB2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70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46B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5F8B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6BB7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756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489D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C59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-12.71%</w:t>
            </w:r>
          </w:p>
        </w:tc>
      </w:tr>
      <w:tr w:rsidR="008E67BA" w14:paraId="44EE5441" w14:textId="77777777">
        <w:tc>
          <w:tcPr>
            <w:tcW w:w="838" w:type="dxa"/>
            <w:vMerge/>
            <w:shd w:val="clear" w:color="auto" w:fill="auto"/>
            <w:vAlign w:val="center"/>
          </w:tcPr>
          <w:p w14:paraId="4834A0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0A40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65C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ED59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9818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36.84%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0011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44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AE68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DA19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00F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47D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8E67BA" w14:paraId="2D88533B" w14:textId="77777777">
        <w:tc>
          <w:tcPr>
            <w:tcW w:w="838" w:type="dxa"/>
            <w:vMerge/>
            <w:shd w:val="clear" w:color="auto" w:fill="auto"/>
            <w:vAlign w:val="center"/>
          </w:tcPr>
          <w:p w14:paraId="062323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1BC4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57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32E8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FBA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B99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6648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91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E3E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846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A972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</w:tr>
      <w:tr w:rsidR="008E67BA" w14:paraId="382C719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EDC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C5BB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BD45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55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605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DDB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D94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B5CD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8AA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D1F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468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-1.37%</w:t>
            </w:r>
          </w:p>
        </w:tc>
      </w:tr>
      <w:tr w:rsidR="008E67BA" w14:paraId="390F7F2F" w14:textId="77777777">
        <w:tc>
          <w:tcPr>
            <w:tcW w:w="838" w:type="dxa"/>
            <w:vMerge/>
            <w:shd w:val="clear" w:color="auto" w:fill="auto"/>
            <w:vAlign w:val="center"/>
          </w:tcPr>
          <w:p w14:paraId="1C0F9A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B3AE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386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CD5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1AE7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41F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D1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DF5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9B48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43E4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968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</w:tr>
      <w:tr w:rsidR="008E67BA" w14:paraId="6F433B9F" w14:textId="77777777">
        <w:tc>
          <w:tcPr>
            <w:tcW w:w="838" w:type="dxa"/>
            <w:vMerge/>
            <w:shd w:val="clear" w:color="auto" w:fill="auto"/>
            <w:vAlign w:val="center"/>
          </w:tcPr>
          <w:p w14:paraId="228EEE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6C79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6AF4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283F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0F1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D092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A37A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99C0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7B3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2262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7C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-6.92%</w:t>
            </w:r>
          </w:p>
        </w:tc>
      </w:tr>
      <w:tr w:rsidR="008E67BA" w14:paraId="758C4E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15339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E10A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601B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FD589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3C7B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47FA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53AE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502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6992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246D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771C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F2DC112" w14:textId="77777777">
        <w:tc>
          <w:tcPr>
            <w:tcW w:w="838" w:type="dxa"/>
            <w:vMerge/>
            <w:shd w:val="clear" w:color="auto" w:fill="auto"/>
            <w:vAlign w:val="center"/>
          </w:tcPr>
          <w:p w14:paraId="22BEEB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557C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9CF0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BAE8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74B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A6992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4D6F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B05D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20D82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4DE6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9A0E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D5AE7C0" w14:textId="77777777">
        <w:tc>
          <w:tcPr>
            <w:tcW w:w="838" w:type="dxa"/>
            <w:vMerge/>
            <w:shd w:val="clear" w:color="auto" w:fill="auto"/>
            <w:vAlign w:val="center"/>
          </w:tcPr>
          <w:p w14:paraId="395494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D963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CEFD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D4DA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D34BE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14478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0888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6169F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2AA5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0DED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6F99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B31A27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798E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6EBC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540B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383C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70FC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853B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59E1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3827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3D07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4E59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CCBB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5B60DA7" w14:textId="77777777">
        <w:tc>
          <w:tcPr>
            <w:tcW w:w="838" w:type="dxa"/>
            <w:vMerge/>
            <w:shd w:val="clear" w:color="auto" w:fill="auto"/>
            <w:vAlign w:val="center"/>
          </w:tcPr>
          <w:p w14:paraId="2A3386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B7F3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6F6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F536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38D6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9BB5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88D5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68C70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A8DB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E729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2F25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D809011" w14:textId="77777777">
        <w:tc>
          <w:tcPr>
            <w:tcW w:w="838" w:type="dxa"/>
            <w:vMerge/>
            <w:shd w:val="clear" w:color="auto" w:fill="auto"/>
            <w:vAlign w:val="center"/>
          </w:tcPr>
          <w:p w14:paraId="243698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97C2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928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3B99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850C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33B6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DA64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5C28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8EB69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FFE1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87381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EE67E36" w14:textId="77777777">
        <w:tc>
          <w:tcPr>
            <w:tcW w:w="838" w:type="dxa"/>
            <w:shd w:val="clear" w:color="auto" w:fill="auto"/>
            <w:vAlign w:val="center"/>
          </w:tcPr>
          <w:p w14:paraId="2823CC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7181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92B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B1D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967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90D3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0EF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DA8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FFF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EADE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76BA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164CA5A" w14:textId="77777777">
        <w:tc>
          <w:tcPr>
            <w:tcW w:w="838" w:type="dxa"/>
            <w:shd w:val="clear" w:color="auto" w:fill="auto"/>
            <w:vAlign w:val="center"/>
          </w:tcPr>
          <w:p w14:paraId="5B84B5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25B9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3E2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4982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241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1A7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427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56B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5AE0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8E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8B9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2A0D74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2B39B9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F65A35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938F72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96E2C2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03CB77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F702D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8090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28E87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6A10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3EC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69B9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115FD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96FD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86C5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4745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2A8E5D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57DA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6455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B9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4E9B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A748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-45.79%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259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DAF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3643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D95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5330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7D22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-62.37%</w:t>
            </w:r>
          </w:p>
        </w:tc>
      </w:tr>
      <w:tr w:rsidR="008E67BA" w14:paraId="312ED72A" w14:textId="77777777">
        <w:tc>
          <w:tcPr>
            <w:tcW w:w="838" w:type="dxa"/>
            <w:vMerge/>
            <w:shd w:val="clear" w:color="auto" w:fill="auto"/>
            <w:vAlign w:val="center"/>
          </w:tcPr>
          <w:p w14:paraId="74859D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F26D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5BA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C33A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9D16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00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B5C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498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214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D78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AA16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-54.18%</w:t>
            </w:r>
          </w:p>
        </w:tc>
      </w:tr>
      <w:tr w:rsidR="008E67BA" w14:paraId="6DE5CAB8" w14:textId="77777777">
        <w:tc>
          <w:tcPr>
            <w:tcW w:w="838" w:type="dxa"/>
            <w:vMerge/>
            <w:shd w:val="clear" w:color="auto" w:fill="auto"/>
            <w:vAlign w:val="center"/>
          </w:tcPr>
          <w:p w14:paraId="6D0140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274F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164C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7B86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DA9E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86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3E4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DAC7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1E72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96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F847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-68.05%</w:t>
            </w:r>
          </w:p>
        </w:tc>
      </w:tr>
      <w:tr w:rsidR="008E67BA" w14:paraId="216FE9C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9EEE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46A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C1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40D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7627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121.93%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E7F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1C6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69A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CB7B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455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2C1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82.77%</w:t>
            </w:r>
          </w:p>
        </w:tc>
      </w:tr>
      <w:tr w:rsidR="008E67BA" w14:paraId="21F18AB0" w14:textId="77777777">
        <w:tc>
          <w:tcPr>
            <w:tcW w:w="838" w:type="dxa"/>
            <w:vMerge/>
            <w:shd w:val="clear" w:color="auto" w:fill="auto"/>
            <w:vAlign w:val="center"/>
          </w:tcPr>
          <w:p w14:paraId="5D696B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550F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3A2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C0C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A7B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B9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431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09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5982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ED2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FFF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47.12%</w:t>
            </w:r>
          </w:p>
        </w:tc>
      </w:tr>
      <w:tr w:rsidR="008E67BA" w14:paraId="5C59D47A" w14:textId="77777777">
        <w:tc>
          <w:tcPr>
            <w:tcW w:w="838" w:type="dxa"/>
            <w:vMerge/>
            <w:shd w:val="clear" w:color="auto" w:fill="auto"/>
            <w:vAlign w:val="center"/>
          </w:tcPr>
          <w:p w14:paraId="4A6237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EA12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942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0C4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2E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D4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BFA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E2CE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1271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96CF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E48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73.48%</w:t>
            </w:r>
          </w:p>
        </w:tc>
      </w:tr>
      <w:tr w:rsidR="008E67BA" w14:paraId="329DE2A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3927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A4E2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96FC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6195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A9FD9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72A0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910B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7EC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41E3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C2CE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6A3C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2CFD0F7" w14:textId="77777777">
        <w:tc>
          <w:tcPr>
            <w:tcW w:w="838" w:type="dxa"/>
            <w:vMerge/>
            <w:shd w:val="clear" w:color="auto" w:fill="auto"/>
            <w:vAlign w:val="center"/>
          </w:tcPr>
          <w:p w14:paraId="6E0D7A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1822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EC769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8EB9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77EE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1343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FFBD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1BCC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8F3D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4219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D4F5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A214D76" w14:textId="77777777">
        <w:tc>
          <w:tcPr>
            <w:tcW w:w="838" w:type="dxa"/>
            <w:vMerge/>
            <w:shd w:val="clear" w:color="auto" w:fill="auto"/>
            <w:vAlign w:val="center"/>
          </w:tcPr>
          <w:p w14:paraId="69905DF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7266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D7553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EE45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E484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AE4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F23B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DCB86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9A27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E262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D980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00E78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AA57C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AA57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E0E4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A7DE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09D16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B22F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E5B89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E67D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5ED8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AF723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BD37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293C12" w14:textId="77777777">
        <w:tc>
          <w:tcPr>
            <w:tcW w:w="838" w:type="dxa"/>
            <w:vMerge/>
            <w:shd w:val="clear" w:color="auto" w:fill="auto"/>
            <w:vAlign w:val="center"/>
          </w:tcPr>
          <w:p w14:paraId="29BE5D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36B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28C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F93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573C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AE34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1336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17E1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B3A57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477A7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32E2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63F4001" w14:textId="77777777">
        <w:tc>
          <w:tcPr>
            <w:tcW w:w="838" w:type="dxa"/>
            <w:vMerge/>
            <w:shd w:val="clear" w:color="auto" w:fill="auto"/>
            <w:vAlign w:val="center"/>
          </w:tcPr>
          <w:p w14:paraId="58F24F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CE03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58D9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A494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453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9E57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8FA6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EFEC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C62FC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853C9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733E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2FDA71A" w14:textId="77777777">
        <w:tc>
          <w:tcPr>
            <w:tcW w:w="838" w:type="dxa"/>
            <w:shd w:val="clear" w:color="auto" w:fill="auto"/>
            <w:vAlign w:val="center"/>
          </w:tcPr>
          <w:p w14:paraId="73876E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A74C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6D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590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EF4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B4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59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E2BF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D67A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27A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3C4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30A32E8" w14:textId="77777777">
        <w:tc>
          <w:tcPr>
            <w:tcW w:w="838" w:type="dxa"/>
            <w:shd w:val="clear" w:color="auto" w:fill="auto"/>
            <w:vAlign w:val="center"/>
          </w:tcPr>
          <w:p w14:paraId="38008D6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3E6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16E3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324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B90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C289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9C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01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D67D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90E7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F2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AC1DEA8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94FCE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5C2B3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E65E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9603444" w14:textId="0E39715E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A87B79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39AC632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</w:t>
      </w:r>
      <w:r>
        <w:rPr>
          <w:lang w:val="en-US" w:eastAsia="zh-CN"/>
        </w:rPr>
        <w:t xml:space="preserve"> Large Packet Size </w:t>
      </w:r>
      <w:r>
        <w:rPr>
          <w:lang w:eastAsia="zh-CN"/>
        </w:rPr>
        <w:t>Non-transparent UL resource muting-E-MMSE-IRC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63FA701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B2115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14FA0F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6DE77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F9C231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349FA0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9ABC4B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A601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9E5D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7974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278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11F2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9D36B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4998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7E57A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F5A1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BD68A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0954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EA66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68D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08E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CC9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7FA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F69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A51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EC3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F6BF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217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-11.72%</w:t>
            </w:r>
          </w:p>
        </w:tc>
      </w:tr>
      <w:tr w:rsidR="008E67BA" w14:paraId="61C4E1BA" w14:textId="77777777">
        <w:tc>
          <w:tcPr>
            <w:tcW w:w="838" w:type="dxa"/>
            <w:vMerge/>
            <w:shd w:val="clear" w:color="auto" w:fill="auto"/>
            <w:vAlign w:val="center"/>
          </w:tcPr>
          <w:p w14:paraId="509145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36CC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7CA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1E9A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08DC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F8A4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BC7E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571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2DBE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025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B7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8.60%</w:t>
            </w:r>
          </w:p>
        </w:tc>
      </w:tr>
      <w:tr w:rsidR="008E67BA" w14:paraId="14A24FE1" w14:textId="77777777">
        <w:tc>
          <w:tcPr>
            <w:tcW w:w="838" w:type="dxa"/>
            <w:vMerge/>
            <w:shd w:val="clear" w:color="auto" w:fill="auto"/>
            <w:vAlign w:val="center"/>
          </w:tcPr>
          <w:p w14:paraId="591482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E6D6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3E0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83F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574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98E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9768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839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5928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84F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1B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-10.70%</w:t>
            </w:r>
          </w:p>
        </w:tc>
      </w:tr>
      <w:tr w:rsidR="008E67BA" w14:paraId="59CA3D2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1DF17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8E81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0CD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0BF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36B4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D4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4A7D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B4E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E3E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411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6F2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2.30%</w:t>
            </w:r>
          </w:p>
        </w:tc>
      </w:tr>
      <w:tr w:rsidR="008E67BA" w14:paraId="3A79BDB7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83D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87FC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F72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7FC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5AC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4646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99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3C5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019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6FC7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491A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</w:tr>
      <w:tr w:rsidR="008E67BA" w14:paraId="7F0B0E4D" w14:textId="77777777">
        <w:tc>
          <w:tcPr>
            <w:tcW w:w="838" w:type="dxa"/>
            <w:vMerge/>
            <w:shd w:val="clear" w:color="auto" w:fill="auto"/>
            <w:vAlign w:val="center"/>
          </w:tcPr>
          <w:p w14:paraId="6B6FF0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6AEC6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FB9C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5BB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DAF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758A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5BB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C07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D754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101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56A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6C6060F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309C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E557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485C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1ABDA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EAF80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39F3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319A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0796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81AC5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08395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8D50C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E7E919" w14:textId="77777777">
        <w:tc>
          <w:tcPr>
            <w:tcW w:w="838" w:type="dxa"/>
            <w:vMerge/>
            <w:shd w:val="clear" w:color="auto" w:fill="auto"/>
            <w:vAlign w:val="center"/>
          </w:tcPr>
          <w:p w14:paraId="4873F3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53B8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D7E5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7EC6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99064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92E8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F8CD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036F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DE6CB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0F190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4115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8476BB8" w14:textId="77777777">
        <w:tc>
          <w:tcPr>
            <w:tcW w:w="838" w:type="dxa"/>
            <w:vMerge/>
            <w:shd w:val="clear" w:color="auto" w:fill="auto"/>
            <w:vAlign w:val="center"/>
          </w:tcPr>
          <w:p w14:paraId="0AE670F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87E0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B616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922B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93BA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6C93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6DFD7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A216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4222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28808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D7E3B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9842C0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6FC71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9349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70D16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1DB3E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8AB4A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4227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E279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6826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9287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5D96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6A2E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63EB83D" w14:textId="77777777">
        <w:tc>
          <w:tcPr>
            <w:tcW w:w="838" w:type="dxa"/>
            <w:vMerge/>
            <w:shd w:val="clear" w:color="auto" w:fill="auto"/>
            <w:vAlign w:val="center"/>
          </w:tcPr>
          <w:p w14:paraId="6E9991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7106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1F55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2E0C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A639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F6D1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DEC2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E7D10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34A49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FE95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C26F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0C9F59E" w14:textId="77777777">
        <w:tc>
          <w:tcPr>
            <w:tcW w:w="838" w:type="dxa"/>
            <w:vMerge/>
            <w:shd w:val="clear" w:color="auto" w:fill="auto"/>
            <w:vAlign w:val="center"/>
          </w:tcPr>
          <w:p w14:paraId="7F2EB6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11C68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F931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4E853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D3240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19E3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295B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A7D9D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5C40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21830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AC51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C86699" w14:textId="77777777">
        <w:tc>
          <w:tcPr>
            <w:tcW w:w="838" w:type="dxa"/>
            <w:shd w:val="clear" w:color="auto" w:fill="auto"/>
            <w:vAlign w:val="center"/>
          </w:tcPr>
          <w:p w14:paraId="7EE07C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0E52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7BC9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E39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F4B9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85A3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E065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44.19%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900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CAF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957F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70.50%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4A84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4760EAD" w14:textId="77777777">
        <w:tc>
          <w:tcPr>
            <w:tcW w:w="838" w:type="dxa"/>
            <w:shd w:val="clear" w:color="auto" w:fill="auto"/>
            <w:vAlign w:val="center"/>
          </w:tcPr>
          <w:p w14:paraId="2F1503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3712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C687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3D2D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78B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7AA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B44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51B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A60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7A4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3B7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3D6C9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01DFBC9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95107F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4AA6BA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8F20F2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409B1E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47BD9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667F6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333B2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706C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0252E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32C8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46724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9A8E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6C7C8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F1B0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02EA01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2FA5A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6C2F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6D50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B02A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1A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7AB4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76F2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38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EAA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C5A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A028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-62.48%</w:t>
            </w:r>
          </w:p>
        </w:tc>
      </w:tr>
      <w:tr w:rsidR="008E67BA" w14:paraId="66360A6A" w14:textId="77777777">
        <w:tc>
          <w:tcPr>
            <w:tcW w:w="838" w:type="dxa"/>
            <w:vMerge/>
            <w:shd w:val="clear" w:color="auto" w:fill="auto"/>
            <w:vAlign w:val="center"/>
          </w:tcPr>
          <w:p w14:paraId="47C18D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6698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E99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CD6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33C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138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1AD0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CE2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3D99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365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773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-48.49%</w:t>
            </w:r>
          </w:p>
        </w:tc>
      </w:tr>
      <w:tr w:rsidR="008E67BA" w14:paraId="58CDE276" w14:textId="77777777">
        <w:tc>
          <w:tcPr>
            <w:tcW w:w="838" w:type="dxa"/>
            <w:vMerge/>
            <w:shd w:val="clear" w:color="auto" w:fill="auto"/>
            <w:vAlign w:val="center"/>
          </w:tcPr>
          <w:p w14:paraId="423A65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5C01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ABD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984F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2396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246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5FF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9DFE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287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B5C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08CD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-66.90%</w:t>
            </w:r>
          </w:p>
        </w:tc>
      </w:tr>
      <w:tr w:rsidR="008E67BA" w14:paraId="17A0A44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75A0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9C6F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1E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39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02FB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204.25%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7D3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30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EC0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343.36%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CD6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12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4F6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194.98%</w:t>
            </w:r>
          </w:p>
        </w:tc>
      </w:tr>
      <w:tr w:rsidR="008E67BA" w14:paraId="28C699F6" w14:textId="77777777">
        <w:tc>
          <w:tcPr>
            <w:tcW w:w="838" w:type="dxa"/>
            <w:vMerge/>
            <w:shd w:val="clear" w:color="auto" w:fill="auto"/>
            <w:vAlign w:val="center"/>
          </w:tcPr>
          <w:p w14:paraId="08CC1A8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219C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783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38A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73D3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279.53%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802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AEC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7E7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344.74%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BCBA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50A5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EA18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120.21%</w:t>
            </w:r>
          </w:p>
        </w:tc>
      </w:tr>
      <w:tr w:rsidR="008E67BA" w14:paraId="1105FF13" w14:textId="77777777">
        <w:tc>
          <w:tcPr>
            <w:tcW w:w="838" w:type="dxa"/>
            <w:vMerge/>
            <w:shd w:val="clear" w:color="auto" w:fill="auto"/>
            <w:vAlign w:val="center"/>
          </w:tcPr>
          <w:p w14:paraId="660D47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73A7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EC3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B7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815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4B2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39F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013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341.10%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2E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384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A8E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200.48%</w:t>
            </w:r>
          </w:p>
        </w:tc>
      </w:tr>
      <w:tr w:rsidR="008E67BA" w14:paraId="7992FB1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1737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B220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8A35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3125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8B310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E3C1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9209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7399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8C98E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7FB96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F9A7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D749352" w14:textId="77777777">
        <w:tc>
          <w:tcPr>
            <w:tcW w:w="838" w:type="dxa"/>
            <w:vMerge/>
            <w:shd w:val="clear" w:color="auto" w:fill="auto"/>
            <w:vAlign w:val="center"/>
          </w:tcPr>
          <w:p w14:paraId="16B6EF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0470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5C6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A4E2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99E2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90D4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3DCE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38D8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D893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A8461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960C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B846E2A" w14:textId="77777777">
        <w:tc>
          <w:tcPr>
            <w:tcW w:w="838" w:type="dxa"/>
            <w:vMerge/>
            <w:shd w:val="clear" w:color="auto" w:fill="auto"/>
            <w:vAlign w:val="center"/>
          </w:tcPr>
          <w:p w14:paraId="4C447B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482E0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A882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E610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0AE1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6EA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E293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38FA5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E987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F07E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27877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CD256B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8339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36EB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0270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9FA6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C2FF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D64F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A3BE8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D01C5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5DC79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1E63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E511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4749033" w14:textId="77777777">
        <w:tc>
          <w:tcPr>
            <w:tcW w:w="838" w:type="dxa"/>
            <w:vMerge/>
            <w:shd w:val="clear" w:color="auto" w:fill="auto"/>
            <w:vAlign w:val="center"/>
          </w:tcPr>
          <w:p w14:paraId="2C55FF0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267B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64640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5E77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10AA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609D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7B13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B75A1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A08D22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7387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3438D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29FFC45" w14:textId="77777777">
        <w:tc>
          <w:tcPr>
            <w:tcW w:w="838" w:type="dxa"/>
            <w:vMerge/>
            <w:shd w:val="clear" w:color="auto" w:fill="auto"/>
            <w:vAlign w:val="center"/>
          </w:tcPr>
          <w:p w14:paraId="66CCF27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7F3F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359F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8FB5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261B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F202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6759D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EFB20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8E88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0DA5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9192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3331BA" w14:textId="77777777">
        <w:tc>
          <w:tcPr>
            <w:tcW w:w="838" w:type="dxa"/>
            <w:shd w:val="clear" w:color="auto" w:fill="auto"/>
            <w:vAlign w:val="center"/>
          </w:tcPr>
          <w:p w14:paraId="1E9D95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7726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2C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A9C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60A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E439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758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1E06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FCA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34E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B17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7842F4" w14:textId="77777777">
        <w:tc>
          <w:tcPr>
            <w:tcW w:w="838" w:type="dxa"/>
            <w:shd w:val="clear" w:color="auto" w:fill="auto"/>
            <w:vAlign w:val="center"/>
          </w:tcPr>
          <w:p w14:paraId="3B0754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3652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067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5F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9A0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92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924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11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1C76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88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D3E8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194952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6AD8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B1EAD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7872C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2ED566D" w14:textId="53911A4A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31EB1B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B93E183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2 (Nokia, NSB): </w:t>
      </w:r>
    </w:p>
    <w:p w14:paraId="733F5580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5FBFF38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1EE6EC3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val="en-US" w:eastAsia="zh-CN"/>
        </w:rPr>
        <w:t>estimation based on UL DMRS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2CC6D9A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31C1E3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8BEC7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A028A1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E79413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A8446B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98C8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46AD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7D72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A2A9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CFE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8A16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96CE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70E18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87D2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9321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6511E1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F9ACE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038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73A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948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2D1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74A5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08C9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26A6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CCE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A5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74F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2CD42106" w14:textId="77777777">
        <w:tc>
          <w:tcPr>
            <w:tcW w:w="838" w:type="dxa"/>
            <w:vMerge/>
            <w:shd w:val="clear" w:color="auto" w:fill="auto"/>
            <w:vAlign w:val="center"/>
          </w:tcPr>
          <w:p w14:paraId="10FC5C0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6271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FA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DE1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40D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94FB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165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48A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DF69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D3F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E22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1.55%</w:t>
            </w:r>
          </w:p>
        </w:tc>
      </w:tr>
      <w:tr w:rsidR="008E67BA" w14:paraId="2AE7171D" w14:textId="77777777">
        <w:tc>
          <w:tcPr>
            <w:tcW w:w="838" w:type="dxa"/>
            <w:vMerge/>
            <w:shd w:val="clear" w:color="auto" w:fill="auto"/>
            <w:vAlign w:val="center"/>
          </w:tcPr>
          <w:p w14:paraId="6103AA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9FFB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50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9F9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99C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F77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E166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2228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676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2C32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9D2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8E67BA" w14:paraId="68EFDD4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E6E8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4C4C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1B26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9AB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683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54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4B2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82E5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9A9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6F3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7CD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-32.82%</w:t>
            </w:r>
          </w:p>
        </w:tc>
      </w:tr>
      <w:tr w:rsidR="008E67BA" w14:paraId="671A3E92" w14:textId="77777777">
        <w:tc>
          <w:tcPr>
            <w:tcW w:w="838" w:type="dxa"/>
            <w:vMerge/>
            <w:shd w:val="clear" w:color="auto" w:fill="auto"/>
            <w:vAlign w:val="center"/>
          </w:tcPr>
          <w:p w14:paraId="5508C7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DB84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891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A16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33B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-17.71%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41F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350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B09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D52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1B1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0B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-46.69%</w:t>
            </w:r>
          </w:p>
        </w:tc>
      </w:tr>
      <w:tr w:rsidR="008E67BA" w14:paraId="669E0C59" w14:textId="77777777">
        <w:tc>
          <w:tcPr>
            <w:tcW w:w="838" w:type="dxa"/>
            <w:vMerge/>
            <w:shd w:val="clear" w:color="auto" w:fill="auto"/>
            <w:vAlign w:val="center"/>
          </w:tcPr>
          <w:p w14:paraId="74DF51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35AD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CF3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15B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9558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7F5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FFF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CC5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F4C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A57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6F5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-38.46%</w:t>
            </w:r>
          </w:p>
        </w:tc>
      </w:tr>
      <w:tr w:rsidR="008E67BA" w14:paraId="1076DB1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84CAC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954D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B84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39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E8E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088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8D3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4B1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B13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27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9DA9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0.88%</w:t>
            </w:r>
          </w:p>
        </w:tc>
      </w:tr>
      <w:tr w:rsidR="008E67BA" w14:paraId="42621E22" w14:textId="77777777">
        <w:tc>
          <w:tcPr>
            <w:tcW w:w="838" w:type="dxa"/>
            <w:vMerge/>
            <w:shd w:val="clear" w:color="auto" w:fill="auto"/>
            <w:vAlign w:val="center"/>
          </w:tcPr>
          <w:p w14:paraId="3ABF71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8514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6CD2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D9B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4A3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17A9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D43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593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68B8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22A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788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001D03E" w14:textId="77777777">
        <w:tc>
          <w:tcPr>
            <w:tcW w:w="838" w:type="dxa"/>
            <w:vMerge/>
            <w:shd w:val="clear" w:color="auto" w:fill="auto"/>
            <w:vAlign w:val="center"/>
          </w:tcPr>
          <w:p w14:paraId="492AD4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2AA7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F9D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FDB2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C223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EB8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AE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BA9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03F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0BA5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E6A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8E67BA" w14:paraId="3088529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09EC9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A7A1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D8A1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BFE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FDA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40E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EC26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9B55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2F0D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277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A28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39.98%</w:t>
            </w:r>
          </w:p>
        </w:tc>
      </w:tr>
      <w:tr w:rsidR="008E67BA" w14:paraId="7D9B2E7F" w14:textId="77777777">
        <w:tc>
          <w:tcPr>
            <w:tcW w:w="838" w:type="dxa"/>
            <w:vMerge/>
            <w:shd w:val="clear" w:color="auto" w:fill="auto"/>
            <w:vAlign w:val="center"/>
          </w:tcPr>
          <w:p w14:paraId="78D553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E410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553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7D6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A862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E9D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7A3D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942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A96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FC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1F80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38.93%</w:t>
            </w:r>
          </w:p>
        </w:tc>
      </w:tr>
      <w:tr w:rsidR="008E67BA" w14:paraId="30A41ACC" w14:textId="77777777">
        <w:tc>
          <w:tcPr>
            <w:tcW w:w="838" w:type="dxa"/>
            <w:vMerge/>
            <w:shd w:val="clear" w:color="auto" w:fill="auto"/>
            <w:vAlign w:val="center"/>
          </w:tcPr>
          <w:p w14:paraId="4553BBC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5825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AD09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5CA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76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904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7F0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0B6C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470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2EA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60A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57.07%</w:t>
            </w:r>
          </w:p>
        </w:tc>
      </w:tr>
      <w:tr w:rsidR="008E67BA" w14:paraId="202D3480" w14:textId="77777777">
        <w:tc>
          <w:tcPr>
            <w:tcW w:w="838" w:type="dxa"/>
            <w:shd w:val="clear" w:color="auto" w:fill="auto"/>
            <w:vAlign w:val="center"/>
          </w:tcPr>
          <w:p w14:paraId="22A4D4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7F14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54E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1D9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31F5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9D7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411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DC9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7DF3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E75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52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D022B7" w14:textId="77777777">
        <w:tc>
          <w:tcPr>
            <w:tcW w:w="838" w:type="dxa"/>
            <w:shd w:val="clear" w:color="auto" w:fill="auto"/>
            <w:vAlign w:val="center"/>
          </w:tcPr>
          <w:p w14:paraId="0143E7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0DFF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20A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E0D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E02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64A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40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6B7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11F0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5482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26D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40AC0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2D082E0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439A54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286848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9668D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B6BFAC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213D9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99C6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7360E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594F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5D8C9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E7A99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60ED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7C83B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D594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8A2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6C4004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87F7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4693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8B8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2F2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23B8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57D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B61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C343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00E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1B3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B7A8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-4.22%</w:t>
            </w:r>
          </w:p>
        </w:tc>
      </w:tr>
      <w:tr w:rsidR="008E67BA" w14:paraId="34F95A1F" w14:textId="77777777">
        <w:tc>
          <w:tcPr>
            <w:tcW w:w="838" w:type="dxa"/>
            <w:vMerge/>
            <w:shd w:val="clear" w:color="auto" w:fill="auto"/>
            <w:vAlign w:val="center"/>
          </w:tcPr>
          <w:p w14:paraId="184ACE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DEEF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A5B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5EC5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D321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4F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79D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55EA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20E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E4E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56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6A4C49A2" w14:textId="77777777">
        <w:tc>
          <w:tcPr>
            <w:tcW w:w="838" w:type="dxa"/>
            <w:vMerge/>
            <w:shd w:val="clear" w:color="auto" w:fill="auto"/>
            <w:vAlign w:val="center"/>
          </w:tcPr>
          <w:p w14:paraId="5D031E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A844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65A5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9C3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FC0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FB62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080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DF34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FBE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5FA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E2D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-14.49%</w:t>
            </w:r>
          </w:p>
        </w:tc>
      </w:tr>
      <w:tr w:rsidR="008E67BA" w14:paraId="4F63BCB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BB1C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E567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2D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B63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730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2174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758D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C5F1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E039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18C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DB26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</w:tr>
      <w:tr w:rsidR="008E67BA" w14:paraId="7A04229F" w14:textId="77777777">
        <w:tc>
          <w:tcPr>
            <w:tcW w:w="838" w:type="dxa"/>
            <w:vMerge/>
            <w:shd w:val="clear" w:color="auto" w:fill="auto"/>
            <w:vAlign w:val="center"/>
          </w:tcPr>
          <w:p w14:paraId="404C17E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3E75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3CF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80BD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E5F2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6A7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665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2E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9B8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FCB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96C4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</w:tr>
      <w:tr w:rsidR="008E67BA" w14:paraId="4A01E955" w14:textId="77777777">
        <w:tc>
          <w:tcPr>
            <w:tcW w:w="838" w:type="dxa"/>
            <w:vMerge/>
            <w:shd w:val="clear" w:color="auto" w:fill="auto"/>
            <w:vAlign w:val="center"/>
          </w:tcPr>
          <w:p w14:paraId="0BB11E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F2C8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107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979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F9E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A6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95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BF1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C28A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F6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897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-44.03%</w:t>
            </w:r>
          </w:p>
        </w:tc>
      </w:tr>
      <w:tr w:rsidR="008E67BA" w14:paraId="7FFD262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66148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171E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ED88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92D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67E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347D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CF3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724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6CA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A087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8CC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</w:tr>
      <w:tr w:rsidR="008E67BA" w14:paraId="0467714D" w14:textId="77777777">
        <w:tc>
          <w:tcPr>
            <w:tcW w:w="838" w:type="dxa"/>
            <w:vMerge/>
            <w:shd w:val="clear" w:color="auto" w:fill="auto"/>
            <w:vAlign w:val="center"/>
          </w:tcPr>
          <w:p w14:paraId="2DADF63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CC92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91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E51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767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523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1ED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60F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8C1F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A451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DD21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59F09F9" w14:textId="77777777">
        <w:tc>
          <w:tcPr>
            <w:tcW w:w="838" w:type="dxa"/>
            <w:vMerge/>
            <w:shd w:val="clear" w:color="auto" w:fill="auto"/>
            <w:vAlign w:val="center"/>
          </w:tcPr>
          <w:p w14:paraId="0F723B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6B88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6BD5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EE2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527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B61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559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CF20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2762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87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4D6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8E67BA" w14:paraId="10954E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4E4B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C0E5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2F6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4C9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76D2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B2F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0E9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C14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0E4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A6F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B4A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27.62%</w:t>
            </w:r>
          </w:p>
        </w:tc>
      </w:tr>
      <w:tr w:rsidR="008E67BA" w14:paraId="1F043520" w14:textId="77777777">
        <w:tc>
          <w:tcPr>
            <w:tcW w:w="838" w:type="dxa"/>
            <w:vMerge/>
            <w:shd w:val="clear" w:color="auto" w:fill="auto"/>
            <w:vAlign w:val="center"/>
          </w:tcPr>
          <w:p w14:paraId="4AE86F2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FD0C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E6A1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D5C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471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54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440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CE70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ADB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21A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4F44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8E67BA" w14:paraId="4CCD0E82" w14:textId="77777777">
        <w:tc>
          <w:tcPr>
            <w:tcW w:w="838" w:type="dxa"/>
            <w:vMerge/>
            <w:shd w:val="clear" w:color="auto" w:fill="auto"/>
            <w:vAlign w:val="center"/>
          </w:tcPr>
          <w:p w14:paraId="7F76D6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1E4F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E85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649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5E2D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12F9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E8C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5FD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53E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9B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D44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42.59%</w:t>
            </w:r>
          </w:p>
        </w:tc>
      </w:tr>
      <w:tr w:rsidR="008E67BA" w14:paraId="403E1ADC" w14:textId="77777777">
        <w:tc>
          <w:tcPr>
            <w:tcW w:w="838" w:type="dxa"/>
            <w:shd w:val="clear" w:color="auto" w:fill="auto"/>
            <w:vAlign w:val="center"/>
          </w:tcPr>
          <w:p w14:paraId="71B27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65A6A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B3E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A61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90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70A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4E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CF1F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06E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351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05B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BA266A9" w14:textId="77777777">
        <w:tc>
          <w:tcPr>
            <w:tcW w:w="838" w:type="dxa"/>
            <w:shd w:val="clear" w:color="auto" w:fill="auto"/>
            <w:vAlign w:val="center"/>
          </w:tcPr>
          <w:p w14:paraId="299948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701A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A2B5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1F1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0BC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15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6E5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663E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7914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188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60C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800E97D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70491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F75F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6F72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BB3B3AE" w14:textId="08AB823C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60A1AA1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CAC718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val="en-US" w:eastAsia="zh-CN"/>
        </w:rPr>
        <w:t>Transparent 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3131F751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E8AFB4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4D6294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6FA97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68897B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DD9CC5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4E9A7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BC97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1FB5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7B36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E672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CBA2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163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F397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0B77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F3C5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506A67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804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AB4E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ECE1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9D4C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7A9B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9D5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29C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93BA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63C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FAA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EFE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8E67BA" w14:paraId="37A1FC46" w14:textId="77777777">
        <w:tc>
          <w:tcPr>
            <w:tcW w:w="838" w:type="dxa"/>
            <w:vMerge/>
            <w:shd w:val="clear" w:color="auto" w:fill="auto"/>
            <w:vAlign w:val="center"/>
          </w:tcPr>
          <w:p w14:paraId="7B2D5C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3249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3007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9D3D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58B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337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39D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A8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6AD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6EB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0DD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8E67BA" w14:paraId="72F42A76" w14:textId="77777777">
        <w:tc>
          <w:tcPr>
            <w:tcW w:w="838" w:type="dxa"/>
            <w:vMerge/>
            <w:shd w:val="clear" w:color="auto" w:fill="auto"/>
            <w:vAlign w:val="center"/>
          </w:tcPr>
          <w:p w14:paraId="5C57EB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F5B1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A2D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685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2F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DFE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2F0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E06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F86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643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BA58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418FC29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C0DE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84AC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E24D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B2F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0E5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7AC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F5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930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199F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AD4B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355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-12.08%</w:t>
            </w:r>
          </w:p>
        </w:tc>
      </w:tr>
      <w:tr w:rsidR="008E67BA" w14:paraId="2C0C301B" w14:textId="77777777">
        <w:tc>
          <w:tcPr>
            <w:tcW w:w="838" w:type="dxa"/>
            <w:vMerge/>
            <w:shd w:val="clear" w:color="auto" w:fill="auto"/>
            <w:vAlign w:val="center"/>
          </w:tcPr>
          <w:p w14:paraId="43281FC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56D1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BE8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8B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E3A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F8D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0CA6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6D2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826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D290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0B0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-20.87%</w:t>
            </w:r>
          </w:p>
        </w:tc>
      </w:tr>
      <w:tr w:rsidR="008E67BA" w14:paraId="08A0326D" w14:textId="77777777">
        <w:tc>
          <w:tcPr>
            <w:tcW w:w="838" w:type="dxa"/>
            <w:vMerge/>
            <w:shd w:val="clear" w:color="auto" w:fill="auto"/>
            <w:vAlign w:val="center"/>
          </w:tcPr>
          <w:p w14:paraId="6A9E4F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4B9E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6F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C50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83FC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842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FC3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F7F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A9B3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5C6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A65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-13.33%</w:t>
            </w:r>
          </w:p>
        </w:tc>
      </w:tr>
      <w:tr w:rsidR="008E67BA" w14:paraId="3F83AB9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BB40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A89A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3422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D7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AD1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D3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137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DA3B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16CF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1A09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F58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0.76%</w:t>
            </w:r>
          </w:p>
        </w:tc>
      </w:tr>
      <w:tr w:rsidR="008E67BA" w14:paraId="1D498D25" w14:textId="77777777">
        <w:tc>
          <w:tcPr>
            <w:tcW w:w="838" w:type="dxa"/>
            <w:vMerge/>
            <w:shd w:val="clear" w:color="auto" w:fill="auto"/>
            <w:vAlign w:val="center"/>
          </w:tcPr>
          <w:p w14:paraId="39598B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3E26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C6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985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455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B7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8FD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C03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951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476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D7FE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63F11EF5" w14:textId="77777777">
        <w:tc>
          <w:tcPr>
            <w:tcW w:w="838" w:type="dxa"/>
            <w:vMerge/>
            <w:shd w:val="clear" w:color="auto" w:fill="auto"/>
            <w:vAlign w:val="center"/>
          </w:tcPr>
          <w:p w14:paraId="29B898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C28B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748B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20C3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FC8F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178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B3F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460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29B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C13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687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8E67BA" w14:paraId="2F1E232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43D8B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1B8A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A01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3B7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A97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337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EB4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0B2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743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57F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DD33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9.88%</w:t>
            </w:r>
          </w:p>
        </w:tc>
      </w:tr>
      <w:tr w:rsidR="008E67BA" w14:paraId="15A4B715" w14:textId="77777777">
        <w:tc>
          <w:tcPr>
            <w:tcW w:w="838" w:type="dxa"/>
            <w:vMerge/>
            <w:shd w:val="clear" w:color="auto" w:fill="auto"/>
            <w:vAlign w:val="center"/>
          </w:tcPr>
          <w:p w14:paraId="323671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ADCE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DA3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530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DBD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4537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754B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E4FA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6316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5A1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DDF8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11.94%</w:t>
            </w:r>
          </w:p>
        </w:tc>
      </w:tr>
      <w:tr w:rsidR="008E67BA" w14:paraId="233DD812" w14:textId="77777777">
        <w:tc>
          <w:tcPr>
            <w:tcW w:w="838" w:type="dxa"/>
            <w:vMerge/>
            <w:shd w:val="clear" w:color="auto" w:fill="auto"/>
            <w:vAlign w:val="center"/>
          </w:tcPr>
          <w:p w14:paraId="6B105F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2F2D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F8CE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3C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C9D6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85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1C2E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20D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A9C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20F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502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15.40%</w:t>
            </w:r>
          </w:p>
        </w:tc>
      </w:tr>
      <w:tr w:rsidR="008E67BA" w14:paraId="0DA5FC85" w14:textId="77777777">
        <w:tc>
          <w:tcPr>
            <w:tcW w:w="838" w:type="dxa"/>
            <w:shd w:val="clear" w:color="auto" w:fill="auto"/>
            <w:vAlign w:val="center"/>
          </w:tcPr>
          <w:p w14:paraId="1696F0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A190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37A4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B154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0655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0E08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5E5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322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B91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489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FA76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EDF3B7" w14:textId="77777777">
        <w:tc>
          <w:tcPr>
            <w:tcW w:w="838" w:type="dxa"/>
            <w:shd w:val="clear" w:color="auto" w:fill="auto"/>
            <w:vAlign w:val="center"/>
          </w:tcPr>
          <w:p w14:paraId="33D541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4CF3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303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52A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CD5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607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099A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779B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7936A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7948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D3F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D58130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CABB0A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1A6177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BE028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17F57C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8154DF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6DE352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A90C9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53E3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3DB0B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103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CE220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C0B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401D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B2F1A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EDFD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D2A405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5D7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</w:t>
            </w:r>
            <w:r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FB63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2D2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012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8A1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D6F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DD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21D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0601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7D2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470F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9.64%</w:t>
            </w:r>
          </w:p>
        </w:tc>
      </w:tr>
      <w:tr w:rsidR="008E67BA" w14:paraId="738EB382" w14:textId="77777777">
        <w:tc>
          <w:tcPr>
            <w:tcW w:w="838" w:type="dxa"/>
            <w:vMerge/>
            <w:shd w:val="clear" w:color="auto" w:fill="auto"/>
            <w:vAlign w:val="center"/>
          </w:tcPr>
          <w:p w14:paraId="08F450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B0174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7AE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D35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52A9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38E1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31C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93E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B5B2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9A0C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E87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7AA06C6C" w14:textId="77777777">
        <w:tc>
          <w:tcPr>
            <w:tcW w:w="838" w:type="dxa"/>
            <w:vMerge/>
            <w:shd w:val="clear" w:color="auto" w:fill="auto"/>
            <w:vAlign w:val="center"/>
          </w:tcPr>
          <w:p w14:paraId="44897D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9730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346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67E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0A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E82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94E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6A9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2F4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CB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FBB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21.58%</w:t>
            </w:r>
          </w:p>
        </w:tc>
      </w:tr>
      <w:tr w:rsidR="008E67BA" w14:paraId="0392733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6C73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A74A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EB5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3D1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578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3184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AE2F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4E24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E9E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04A2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EA2B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61.55%</w:t>
            </w:r>
          </w:p>
        </w:tc>
      </w:tr>
      <w:tr w:rsidR="008E67BA" w14:paraId="721F098E" w14:textId="77777777">
        <w:tc>
          <w:tcPr>
            <w:tcW w:w="838" w:type="dxa"/>
            <w:vMerge/>
            <w:shd w:val="clear" w:color="auto" w:fill="auto"/>
            <w:vAlign w:val="center"/>
          </w:tcPr>
          <w:p w14:paraId="245B9A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324C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B836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109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811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1994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672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2C4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F0B4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ECD9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57D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-9.25%</w:t>
            </w:r>
          </w:p>
        </w:tc>
      </w:tr>
      <w:tr w:rsidR="008E67BA" w14:paraId="18CF5E16" w14:textId="77777777">
        <w:tc>
          <w:tcPr>
            <w:tcW w:w="838" w:type="dxa"/>
            <w:vMerge/>
            <w:shd w:val="clear" w:color="auto" w:fill="auto"/>
            <w:vAlign w:val="center"/>
          </w:tcPr>
          <w:p w14:paraId="2BBE72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3540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05F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B40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9A2C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B410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47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901E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F1FA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20AF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705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73.13%</w:t>
            </w:r>
          </w:p>
        </w:tc>
      </w:tr>
      <w:tr w:rsidR="008E67BA" w14:paraId="383328C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5923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C001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F77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89D2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5CA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2E05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88A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776B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74D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294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9AE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-4.58%</w:t>
            </w:r>
          </w:p>
        </w:tc>
      </w:tr>
      <w:tr w:rsidR="008E67BA" w14:paraId="495156DD" w14:textId="77777777">
        <w:tc>
          <w:tcPr>
            <w:tcW w:w="838" w:type="dxa"/>
            <w:vMerge/>
            <w:shd w:val="clear" w:color="auto" w:fill="auto"/>
            <w:vAlign w:val="center"/>
          </w:tcPr>
          <w:p w14:paraId="1DB0AB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9EA0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8B06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402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7FA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D1F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B0F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7E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8EC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A96F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2F01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6D63AE95" w14:textId="77777777">
        <w:tc>
          <w:tcPr>
            <w:tcW w:w="838" w:type="dxa"/>
            <w:vMerge/>
            <w:shd w:val="clear" w:color="auto" w:fill="auto"/>
            <w:vAlign w:val="center"/>
          </w:tcPr>
          <w:p w14:paraId="507E3F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5F2A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79E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756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910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D50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2065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D4F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A8B4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7F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745E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8E67BA" w14:paraId="552B58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42D8B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432F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71C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C83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20F0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BFE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A3D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31CA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403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310F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E1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-7.05%</w:t>
            </w:r>
          </w:p>
        </w:tc>
      </w:tr>
      <w:tr w:rsidR="008E67BA" w14:paraId="0A0CEFF3" w14:textId="77777777">
        <w:tc>
          <w:tcPr>
            <w:tcW w:w="838" w:type="dxa"/>
            <w:vMerge/>
            <w:shd w:val="clear" w:color="auto" w:fill="auto"/>
            <w:vAlign w:val="center"/>
          </w:tcPr>
          <w:p w14:paraId="7AFC1E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2437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6E8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6F7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CA7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BA9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8C79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22E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-45.97%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F3B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EBE4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B8C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-18.79%</w:t>
            </w:r>
          </w:p>
        </w:tc>
      </w:tr>
      <w:tr w:rsidR="008E67BA" w14:paraId="12BA097C" w14:textId="77777777">
        <w:tc>
          <w:tcPr>
            <w:tcW w:w="838" w:type="dxa"/>
            <w:vMerge/>
            <w:shd w:val="clear" w:color="auto" w:fill="auto"/>
            <w:vAlign w:val="center"/>
          </w:tcPr>
          <w:p w14:paraId="2D5DE4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0FA3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F1D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FD05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D8B3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667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8741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E2D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138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943F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44CE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8E67BA" w14:paraId="1BAEFEE7" w14:textId="77777777">
        <w:tc>
          <w:tcPr>
            <w:tcW w:w="838" w:type="dxa"/>
            <w:shd w:val="clear" w:color="auto" w:fill="auto"/>
            <w:vAlign w:val="center"/>
          </w:tcPr>
          <w:p w14:paraId="060AA1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EF1C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1DB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D96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6C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6435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D24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123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041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3F53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7F2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96E8A48" w14:textId="77777777">
        <w:tc>
          <w:tcPr>
            <w:tcW w:w="838" w:type="dxa"/>
            <w:shd w:val="clear" w:color="auto" w:fill="auto"/>
            <w:vAlign w:val="center"/>
          </w:tcPr>
          <w:p w14:paraId="2375AA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122E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9938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1E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B56C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006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C9C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292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0A4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4A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1DA5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D0F05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0BBB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CD02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9F41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9956F05" w14:textId="1B6EF4F7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EA0945D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168A96C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 xml:space="preserve">Large Packet Size </w:t>
      </w:r>
      <w:r>
        <w:rPr>
          <w:lang w:eastAsia="zh-CN"/>
        </w:rPr>
        <w:t>Non-transparent 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521B886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73874D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BE654F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E553AF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6C36C3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4E732B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54D56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EFC6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8BDD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ABD0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5E55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C3C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7908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37FF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5DEE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8950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DE3295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9172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F087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A57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7D2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DE9A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CE0B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A525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9CA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22F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506E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B65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44EECED6" w14:textId="77777777">
        <w:tc>
          <w:tcPr>
            <w:tcW w:w="838" w:type="dxa"/>
            <w:vMerge/>
            <w:shd w:val="clear" w:color="auto" w:fill="auto"/>
            <w:vAlign w:val="center"/>
          </w:tcPr>
          <w:p w14:paraId="1EB67E4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17F5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26F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C59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7C9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D28C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63F2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513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D69B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166A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F389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</w:tr>
      <w:tr w:rsidR="008E67BA" w14:paraId="7B591867" w14:textId="77777777">
        <w:tc>
          <w:tcPr>
            <w:tcW w:w="838" w:type="dxa"/>
            <w:vMerge/>
            <w:shd w:val="clear" w:color="auto" w:fill="auto"/>
            <w:vAlign w:val="center"/>
          </w:tcPr>
          <w:p w14:paraId="1881D1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5646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E7A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D8C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5B2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CDC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A42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891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65D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6BBB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006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8E67BA" w14:paraId="78E9361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40A33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621C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DDFC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2E6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93B5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A74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9D5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8D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BC9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E1BE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63C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</w:tr>
      <w:tr w:rsidR="008E67BA" w14:paraId="01C2BF01" w14:textId="77777777">
        <w:tc>
          <w:tcPr>
            <w:tcW w:w="838" w:type="dxa"/>
            <w:vMerge/>
            <w:shd w:val="clear" w:color="auto" w:fill="auto"/>
            <w:vAlign w:val="center"/>
          </w:tcPr>
          <w:p w14:paraId="25CBFA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4770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AAE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857E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E7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CCF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C9D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954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49D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522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E2A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8E67BA" w14:paraId="69D32A68" w14:textId="77777777">
        <w:tc>
          <w:tcPr>
            <w:tcW w:w="838" w:type="dxa"/>
            <w:vMerge/>
            <w:shd w:val="clear" w:color="auto" w:fill="auto"/>
            <w:vAlign w:val="center"/>
          </w:tcPr>
          <w:p w14:paraId="272647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9F62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9CF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EDE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333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13D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E4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803A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4819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0BB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8073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1.75%</w:t>
            </w:r>
          </w:p>
        </w:tc>
      </w:tr>
      <w:tr w:rsidR="008E67BA" w14:paraId="14FF9D1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0EB9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FA44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1C7B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C61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A60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BCE2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3CD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64F8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8FD1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6A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110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0.71%</w:t>
            </w:r>
          </w:p>
        </w:tc>
      </w:tr>
      <w:tr w:rsidR="008E67BA" w14:paraId="5899904D" w14:textId="77777777">
        <w:tc>
          <w:tcPr>
            <w:tcW w:w="838" w:type="dxa"/>
            <w:vMerge/>
            <w:shd w:val="clear" w:color="auto" w:fill="auto"/>
            <w:vAlign w:val="center"/>
          </w:tcPr>
          <w:p w14:paraId="2D3A086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60D5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76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88D5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CA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7A89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90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8C8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AB49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E2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9C1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5D793B60" w14:textId="77777777">
        <w:tc>
          <w:tcPr>
            <w:tcW w:w="838" w:type="dxa"/>
            <w:vMerge/>
            <w:shd w:val="clear" w:color="auto" w:fill="auto"/>
            <w:vAlign w:val="center"/>
          </w:tcPr>
          <w:p w14:paraId="1641AE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D88D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A72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1AF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A76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B8D0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2F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4806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2352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25E4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92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34AAEE3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EE7A9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5481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5D4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D93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325C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3B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5DB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697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458B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F97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B0F4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-0.82%</w:t>
            </w:r>
          </w:p>
        </w:tc>
      </w:tr>
      <w:tr w:rsidR="008E67BA" w14:paraId="7A17ACD7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1030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5EF2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8E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2D9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D285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627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6DE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8FB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564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626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8D26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7DF65DBF" w14:textId="77777777">
        <w:tc>
          <w:tcPr>
            <w:tcW w:w="838" w:type="dxa"/>
            <w:vMerge/>
            <w:shd w:val="clear" w:color="auto" w:fill="auto"/>
            <w:vAlign w:val="center"/>
          </w:tcPr>
          <w:p w14:paraId="794EB0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E0F2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C20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B19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402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B0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51DC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7FD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AE90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D7B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8C0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</w:tr>
      <w:tr w:rsidR="008E67BA" w14:paraId="6A143F2F" w14:textId="77777777">
        <w:tc>
          <w:tcPr>
            <w:tcW w:w="838" w:type="dxa"/>
            <w:shd w:val="clear" w:color="auto" w:fill="auto"/>
            <w:vAlign w:val="center"/>
          </w:tcPr>
          <w:p w14:paraId="6F7770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168D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3DE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CBC2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0D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FD70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E27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E74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D984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ABEE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E09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631162" w14:textId="77777777">
        <w:tc>
          <w:tcPr>
            <w:tcW w:w="838" w:type="dxa"/>
            <w:shd w:val="clear" w:color="auto" w:fill="auto"/>
            <w:vAlign w:val="center"/>
          </w:tcPr>
          <w:p w14:paraId="25C8E3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DA5D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3F8E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6C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877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185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AAA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F0B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B2C1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A9CF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8117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99C240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29EB5F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DB89F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ECBBD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928499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C8E2CF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1F42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4B569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463C6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88B2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4726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99AB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56B0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C61F5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AC412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4CC0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1C526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5F5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DA3A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0886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299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A28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754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9BAB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125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CBB8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8485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050C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12.61%</w:t>
            </w:r>
          </w:p>
        </w:tc>
      </w:tr>
      <w:tr w:rsidR="008E67BA" w14:paraId="77E1611B" w14:textId="77777777">
        <w:tc>
          <w:tcPr>
            <w:tcW w:w="838" w:type="dxa"/>
            <w:vMerge/>
            <w:shd w:val="clear" w:color="auto" w:fill="auto"/>
            <w:vAlign w:val="center"/>
          </w:tcPr>
          <w:p w14:paraId="53758A5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48B1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C3C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1410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C14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11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E66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07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4CB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2B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FC23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8E67BA" w14:paraId="37207CE7" w14:textId="77777777">
        <w:tc>
          <w:tcPr>
            <w:tcW w:w="838" w:type="dxa"/>
            <w:vMerge/>
            <w:shd w:val="clear" w:color="auto" w:fill="auto"/>
            <w:vAlign w:val="center"/>
          </w:tcPr>
          <w:p w14:paraId="1C5749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AFC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746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DE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A2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A5C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BC35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6AA5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5C9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362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529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31.07%</w:t>
            </w:r>
          </w:p>
        </w:tc>
      </w:tr>
      <w:tr w:rsidR="008E67BA" w14:paraId="06EB944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647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6EC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C0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EF33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9F2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07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7E09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38A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6A7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D9E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34D5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86.41%</w:t>
            </w:r>
          </w:p>
        </w:tc>
      </w:tr>
      <w:tr w:rsidR="008E67BA" w14:paraId="6B683864" w14:textId="77777777">
        <w:tc>
          <w:tcPr>
            <w:tcW w:w="838" w:type="dxa"/>
            <w:vMerge/>
            <w:shd w:val="clear" w:color="auto" w:fill="auto"/>
            <w:vAlign w:val="center"/>
          </w:tcPr>
          <w:p w14:paraId="16A53D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3C82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662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FCF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A427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82E1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0818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A6EA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7FA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428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5B8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2.00%</w:t>
            </w:r>
          </w:p>
        </w:tc>
      </w:tr>
      <w:tr w:rsidR="008E67BA" w14:paraId="64E85BAF" w14:textId="77777777">
        <w:tc>
          <w:tcPr>
            <w:tcW w:w="838" w:type="dxa"/>
            <w:vMerge/>
            <w:shd w:val="clear" w:color="auto" w:fill="auto"/>
            <w:vAlign w:val="center"/>
          </w:tcPr>
          <w:p w14:paraId="18483B5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19E2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173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D64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95A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F1D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3D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79BE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122.65%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8E0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EB9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AF3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111.19%</w:t>
            </w:r>
          </w:p>
        </w:tc>
      </w:tr>
      <w:tr w:rsidR="008E67BA" w14:paraId="01EBD39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123D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C6FF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4E52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CD3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91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DF7C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B9F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73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9C1A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1D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AFD7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8E67BA" w14:paraId="6EF69766" w14:textId="77777777">
        <w:tc>
          <w:tcPr>
            <w:tcW w:w="838" w:type="dxa"/>
            <w:vMerge/>
            <w:shd w:val="clear" w:color="auto" w:fill="auto"/>
            <w:vAlign w:val="center"/>
          </w:tcPr>
          <w:p w14:paraId="4F2062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6345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7D42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5DA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BA18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430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A36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BA6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25D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F3F7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6D80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11F97FE" w14:textId="77777777">
        <w:tc>
          <w:tcPr>
            <w:tcW w:w="838" w:type="dxa"/>
            <w:vMerge/>
            <w:shd w:val="clear" w:color="auto" w:fill="auto"/>
            <w:vAlign w:val="center"/>
          </w:tcPr>
          <w:p w14:paraId="051B057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AD5E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1AB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E9BD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1F71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86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815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747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944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D0C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B01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-3.50%</w:t>
            </w:r>
          </w:p>
        </w:tc>
      </w:tr>
      <w:tr w:rsidR="008E67BA" w14:paraId="3904D6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16DC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0A13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98FF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9BA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295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9113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A24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1318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965A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13B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EF8D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-15.94%</w:t>
            </w:r>
          </w:p>
        </w:tc>
      </w:tr>
      <w:tr w:rsidR="008E67BA" w14:paraId="66F219CA" w14:textId="77777777">
        <w:tc>
          <w:tcPr>
            <w:tcW w:w="838" w:type="dxa"/>
            <w:vMerge/>
            <w:shd w:val="clear" w:color="auto" w:fill="auto"/>
            <w:vAlign w:val="center"/>
          </w:tcPr>
          <w:p w14:paraId="099CD4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A098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3E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A6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EC5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AD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A6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49F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0D48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29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EDDA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-26.73%</w:t>
            </w:r>
          </w:p>
        </w:tc>
      </w:tr>
      <w:tr w:rsidR="008E67BA" w14:paraId="3A5440B0" w14:textId="77777777">
        <w:tc>
          <w:tcPr>
            <w:tcW w:w="838" w:type="dxa"/>
            <w:vMerge/>
            <w:shd w:val="clear" w:color="auto" w:fill="auto"/>
            <w:vAlign w:val="center"/>
          </w:tcPr>
          <w:p w14:paraId="70D43B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B13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4C2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070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DE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99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1EB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E57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EA35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1559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1F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-19.57%</w:t>
            </w:r>
          </w:p>
        </w:tc>
      </w:tr>
      <w:tr w:rsidR="008E67BA" w14:paraId="7142BB2C" w14:textId="77777777">
        <w:tc>
          <w:tcPr>
            <w:tcW w:w="838" w:type="dxa"/>
            <w:shd w:val="clear" w:color="auto" w:fill="auto"/>
            <w:vAlign w:val="center"/>
          </w:tcPr>
          <w:p w14:paraId="4D4267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7DB9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308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B46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282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860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8B7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490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C9A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C0D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E8E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F2DD0C4" w14:textId="77777777">
        <w:tc>
          <w:tcPr>
            <w:tcW w:w="838" w:type="dxa"/>
            <w:shd w:val="clear" w:color="auto" w:fill="auto"/>
            <w:vAlign w:val="center"/>
          </w:tcPr>
          <w:p w14:paraId="281371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E614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41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CBF3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51C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8322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DF3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7E2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AA32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5FE3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38C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5F0106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BAED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E0CBE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8C64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9E28D98" w14:textId="11A6F11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EB6FFF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85CCAA" w14:textId="77777777" w:rsidR="008E67BA" w:rsidRPr="007B4CE9" w:rsidRDefault="003C1940">
      <w:pPr>
        <w:numPr>
          <w:ilvl w:val="0"/>
          <w:numId w:val="32"/>
        </w:numPr>
        <w:spacing w:line="252" w:lineRule="auto"/>
        <w:contextualSpacing/>
        <w:jc w:val="both"/>
      </w:pPr>
      <w:r w:rsidRPr="007B4CE9">
        <w:rPr>
          <w:rFonts w:hint="eastAsia"/>
        </w:rPr>
        <w:t>Source 3 (China Unicom)</w:t>
      </w:r>
    </w:p>
    <w:p w14:paraId="11098960" w14:textId="77777777" w:rsidR="008E67BA" w:rsidRPr="007B4CE9" w:rsidRDefault="003C1940">
      <w:pPr>
        <w:spacing w:after="0"/>
        <w:rPr>
          <w:b/>
          <w:bCs/>
          <w:u w:val="single"/>
        </w:rPr>
      </w:pPr>
      <w:r w:rsidRPr="007B4CE9">
        <w:rPr>
          <w:b/>
          <w:bCs/>
          <w:u w:val="single"/>
        </w:rPr>
        <w:t>2-layer Scenario B (FR1)</w:t>
      </w:r>
    </w:p>
    <w:p w14:paraId="35E7E5D7" w14:textId="77777777" w:rsidR="008E67BA" w:rsidRPr="007B4CE9" w:rsidRDefault="008E67BA">
      <w:pPr>
        <w:pStyle w:val="L1bullet"/>
        <w:ind w:left="0" w:firstLine="0"/>
        <w:rPr>
          <w:lang w:val="en-US" w:eastAsia="zh-CN"/>
        </w:rPr>
      </w:pPr>
    </w:p>
    <w:p w14:paraId="1C694B44" w14:textId="77777777" w:rsidR="008E67BA" w:rsidRDefault="003C1940">
      <w:pPr>
        <w:pStyle w:val="L1bullet"/>
        <w:ind w:left="0" w:firstLine="0"/>
        <w:rPr>
          <w:lang w:val="en-US" w:eastAsia="zh-CN"/>
        </w:rPr>
      </w:pPr>
      <w:r w:rsidRPr="007B4CE9">
        <w:rPr>
          <w:lang w:val="en-US" w:eastAsia="zh-CN"/>
        </w:rPr>
        <w:t>Symmetric Large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Packet Size </w:t>
      </w:r>
      <w:r>
        <w:rPr>
          <w:lang w:val="en-US" w:eastAsia="zh-CN"/>
        </w:rPr>
        <w:t>Baseline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4ECBA9A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E79213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7FCB0B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41560D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330B63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1FB37E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63883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0753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23B2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7A3D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9857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6312A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CED85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4DAB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AE26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FEA4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C97352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9D2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03A1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5B2B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6E0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118.04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A0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4A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C3F2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49D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EC0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0C7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663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-4.79%</w:t>
            </w:r>
          </w:p>
        </w:tc>
      </w:tr>
      <w:tr w:rsidR="008E67BA" w14:paraId="2ECE644B" w14:textId="77777777">
        <w:tc>
          <w:tcPr>
            <w:tcW w:w="838" w:type="dxa"/>
            <w:vMerge/>
            <w:shd w:val="clear" w:color="auto" w:fill="auto"/>
            <w:vAlign w:val="center"/>
          </w:tcPr>
          <w:p w14:paraId="1FDE09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2917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8A2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0C4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8395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10CE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C582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6C8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EF8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5267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570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29.63%</w:t>
            </w:r>
          </w:p>
        </w:tc>
      </w:tr>
      <w:tr w:rsidR="008E67BA" w14:paraId="714A0A0B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A63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FE69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20E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097E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584C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7040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677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33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92CA6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01D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B86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</w:tr>
      <w:tr w:rsidR="008E67BA" w14:paraId="53ABD2F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702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2D90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157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D3B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2FF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52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BC0B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2126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D7C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44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23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0944EDBC" w14:textId="77777777">
        <w:tc>
          <w:tcPr>
            <w:tcW w:w="838" w:type="dxa"/>
            <w:vMerge/>
            <w:shd w:val="clear" w:color="auto" w:fill="auto"/>
            <w:vAlign w:val="center"/>
          </w:tcPr>
          <w:p w14:paraId="01CA3E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CD9C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EF5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2D8B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47ED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80D0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C612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C6F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A255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A54B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562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</w:tr>
      <w:tr w:rsidR="008E67BA" w14:paraId="0CFBA3C5" w14:textId="77777777">
        <w:tc>
          <w:tcPr>
            <w:tcW w:w="838" w:type="dxa"/>
            <w:vMerge/>
            <w:shd w:val="clear" w:color="auto" w:fill="auto"/>
            <w:vAlign w:val="center"/>
          </w:tcPr>
          <w:p w14:paraId="3460F6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E13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620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9B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1EA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21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F06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E318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3E40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493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4C30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1.41%</w:t>
            </w:r>
          </w:p>
        </w:tc>
      </w:tr>
      <w:tr w:rsidR="008E67BA" w14:paraId="52F2BFD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CC67E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EA2E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8A5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96DA8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4AE42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1FAE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6F46D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FCC7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830D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B299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AA14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111720" w14:textId="77777777">
        <w:tc>
          <w:tcPr>
            <w:tcW w:w="838" w:type="dxa"/>
            <w:vMerge/>
            <w:shd w:val="clear" w:color="auto" w:fill="auto"/>
            <w:vAlign w:val="center"/>
          </w:tcPr>
          <w:p w14:paraId="45B7586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C830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0AD4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97BBE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114A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6568F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79E8C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E535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C50A2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815B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B140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96079AC" w14:textId="77777777">
        <w:tc>
          <w:tcPr>
            <w:tcW w:w="838" w:type="dxa"/>
            <w:vMerge/>
            <w:shd w:val="clear" w:color="auto" w:fill="auto"/>
            <w:vAlign w:val="center"/>
          </w:tcPr>
          <w:p w14:paraId="3AB108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90D9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CF6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7C2A9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7B607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316FA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9453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58D65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2306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C2AF5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CDC7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3C726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5289C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0956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44C78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A811B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BB5F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5A3D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041C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B9F9D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B25A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47304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13E1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D00B126" w14:textId="77777777">
        <w:tc>
          <w:tcPr>
            <w:tcW w:w="838" w:type="dxa"/>
            <w:vMerge/>
            <w:shd w:val="clear" w:color="auto" w:fill="auto"/>
            <w:vAlign w:val="center"/>
          </w:tcPr>
          <w:p w14:paraId="2A0CF67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579F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8FBA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EA5D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1F84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2B42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B32D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E66D1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F2AA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7820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847E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E102056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8C7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2121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1380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40AF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A462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6F0F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B11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A027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22FB1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07C6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681C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8660B0F" w14:textId="77777777">
        <w:tc>
          <w:tcPr>
            <w:tcW w:w="838" w:type="dxa"/>
            <w:shd w:val="clear" w:color="auto" w:fill="auto"/>
            <w:vAlign w:val="center"/>
          </w:tcPr>
          <w:p w14:paraId="1BB544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0C2A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D9A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601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A320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124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537C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D562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33A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891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F4F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327DE7E" w14:textId="77777777">
        <w:tc>
          <w:tcPr>
            <w:tcW w:w="838" w:type="dxa"/>
            <w:shd w:val="clear" w:color="auto" w:fill="auto"/>
            <w:vAlign w:val="center"/>
          </w:tcPr>
          <w:p w14:paraId="4DC301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1AE8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431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8F7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051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461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559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C2F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47B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C8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797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1FA423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B8F6E0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87C505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422FF2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A299F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2D98AE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8CA56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5F7A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CAA5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4EC96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90741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C184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FB371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7D046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FEE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FCD0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AE43E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EB2F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B398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F21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335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E21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3C3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E2E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B66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-47.54%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086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8B3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E95E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-73.11%</w:t>
            </w:r>
          </w:p>
        </w:tc>
      </w:tr>
      <w:tr w:rsidR="008E67BA" w14:paraId="75519E51" w14:textId="77777777">
        <w:tc>
          <w:tcPr>
            <w:tcW w:w="838" w:type="dxa"/>
            <w:vMerge/>
            <w:shd w:val="clear" w:color="auto" w:fill="auto"/>
            <w:vAlign w:val="center"/>
          </w:tcPr>
          <w:p w14:paraId="5135AD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3E24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1A41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4A0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77C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46D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981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44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44F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70C1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C2F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-63.78%</w:t>
            </w:r>
          </w:p>
        </w:tc>
      </w:tr>
      <w:tr w:rsidR="008E67BA" w14:paraId="7BC318B0" w14:textId="77777777">
        <w:tc>
          <w:tcPr>
            <w:tcW w:w="838" w:type="dxa"/>
            <w:vMerge/>
            <w:shd w:val="clear" w:color="auto" w:fill="auto"/>
            <w:vAlign w:val="center"/>
          </w:tcPr>
          <w:p w14:paraId="5733844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67A0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7F1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3D7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D17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C2E0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2A9E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BD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95F4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DEEA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E43B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-78.77%</w:t>
            </w:r>
          </w:p>
        </w:tc>
      </w:tr>
      <w:tr w:rsidR="008E67BA" w14:paraId="07DE96D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970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2D29E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AE61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E82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340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167.28%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1A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59E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6746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115.56%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079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7D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D1A6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63.72%</w:t>
            </w:r>
          </w:p>
        </w:tc>
      </w:tr>
      <w:tr w:rsidR="008E67BA" w14:paraId="783026A7" w14:textId="77777777">
        <w:tc>
          <w:tcPr>
            <w:tcW w:w="838" w:type="dxa"/>
            <w:vMerge/>
            <w:shd w:val="clear" w:color="auto" w:fill="auto"/>
            <w:vAlign w:val="center"/>
          </w:tcPr>
          <w:p w14:paraId="014E0D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752F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52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6A7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0FC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CF1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A70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AEC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AE11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ED85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195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111.76%</w:t>
            </w:r>
          </w:p>
        </w:tc>
      </w:tr>
      <w:tr w:rsidR="008E67BA" w14:paraId="7EE3368B" w14:textId="77777777">
        <w:tc>
          <w:tcPr>
            <w:tcW w:w="838" w:type="dxa"/>
            <w:vMerge/>
            <w:shd w:val="clear" w:color="auto" w:fill="auto"/>
            <w:vAlign w:val="center"/>
          </w:tcPr>
          <w:p w14:paraId="6A47DC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093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8C19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CB40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73C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1D10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1D3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80FE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A24D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889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825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44.96%</w:t>
            </w:r>
          </w:p>
        </w:tc>
      </w:tr>
      <w:tr w:rsidR="008E67BA" w14:paraId="17072F2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DB081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75AB5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F8E1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E262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DDE7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0774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EFF63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AAE1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8F80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4F25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4F44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5C64AC5" w14:textId="77777777">
        <w:tc>
          <w:tcPr>
            <w:tcW w:w="838" w:type="dxa"/>
            <w:vMerge/>
            <w:shd w:val="clear" w:color="auto" w:fill="auto"/>
            <w:vAlign w:val="center"/>
          </w:tcPr>
          <w:p w14:paraId="09A873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661B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4C16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0018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AE793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6DB8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4DFD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04B5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A69C7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CC7DE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0610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6D1BBB86" w14:textId="77777777">
        <w:tc>
          <w:tcPr>
            <w:tcW w:w="838" w:type="dxa"/>
            <w:vMerge/>
            <w:shd w:val="clear" w:color="auto" w:fill="auto"/>
            <w:vAlign w:val="center"/>
          </w:tcPr>
          <w:p w14:paraId="332F53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EE5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D3F5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75F3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0375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B29B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1110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B1C0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32165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8EB6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FE4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379C45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F5F9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8457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DB9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36EE2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5AAB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79DCF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1E37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50D34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C515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CCC0F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12BA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0BA6103" w14:textId="77777777">
        <w:tc>
          <w:tcPr>
            <w:tcW w:w="838" w:type="dxa"/>
            <w:vMerge/>
            <w:shd w:val="clear" w:color="auto" w:fill="auto"/>
            <w:vAlign w:val="center"/>
          </w:tcPr>
          <w:p w14:paraId="616E42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F837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838C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B6953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8736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456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60CB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5A01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CFCF31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05F0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DDB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2515E3C" w14:textId="77777777">
        <w:tc>
          <w:tcPr>
            <w:tcW w:w="838" w:type="dxa"/>
            <w:vMerge/>
            <w:shd w:val="clear" w:color="auto" w:fill="auto"/>
            <w:vAlign w:val="center"/>
          </w:tcPr>
          <w:p w14:paraId="1928A2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EC36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0D0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5E4F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EC5B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94C4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747BD0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2BE1B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C7F86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4A10A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6DE7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401367D" w14:textId="77777777">
        <w:tc>
          <w:tcPr>
            <w:tcW w:w="838" w:type="dxa"/>
            <w:shd w:val="clear" w:color="auto" w:fill="auto"/>
            <w:vAlign w:val="center"/>
          </w:tcPr>
          <w:p w14:paraId="1698FB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050A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7E85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CF5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B49C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DC7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A9F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D9B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962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EC96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500C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C59AECA" w14:textId="77777777">
        <w:tc>
          <w:tcPr>
            <w:tcW w:w="838" w:type="dxa"/>
            <w:shd w:val="clear" w:color="auto" w:fill="auto"/>
            <w:vAlign w:val="center"/>
          </w:tcPr>
          <w:p w14:paraId="3D93FD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94D0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BD3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AA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960C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F8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665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FF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7DC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F55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F6E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39CC44B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37933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6429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1994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395C468" w14:textId="144009E5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023240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2AC00B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lastRenderedPageBreak/>
        <w:t xml:space="preserve">Symmetric Large </w:t>
      </w:r>
      <w:r w:rsidRPr="007B4CE9">
        <w:rPr>
          <w:iCs/>
          <w:lang w:val="en-US" w:eastAsia="zh-CN"/>
        </w:rPr>
        <w:t>P</w:t>
      </w:r>
      <w:r>
        <w:rPr>
          <w:iCs/>
          <w:lang w:val="en-US" w:eastAsia="zh-CN"/>
        </w:rPr>
        <w:t xml:space="preserve">acket Size </w:t>
      </w:r>
      <w:r>
        <w:rPr>
          <w:lang w:eastAsia="zh-CN"/>
        </w:rPr>
        <w:t>Transparent UL resource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197A2CE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6163E1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E59A96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0C4266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002761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218367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F1A33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2DE0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DEA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F894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62050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673CE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972F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0E97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DA25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CFB32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E2559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5EEF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309B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D52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B4A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F88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257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487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F81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B0CE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F90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F13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8E67BA" w14:paraId="702C072D" w14:textId="77777777">
        <w:tc>
          <w:tcPr>
            <w:tcW w:w="838" w:type="dxa"/>
            <w:vMerge/>
            <w:shd w:val="clear" w:color="auto" w:fill="auto"/>
            <w:vAlign w:val="center"/>
          </w:tcPr>
          <w:p w14:paraId="69D7C7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1B0A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5F76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A1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AC2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7C4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A7B5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F760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4A8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CBD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4925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-2.98%</w:t>
            </w:r>
          </w:p>
        </w:tc>
      </w:tr>
      <w:tr w:rsidR="008E67BA" w14:paraId="1A88F4CD" w14:textId="77777777">
        <w:tc>
          <w:tcPr>
            <w:tcW w:w="838" w:type="dxa"/>
            <w:vMerge/>
            <w:shd w:val="clear" w:color="auto" w:fill="auto"/>
            <w:vAlign w:val="center"/>
          </w:tcPr>
          <w:p w14:paraId="641C3C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55CD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CAF4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0F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A16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E01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386F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20A4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481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D01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88F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-20.46%</w:t>
            </w:r>
          </w:p>
        </w:tc>
      </w:tr>
      <w:tr w:rsidR="008E67BA" w14:paraId="419EC4A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3242F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4498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917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8E9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D3F6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97B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D688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3B1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6EF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5E93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5547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8E67BA" w14:paraId="655A73B9" w14:textId="77777777">
        <w:tc>
          <w:tcPr>
            <w:tcW w:w="838" w:type="dxa"/>
            <w:vMerge/>
            <w:shd w:val="clear" w:color="auto" w:fill="auto"/>
            <w:vAlign w:val="center"/>
          </w:tcPr>
          <w:p w14:paraId="02E9F6E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0FD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08D9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960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2BD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20FE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CBD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970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A3E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34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642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9.56%</w:t>
            </w:r>
          </w:p>
        </w:tc>
      </w:tr>
      <w:tr w:rsidR="008E67BA" w14:paraId="6E84CA7B" w14:textId="77777777">
        <w:tc>
          <w:tcPr>
            <w:tcW w:w="838" w:type="dxa"/>
            <w:vMerge/>
            <w:shd w:val="clear" w:color="auto" w:fill="auto"/>
            <w:vAlign w:val="center"/>
          </w:tcPr>
          <w:p w14:paraId="5A1664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079E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651F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8008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DE8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76E4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2F6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41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82E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787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5B4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-6.08%</w:t>
            </w:r>
          </w:p>
        </w:tc>
      </w:tr>
      <w:tr w:rsidR="008E67BA" w14:paraId="4C3D0A5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58D2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8623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1B78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DA957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A40B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63E70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A37B7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C488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BD40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650EC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F5655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03729F5" w14:textId="77777777">
        <w:tc>
          <w:tcPr>
            <w:tcW w:w="838" w:type="dxa"/>
            <w:vMerge/>
            <w:shd w:val="clear" w:color="auto" w:fill="auto"/>
            <w:vAlign w:val="center"/>
          </w:tcPr>
          <w:p w14:paraId="5CC2F9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E7EF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ACC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A5E0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AA6D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49CA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F29F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DCF2B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5870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D39D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4572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630D9A5" w14:textId="77777777">
        <w:tc>
          <w:tcPr>
            <w:tcW w:w="838" w:type="dxa"/>
            <w:vMerge/>
            <w:shd w:val="clear" w:color="auto" w:fill="auto"/>
            <w:vAlign w:val="center"/>
          </w:tcPr>
          <w:p w14:paraId="0F5191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4761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712D2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DCE3A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15DB3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871E7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A8035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94C0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B35CA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F6DA9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2BF3B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13CA8D6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B1A4A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AC26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4BC7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4345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D9484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B682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C745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C345C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59A9A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CF5AB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D8FF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66AE34" w14:textId="77777777">
        <w:tc>
          <w:tcPr>
            <w:tcW w:w="838" w:type="dxa"/>
            <w:vMerge/>
            <w:shd w:val="clear" w:color="auto" w:fill="auto"/>
            <w:vAlign w:val="center"/>
          </w:tcPr>
          <w:p w14:paraId="5C9F55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9B1D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B8C83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E4AD6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DE46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45772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F8C42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8AB4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4A27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D3AA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43497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65F36F5" w14:textId="77777777">
        <w:tc>
          <w:tcPr>
            <w:tcW w:w="838" w:type="dxa"/>
            <w:vMerge/>
            <w:shd w:val="clear" w:color="auto" w:fill="auto"/>
            <w:vAlign w:val="center"/>
          </w:tcPr>
          <w:p w14:paraId="4935D5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4909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0972C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8457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15916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57880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D545F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EA0D5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0F93B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A268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888B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1319817" w14:textId="77777777">
        <w:tc>
          <w:tcPr>
            <w:tcW w:w="838" w:type="dxa"/>
            <w:shd w:val="clear" w:color="auto" w:fill="auto"/>
            <w:vAlign w:val="center"/>
          </w:tcPr>
          <w:p w14:paraId="2DCC237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78F9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13E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B47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5F94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E239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B903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D600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EA0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80B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CB0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FE7EC6" w14:textId="77777777">
        <w:tc>
          <w:tcPr>
            <w:tcW w:w="838" w:type="dxa"/>
            <w:shd w:val="clear" w:color="auto" w:fill="auto"/>
            <w:vAlign w:val="center"/>
          </w:tcPr>
          <w:p w14:paraId="66A45E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C1C5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BA0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C22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3FF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6B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637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5CA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36B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82C1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47.73%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06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B9721F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352713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CCED5A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5E72CC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0ACADD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B5B6C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FFF1E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4BAF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93B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B12D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9F5F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E32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504F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1899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C7F33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C97C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50A617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320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7077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5F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25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19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986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B1E3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6D7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-49.82%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A80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1020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AE0B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-73.29%</w:t>
            </w:r>
          </w:p>
        </w:tc>
      </w:tr>
      <w:tr w:rsidR="008E67BA" w14:paraId="02722D21" w14:textId="77777777">
        <w:tc>
          <w:tcPr>
            <w:tcW w:w="838" w:type="dxa"/>
            <w:vMerge/>
            <w:shd w:val="clear" w:color="auto" w:fill="auto"/>
            <w:vAlign w:val="center"/>
          </w:tcPr>
          <w:p w14:paraId="1A4940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4CE7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5D7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0758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E7C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07C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155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050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B405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3B9C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DDC8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</w:tr>
      <w:tr w:rsidR="008E67BA" w14:paraId="276C317C" w14:textId="77777777">
        <w:tc>
          <w:tcPr>
            <w:tcW w:w="838" w:type="dxa"/>
            <w:vMerge/>
            <w:shd w:val="clear" w:color="auto" w:fill="auto"/>
            <w:vAlign w:val="center"/>
          </w:tcPr>
          <w:p w14:paraId="7139F63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A7BB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C2CA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DC0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9C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ADA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A91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04F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A3A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532C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0A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-80.58%</w:t>
            </w:r>
          </w:p>
        </w:tc>
      </w:tr>
      <w:tr w:rsidR="008E67BA" w14:paraId="21D48C1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CB32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0AE7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B4E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B18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CBF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24D8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831E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43A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7801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EB3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808E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210.32%</w:t>
            </w:r>
          </w:p>
        </w:tc>
      </w:tr>
      <w:tr w:rsidR="008E67BA" w14:paraId="6A32623C" w14:textId="77777777">
        <w:tc>
          <w:tcPr>
            <w:tcW w:w="838" w:type="dxa"/>
            <w:vMerge/>
            <w:shd w:val="clear" w:color="auto" w:fill="auto"/>
            <w:vAlign w:val="center"/>
          </w:tcPr>
          <w:p w14:paraId="720F0C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4D08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4A7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0608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0BE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4B3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B80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5C7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973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3A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014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534.73%</w:t>
            </w:r>
          </w:p>
        </w:tc>
      </w:tr>
      <w:tr w:rsidR="008E67BA" w14:paraId="41696E05" w14:textId="77777777">
        <w:tc>
          <w:tcPr>
            <w:tcW w:w="838" w:type="dxa"/>
            <w:vMerge/>
            <w:shd w:val="clear" w:color="auto" w:fill="auto"/>
            <w:vAlign w:val="center"/>
          </w:tcPr>
          <w:p w14:paraId="29EF79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0C7E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654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62C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7E79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0A45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09F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FD5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730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2DC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2CDE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201.61%</w:t>
            </w:r>
          </w:p>
        </w:tc>
      </w:tr>
      <w:tr w:rsidR="008E67BA" w14:paraId="67D9CCB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AE97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FAA3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72383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E27F5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3D5B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FE1E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E998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8844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BB29BF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153A5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6B70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3B711E0" w14:textId="77777777">
        <w:tc>
          <w:tcPr>
            <w:tcW w:w="838" w:type="dxa"/>
            <w:vMerge/>
            <w:shd w:val="clear" w:color="auto" w:fill="auto"/>
            <w:vAlign w:val="center"/>
          </w:tcPr>
          <w:p w14:paraId="29901E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630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A92A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CBD4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B58F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473D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1A268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43FE9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A8A33D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F3317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BDA02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6D5BD20" w14:textId="77777777">
        <w:tc>
          <w:tcPr>
            <w:tcW w:w="838" w:type="dxa"/>
            <w:vMerge/>
            <w:shd w:val="clear" w:color="auto" w:fill="auto"/>
            <w:vAlign w:val="center"/>
          </w:tcPr>
          <w:p w14:paraId="5135B74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C632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7E13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BC049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09772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2C68D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BE9B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61765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04C6F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51946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7D0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3819684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0C56F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64E3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EA82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36A5D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8529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8FFD4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F413E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ACB54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B414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8DEC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C67F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B0119F1" w14:textId="77777777">
        <w:tc>
          <w:tcPr>
            <w:tcW w:w="838" w:type="dxa"/>
            <w:vMerge/>
            <w:shd w:val="clear" w:color="auto" w:fill="auto"/>
            <w:vAlign w:val="center"/>
          </w:tcPr>
          <w:p w14:paraId="41C203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149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97D34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91755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4F0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EF66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34ED2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7A75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F8311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800C4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64FB1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A9EF003" w14:textId="77777777">
        <w:tc>
          <w:tcPr>
            <w:tcW w:w="838" w:type="dxa"/>
            <w:vMerge/>
            <w:shd w:val="clear" w:color="auto" w:fill="auto"/>
            <w:vAlign w:val="center"/>
          </w:tcPr>
          <w:p w14:paraId="444CE6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3B4B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B0C6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8D703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B07DB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D467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98F06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4B292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76D4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D24E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2021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2DD35B2" w14:textId="77777777">
        <w:tc>
          <w:tcPr>
            <w:tcW w:w="838" w:type="dxa"/>
            <w:shd w:val="clear" w:color="auto" w:fill="auto"/>
            <w:vAlign w:val="center"/>
          </w:tcPr>
          <w:p w14:paraId="3E6A9C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FBF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36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79B4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12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59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23A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B6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559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7E1B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F8B8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9B2815" w14:textId="77777777">
        <w:tc>
          <w:tcPr>
            <w:tcW w:w="838" w:type="dxa"/>
            <w:shd w:val="clear" w:color="auto" w:fill="auto"/>
            <w:vAlign w:val="center"/>
          </w:tcPr>
          <w:p w14:paraId="3B61D6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7137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C9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30E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562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5CE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832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57F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EDEB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81F2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341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1E3920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B5D6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8631A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D2E33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4CFBBA13" w14:textId="7EA463F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28272BD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178AF13" w14:textId="77777777" w:rsidR="008E67BA" w:rsidRDefault="003C1940">
      <w:pPr>
        <w:pStyle w:val="L1bullet"/>
        <w:ind w:left="0" w:firstLine="0"/>
        <w:rPr>
          <w:lang w:eastAsia="zh-CN"/>
        </w:rPr>
      </w:pPr>
      <w:r w:rsidRPr="007B4CE9">
        <w:rPr>
          <w:lang w:val="en-US" w:eastAsia="zh-CN"/>
        </w:rPr>
        <w:t>Symmetric Large</w:t>
      </w:r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Packet Size </w:t>
      </w:r>
      <w:r>
        <w:rPr>
          <w:lang w:eastAsia="zh-CN"/>
        </w:rPr>
        <w:t>Non-transparent UL resource muting based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D23A33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DE153C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56E3A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868AE5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2F5720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EA4C34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B399C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281A7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8D58E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9926F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785A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45DC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6FA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278B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16E5D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7CCBD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8CCBE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E59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7075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4B3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5BD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5A2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EC8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13C1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F61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C1E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B48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EE15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8E67BA" w14:paraId="4FC3FC7D" w14:textId="77777777">
        <w:tc>
          <w:tcPr>
            <w:tcW w:w="838" w:type="dxa"/>
            <w:vMerge/>
            <w:shd w:val="clear" w:color="auto" w:fill="auto"/>
            <w:vAlign w:val="center"/>
          </w:tcPr>
          <w:p w14:paraId="31BEC3C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69CF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46BD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BB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2C49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37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196D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93CF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69C1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659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4BA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</w:tr>
      <w:tr w:rsidR="008E67BA" w14:paraId="1769DD98" w14:textId="77777777">
        <w:tc>
          <w:tcPr>
            <w:tcW w:w="838" w:type="dxa"/>
            <w:vMerge/>
            <w:shd w:val="clear" w:color="auto" w:fill="auto"/>
            <w:vAlign w:val="center"/>
          </w:tcPr>
          <w:p w14:paraId="2CBA20A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8366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119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76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A65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AEE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33E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2DD1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9D3E9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BC07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805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-19.62%</w:t>
            </w:r>
          </w:p>
        </w:tc>
      </w:tr>
      <w:tr w:rsidR="008E67BA" w14:paraId="762B39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366C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8B14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8CC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C34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7F1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363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B31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78A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8EB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0615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67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</w:tr>
      <w:tr w:rsidR="008E67BA" w14:paraId="5FFED255" w14:textId="77777777">
        <w:tc>
          <w:tcPr>
            <w:tcW w:w="838" w:type="dxa"/>
            <w:vMerge/>
            <w:shd w:val="clear" w:color="auto" w:fill="auto"/>
            <w:vAlign w:val="center"/>
          </w:tcPr>
          <w:p w14:paraId="733A3E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8D42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371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FC2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B258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060A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CE33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98F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537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7FDA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E8ED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9.42%</w:t>
            </w:r>
          </w:p>
        </w:tc>
      </w:tr>
      <w:tr w:rsidR="008E67BA" w14:paraId="4DB1B2E4" w14:textId="77777777">
        <w:tc>
          <w:tcPr>
            <w:tcW w:w="838" w:type="dxa"/>
            <w:vMerge/>
            <w:shd w:val="clear" w:color="auto" w:fill="auto"/>
            <w:vAlign w:val="center"/>
          </w:tcPr>
          <w:p w14:paraId="4DD7F5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EE37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E077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53D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92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736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D4B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139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FA2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EBE2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56C4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</w:tr>
      <w:tr w:rsidR="008E67BA" w14:paraId="2C262E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28B0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17E3E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8F58D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50A3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8DD2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C77E6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48DB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4617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BD2DD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9354E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2C57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5A71FBC" w14:textId="77777777">
        <w:tc>
          <w:tcPr>
            <w:tcW w:w="838" w:type="dxa"/>
            <w:vMerge/>
            <w:shd w:val="clear" w:color="auto" w:fill="auto"/>
            <w:vAlign w:val="center"/>
          </w:tcPr>
          <w:p w14:paraId="4FD7C1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34F9E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64CD3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229CB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E1EB9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190A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C3249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5FA04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9595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A634F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49B4B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4727F42B" w14:textId="77777777">
        <w:tc>
          <w:tcPr>
            <w:tcW w:w="838" w:type="dxa"/>
            <w:vMerge/>
            <w:shd w:val="clear" w:color="auto" w:fill="auto"/>
            <w:vAlign w:val="center"/>
          </w:tcPr>
          <w:p w14:paraId="777932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A4BB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C060D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5105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3CC7C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C8EC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1CD7C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8EB66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AF931D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FAC2F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15D20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265B000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2CEFF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26B8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725F5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C083E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90A24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DB5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156B8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CA6FD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321AA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350FF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B289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004EB87" w14:textId="77777777">
        <w:tc>
          <w:tcPr>
            <w:tcW w:w="838" w:type="dxa"/>
            <w:vMerge/>
            <w:shd w:val="clear" w:color="auto" w:fill="auto"/>
            <w:vAlign w:val="center"/>
          </w:tcPr>
          <w:p w14:paraId="0C1D34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63E9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F4BA7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A12DC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663C5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263BB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CD87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E6CAB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FB34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4164B8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5C5A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BED399E" w14:textId="77777777">
        <w:tc>
          <w:tcPr>
            <w:tcW w:w="838" w:type="dxa"/>
            <w:vMerge/>
            <w:shd w:val="clear" w:color="auto" w:fill="auto"/>
            <w:vAlign w:val="center"/>
          </w:tcPr>
          <w:p w14:paraId="57CC3F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B8B0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5DF72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E01A2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58AC8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DF86D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44D11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16BAF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0FA4D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33C9C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D008C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1202E52" w14:textId="77777777">
        <w:tc>
          <w:tcPr>
            <w:tcW w:w="838" w:type="dxa"/>
            <w:shd w:val="clear" w:color="auto" w:fill="auto"/>
            <w:vAlign w:val="center"/>
          </w:tcPr>
          <w:p w14:paraId="56C84A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D549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7CFB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B87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3F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65F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3EC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D1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9D2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B56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7B2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CC4D64" w14:textId="77777777">
        <w:tc>
          <w:tcPr>
            <w:tcW w:w="838" w:type="dxa"/>
            <w:shd w:val="clear" w:color="auto" w:fill="auto"/>
            <w:vAlign w:val="center"/>
          </w:tcPr>
          <w:p w14:paraId="7A9DED5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A6C5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EBD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F15C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7F0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126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0B2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CEC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CF5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793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BD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43AB0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DC200E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6AA20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7AD7BE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5774FF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C60125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804B51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A2DCE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01B6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B10D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246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9BD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B8691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A528C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19DF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B2BF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307FCA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CAD08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19954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0F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FFA1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D082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3A87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617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A966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C65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298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AF4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-73.71%</w:t>
            </w:r>
          </w:p>
        </w:tc>
      </w:tr>
      <w:tr w:rsidR="008E67BA" w14:paraId="3651832C" w14:textId="77777777">
        <w:tc>
          <w:tcPr>
            <w:tcW w:w="838" w:type="dxa"/>
            <w:vMerge/>
            <w:shd w:val="clear" w:color="auto" w:fill="auto"/>
            <w:vAlign w:val="center"/>
          </w:tcPr>
          <w:p w14:paraId="7474CB5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AAA5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8F62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C38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B24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E6C0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838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7E5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6DF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BA1B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CDAC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-66.93%</w:t>
            </w:r>
          </w:p>
        </w:tc>
      </w:tr>
      <w:tr w:rsidR="008E67BA" w14:paraId="2D94AA53" w14:textId="77777777">
        <w:tc>
          <w:tcPr>
            <w:tcW w:w="838" w:type="dxa"/>
            <w:vMerge/>
            <w:shd w:val="clear" w:color="auto" w:fill="auto"/>
            <w:vAlign w:val="center"/>
          </w:tcPr>
          <w:p w14:paraId="7021FB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B10F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563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B36A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188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C21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E830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8B6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F1F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93E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6E39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-80.08%</w:t>
            </w:r>
          </w:p>
        </w:tc>
      </w:tr>
      <w:tr w:rsidR="008E67BA" w14:paraId="2F2BEED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B56F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2F5B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79A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6B5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D8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BC5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98A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0EA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345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FCE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D84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312.98%</w:t>
            </w:r>
          </w:p>
        </w:tc>
      </w:tr>
      <w:tr w:rsidR="008E67BA" w14:paraId="083DA90E" w14:textId="77777777">
        <w:tc>
          <w:tcPr>
            <w:tcW w:w="838" w:type="dxa"/>
            <w:vMerge/>
            <w:shd w:val="clear" w:color="auto" w:fill="auto"/>
            <w:vAlign w:val="center"/>
          </w:tcPr>
          <w:p w14:paraId="437635A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F5EE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CEC7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8F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2FE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450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21A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33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203.09%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750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F170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7DD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904.56%</w:t>
            </w:r>
          </w:p>
        </w:tc>
      </w:tr>
      <w:tr w:rsidR="008E67BA" w14:paraId="3E6895CC" w14:textId="77777777">
        <w:tc>
          <w:tcPr>
            <w:tcW w:w="838" w:type="dxa"/>
            <w:vMerge/>
            <w:shd w:val="clear" w:color="auto" w:fill="auto"/>
            <w:vAlign w:val="center"/>
          </w:tcPr>
          <w:p w14:paraId="408B45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F5D0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4FC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9909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087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C01C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0F8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F05B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FD3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1B3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07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310.99%</w:t>
            </w:r>
          </w:p>
        </w:tc>
      </w:tr>
      <w:tr w:rsidR="008E67BA" w14:paraId="057773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D479B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2A7E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7B13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673C1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790A6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911FA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775A6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D3DF0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1F358E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565CA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2D6B3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CF3D56B" w14:textId="77777777">
        <w:tc>
          <w:tcPr>
            <w:tcW w:w="838" w:type="dxa"/>
            <w:vMerge/>
            <w:shd w:val="clear" w:color="auto" w:fill="auto"/>
            <w:vAlign w:val="center"/>
          </w:tcPr>
          <w:p w14:paraId="52A530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33B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1001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9E690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2EE04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5E848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0F9B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C55B1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439EA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2B243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195C3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1C603BB" w14:textId="77777777">
        <w:tc>
          <w:tcPr>
            <w:tcW w:w="838" w:type="dxa"/>
            <w:vMerge/>
            <w:shd w:val="clear" w:color="auto" w:fill="auto"/>
            <w:vAlign w:val="center"/>
          </w:tcPr>
          <w:p w14:paraId="014F34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8F89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20B8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A09F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119FC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2A393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E253E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BA1CC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EF30A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29294B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21DA7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9A6863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489FF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148C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CA3E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D77495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A05869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6C9DA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E8933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6386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3A5BE6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E4718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E516BF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5C9A8FC2" w14:textId="77777777">
        <w:tc>
          <w:tcPr>
            <w:tcW w:w="838" w:type="dxa"/>
            <w:vMerge/>
            <w:shd w:val="clear" w:color="auto" w:fill="auto"/>
            <w:vAlign w:val="center"/>
          </w:tcPr>
          <w:p w14:paraId="5477A3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CD6B5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FF884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1C3CD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5732F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4BEBC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EA1F3C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123777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E6BB14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A3C901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6303E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758E128F" w14:textId="77777777">
        <w:tc>
          <w:tcPr>
            <w:tcW w:w="838" w:type="dxa"/>
            <w:vMerge/>
            <w:shd w:val="clear" w:color="auto" w:fill="auto"/>
            <w:vAlign w:val="center"/>
          </w:tcPr>
          <w:p w14:paraId="3089FE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F7A2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52CE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6784BD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5C07B3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A02AFA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9DA790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322AFC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A7E02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54E6958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2C2B82" w14:textId="77777777" w:rsidR="008E67BA" w:rsidRDefault="008E67BA">
            <w:pPr>
              <w:contextualSpacing/>
              <w:rPr>
                <w:sz w:val="16"/>
                <w:szCs w:val="16"/>
              </w:rPr>
            </w:pPr>
          </w:p>
        </w:tc>
      </w:tr>
      <w:tr w:rsidR="008E67BA" w14:paraId="0D88C14F" w14:textId="77777777">
        <w:tc>
          <w:tcPr>
            <w:tcW w:w="838" w:type="dxa"/>
            <w:shd w:val="clear" w:color="auto" w:fill="auto"/>
            <w:vAlign w:val="center"/>
          </w:tcPr>
          <w:p w14:paraId="666AED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20D4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867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A0D9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B3C2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3D89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E22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0E0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0F2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578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31D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08F908C" w14:textId="77777777">
        <w:tc>
          <w:tcPr>
            <w:tcW w:w="838" w:type="dxa"/>
            <w:shd w:val="clear" w:color="auto" w:fill="auto"/>
            <w:vAlign w:val="center"/>
          </w:tcPr>
          <w:p w14:paraId="526CBC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94F5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A092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253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FF0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BF4D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11D8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A2FD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3F24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3F8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930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A393C7E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0EA91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922C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E8E0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579BC4B" w14:textId="2C222FA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D2B745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ECD9188" w14:textId="77777777" w:rsidR="008E67BA" w:rsidRDefault="003C1940">
      <w:pPr>
        <w:pStyle w:val="31"/>
      </w:pPr>
      <w:r>
        <w:t>B.4.2A</w:t>
      </w:r>
      <w:r>
        <w:tab/>
        <w:t xml:space="preserve">Inter-gNB CLI scheme 2A: </w:t>
      </w:r>
      <w:bookmarkEnd w:id="15"/>
      <w:bookmarkEnd w:id="16"/>
      <w:r>
        <w:rPr>
          <w:lang w:val="en-US" w:eastAsia="zh-CN"/>
        </w:rPr>
        <w:t>Time Domain Scheme using UL slot(s) aligned between gNBs</w:t>
      </w:r>
      <w:bookmarkEnd w:id="17"/>
      <w:bookmarkEnd w:id="18"/>
    </w:p>
    <w:p w14:paraId="1F54E27B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rPr>
          <w:rFonts w:hint="eastAsia"/>
        </w:rPr>
        <w:t>S</w:t>
      </w:r>
      <w:r>
        <w:t>ource 1 (Ericsson)</w:t>
      </w:r>
    </w:p>
    <w:p w14:paraId="16814005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Urband Macro (FR1)</w:t>
      </w:r>
    </w:p>
    <w:p w14:paraId="7781CBE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9785B6F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69"/>
        <w:gridCol w:w="754"/>
        <w:gridCol w:w="897"/>
        <w:gridCol w:w="897"/>
        <w:gridCol w:w="955"/>
        <w:gridCol w:w="821"/>
        <w:gridCol w:w="821"/>
        <w:gridCol w:w="858"/>
        <w:gridCol w:w="821"/>
        <w:gridCol w:w="821"/>
        <w:gridCol w:w="817"/>
      </w:tblGrid>
      <w:tr w:rsidR="008E67BA" w14:paraId="1D33505D" w14:textId="77777777">
        <w:tc>
          <w:tcPr>
            <w:tcW w:w="1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2F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8E7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D77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588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D202B6E" w14:textId="77777777">
        <w:tc>
          <w:tcPr>
            <w:tcW w:w="1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D1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CF6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CDD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14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49A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65B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82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F8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5C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AE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6A82405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D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2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2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606.03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3A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502.71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52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-17.05%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7C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494.42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12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376.60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D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1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3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259.57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F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344A645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93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5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277.68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227.06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6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-18.23%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5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07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165.54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2C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A8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77.15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F3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B5944AE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8A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A7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9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652.17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5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539.08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57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-17.34%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DA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C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383.98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1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AC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C2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251.58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FD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1CE2F22F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6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BA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9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58.16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8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C9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D7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30.38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4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1630.98%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4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0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8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327A73D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F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B3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25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3C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3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97.08%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4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FD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8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45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CA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EE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6FE4C28F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83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77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DB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53.23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1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4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15.28%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BF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E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2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5770.71%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9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5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0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C414906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DB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47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2C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63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D3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24.27%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EE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0C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16.53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2C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C0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83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32F040BA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7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FA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7F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36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3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2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2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0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20.89%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B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F9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6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0D281AE3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0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1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8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7A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BE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6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E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E1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36.25%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7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9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18.01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5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78F45433" w14:textId="77777777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8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B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F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95.12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D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5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2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729.68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61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124.32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-82.96%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9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1160.17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2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171.05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B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480D7830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F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6AE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0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2B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F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70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7E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13.67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F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-82.58%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7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212.32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8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5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250271FC" w14:textId="77777777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99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C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E0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0A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B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4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603.65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E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7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-93.93%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B9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1235.33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4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61.56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F6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8E67BA" w14:paraId="188F88A6" w14:textId="7777777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C5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3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9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8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6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7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73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A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99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42.03%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B44253" w14:textId="7777777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01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1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4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B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01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EA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B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C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12.91%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0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6958AA" w14:textId="77777777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1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0187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6B9D1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68D6506" w14:textId="39198DA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97B6885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E658C6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rPr>
          <w:rFonts w:hint="eastAsia"/>
        </w:rPr>
        <w:t>S</w:t>
      </w:r>
      <w:r>
        <w:t>ource 2 (ZTE)</w:t>
      </w:r>
    </w:p>
    <w:p w14:paraId="48C866AB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4B1795BF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2D8A23E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14F4B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2BD506E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2676B8B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3399146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12B1928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9E98B5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A1788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3DA00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62BF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5089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C5CE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8788A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9364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6718B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0587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1C1F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3ECA2A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F925A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AE48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1903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486.30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A42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7F0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167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448.64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5DD4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AB4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3FA6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346.75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D8A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7A8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-9.90%</w:t>
            </w:r>
          </w:p>
        </w:tc>
      </w:tr>
      <w:tr w:rsidR="008E67BA" w14:paraId="0796F4F8" w14:textId="77777777">
        <w:tc>
          <w:tcPr>
            <w:tcW w:w="839" w:type="dxa"/>
            <w:vMerge/>
            <w:shd w:val="clear" w:color="auto" w:fill="auto"/>
            <w:vAlign w:val="center"/>
          </w:tcPr>
          <w:p w14:paraId="76DE61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5A1C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F71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197.16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386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18B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A53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F1BC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E39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BF4C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3C5F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A4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-24.33%</w:t>
            </w:r>
          </w:p>
        </w:tc>
      </w:tr>
      <w:tr w:rsidR="008E67BA" w14:paraId="2240873F" w14:textId="77777777">
        <w:tc>
          <w:tcPr>
            <w:tcW w:w="839" w:type="dxa"/>
            <w:vMerge/>
            <w:shd w:val="clear" w:color="auto" w:fill="auto"/>
            <w:vAlign w:val="center"/>
          </w:tcPr>
          <w:p w14:paraId="45407C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EE58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D01E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600.24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21E5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574.25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64F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80D5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527.02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993C4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ED9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4A9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385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320.82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BBAF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-16.28%</w:t>
            </w:r>
          </w:p>
        </w:tc>
      </w:tr>
      <w:tr w:rsidR="008E67BA" w14:paraId="2AE1639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913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AFFE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D60F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26D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58E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8E6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93E1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4E8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EE0EB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BDB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84E8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</w:tr>
      <w:tr w:rsidR="008E67BA" w14:paraId="355A9486" w14:textId="77777777">
        <w:tc>
          <w:tcPr>
            <w:tcW w:w="839" w:type="dxa"/>
            <w:vMerge/>
            <w:shd w:val="clear" w:color="auto" w:fill="auto"/>
            <w:vAlign w:val="center"/>
          </w:tcPr>
          <w:p w14:paraId="23B581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320A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B9B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45C9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5BB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B0A5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84.22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D1F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85.71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EA7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768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C342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E8A0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</w:tr>
      <w:tr w:rsidR="008E67BA" w14:paraId="59D6B2B9" w14:textId="77777777">
        <w:tc>
          <w:tcPr>
            <w:tcW w:w="839" w:type="dxa"/>
            <w:vMerge/>
            <w:shd w:val="clear" w:color="auto" w:fill="auto"/>
            <w:vAlign w:val="center"/>
          </w:tcPr>
          <w:p w14:paraId="6F0097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BCD8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D62B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5E3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6904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E64A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129.79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B1C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6B5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BFB4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110.12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1C5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BCE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</w:tr>
      <w:tr w:rsidR="008E67BA" w14:paraId="5C46951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C9338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E78F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67B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276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A4D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E414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034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C6CE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0E7EA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26AD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CAE1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17.73%</w:t>
            </w:r>
          </w:p>
        </w:tc>
      </w:tr>
      <w:tr w:rsidR="008E67BA" w14:paraId="08BFCD99" w14:textId="77777777">
        <w:tc>
          <w:tcPr>
            <w:tcW w:w="839" w:type="dxa"/>
            <w:vMerge/>
            <w:shd w:val="clear" w:color="auto" w:fill="auto"/>
            <w:vAlign w:val="center"/>
          </w:tcPr>
          <w:p w14:paraId="1AD2CF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C5F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907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9D27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FD7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0B4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9FA6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BED8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8F9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FC9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B85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</w:tr>
      <w:tr w:rsidR="008E67BA" w14:paraId="1D69EDAF" w14:textId="77777777">
        <w:tc>
          <w:tcPr>
            <w:tcW w:w="839" w:type="dxa"/>
            <w:vMerge/>
            <w:shd w:val="clear" w:color="auto" w:fill="auto"/>
            <w:vAlign w:val="center"/>
          </w:tcPr>
          <w:p w14:paraId="413F18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AC65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ADE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A8C2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47F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210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02E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091F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E1D3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D13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3BC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8.36%</w:t>
            </w:r>
          </w:p>
        </w:tc>
      </w:tr>
      <w:tr w:rsidR="008E67BA" w14:paraId="46B866FC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3D023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FCFE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C86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5332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C74F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351F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11E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BD8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EBC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55A5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CD51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-3.19%</w:t>
            </w:r>
          </w:p>
        </w:tc>
      </w:tr>
      <w:tr w:rsidR="008E67BA" w14:paraId="2A2ECB86" w14:textId="77777777">
        <w:tc>
          <w:tcPr>
            <w:tcW w:w="839" w:type="dxa"/>
            <w:vMerge/>
            <w:shd w:val="clear" w:color="auto" w:fill="auto"/>
            <w:vAlign w:val="center"/>
          </w:tcPr>
          <w:p w14:paraId="2B539C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A6C0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2EE4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FB9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70A5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7A5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8CD6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015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87973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60D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815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DFD834E" w14:textId="77777777">
        <w:tc>
          <w:tcPr>
            <w:tcW w:w="839" w:type="dxa"/>
            <w:vMerge/>
            <w:shd w:val="clear" w:color="auto" w:fill="auto"/>
            <w:vAlign w:val="center"/>
          </w:tcPr>
          <w:p w14:paraId="6042A7E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3002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E3F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4E0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9B2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817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EF5F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1E79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3450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EF9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C3B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</w:tr>
      <w:tr w:rsidR="008E67BA" w14:paraId="054B5FFD" w14:textId="77777777">
        <w:tc>
          <w:tcPr>
            <w:tcW w:w="839" w:type="dxa"/>
            <w:shd w:val="clear" w:color="auto" w:fill="auto"/>
            <w:vAlign w:val="center"/>
          </w:tcPr>
          <w:p w14:paraId="71A324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C3A6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E84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64A2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C97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675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12.35%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86F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13.27%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55CB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688A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36.16%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A9176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8BDA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8B0F870" w14:textId="77777777">
        <w:tc>
          <w:tcPr>
            <w:tcW w:w="839" w:type="dxa"/>
            <w:shd w:val="clear" w:color="auto" w:fill="auto"/>
            <w:vAlign w:val="center"/>
          </w:tcPr>
          <w:p w14:paraId="37AE12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0C5F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B5F5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A090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C9C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228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6AC65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B98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DD2D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85C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12D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560DF4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837AF3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1B49923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707C366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683F099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8DEEEFD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06230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1FE01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9F74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3D55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0A1E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4F9C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317A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54136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CC55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EF64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4FE6F1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B8341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7BF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E77D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428.93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B49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4BE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191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384.31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1E73C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56.56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03C4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-85.28%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861C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250.49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049B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D66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-87.47%</w:t>
            </w:r>
          </w:p>
        </w:tc>
      </w:tr>
      <w:tr w:rsidR="008E67BA" w14:paraId="536BDDB8" w14:textId="77777777">
        <w:tc>
          <w:tcPr>
            <w:tcW w:w="839" w:type="dxa"/>
            <w:vMerge/>
            <w:shd w:val="clear" w:color="auto" w:fill="auto"/>
            <w:vAlign w:val="center"/>
          </w:tcPr>
          <w:p w14:paraId="0FF904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2004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5E9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276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E89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7E1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161.66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9C4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F089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-94.66%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6E83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34A4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9C1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-93.03%</w:t>
            </w:r>
          </w:p>
        </w:tc>
      </w:tr>
      <w:tr w:rsidR="008E67BA" w14:paraId="77C02FF7" w14:textId="77777777">
        <w:tc>
          <w:tcPr>
            <w:tcW w:w="839" w:type="dxa"/>
            <w:vMerge/>
            <w:shd w:val="clear" w:color="auto" w:fill="auto"/>
            <w:vAlign w:val="center"/>
          </w:tcPr>
          <w:p w14:paraId="6C25B8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3086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B0C5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498.57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9CA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FD4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-80.18%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B10F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BEC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CC4B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-88.13%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588A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222.36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541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3A9D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-91.71%</w:t>
            </w:r>
          </w:p>
        </w:tc>
      </w:tr>
      <w:tr w:rsidR="008E67BA" w14:paraId="39247D1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2FD1E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8513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4F3E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1C2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AEA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189.71%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86C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74B4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417.99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EC1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214.49%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8477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CF07A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AB5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253.72%</w:t>
            </w:r>
          </w:p>
        </w:tc>
      </w:tr>
      <w:tr w:rsidR="008E67BA" w14:paraId="20A70374" w14:textId="77777777">
        <w:tc>
          <w:tcPr>
            <w:tcW w:w="839" w:type="dxa"/>
            <w:vMerge/>
            <w:shd w:val="clear" w:color="auto" w:fill="auto"/>
            <w:vAlign w:val="center"/>
          </w:tcPr>
          <w:p w14:paraId="47E0DC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6BF3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703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123.09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EE4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AE7E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2E6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B82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369.20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A289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923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9AA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353.53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4323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452.05%</w:t>
            </w:r>
          </w:p>
        </w:tc>
      </w:tr>
      <w:tr w:rsidR="008E67BA" w14:paraId="2ED5958B" w14:textId="77777777">
        <w:tc>
          <w:tcPr>
            <w:tcW w:w="839" w:type="dxa"/>
            <w:vMerge/>
            <w:shd w:val="clear" w:color="auto" w:fill="auto"/>
            <w:vAlign w:val="center"/>
          </w:tcPr>
          <w:p w14:paraId="423C2C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887B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E63A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144.14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6F8A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429.07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284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394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134.87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09C3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420.77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A49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211.98%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0762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47E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7E71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242.67%</w:t>
            </w:r>
          </w:p>
        </w:tc>
      </w:tr>
      <w:tr w:rsidR="008E67BA" w14:paraId="5A78D15A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2D6BF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6A44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3A9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402C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E7C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404.87%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E1D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D25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CA1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961.70%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1FB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EF0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318.66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0F8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916.14%</w:t>
            </w:r>
          </w:p>
        </w:tc>
      </w:tr>
      <w:tr w:rsidR="008E67BA" w14:paraId="20910AD8" w14:textId="77777777">
        <w:tc>
          <w:tcPr>
            <w:tcW w:w="839" w:type="dxa"/>
            <w:vMerge/>
            <w:shd w:val="clear" w:color="auto" w:fill="auto"/>
            <w:vAlign w:val="center"/>
          </w:tcPr>
          <w:p w14:paraId="68044E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577C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560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8C8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BC4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292.52%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231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B0C8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FF5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306.64%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2DB2C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D4CD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863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312.38%</w:t>
            </w:r>
          </w:p>
        </w:tc>
      </w:tr>
      <w:tr w:rsidR="008E67BA" w14:paraId="76082110" w14:textId="77777777">
        <w:tc>
          <w:tcPr>
            <w:tcW w:w="839" w:type="dxa"/>
            <w:vMerge/>
            <w:shd w:val="clear" w:color="auto" w:fill="auto"/>
            <w:vAlign w:val="center"/>
          </w:tcPr>
          <w:p w14:paraId="7759D6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8C00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040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00BD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6283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620.97%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489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AC99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93A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865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85C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73FE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970.21%</w:t>
            </w:r>
          </w:p>
        </w:tc>
      </w:tr>
      <w:tr w:rsidR="008E67BA" w14:paraId="1D78C18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0E967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4339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0A2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C3A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0B70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D56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B02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EAC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AF8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3F3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D80D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-79.32%</w:t>
            </w:r>
          </w:p>
        </w:tc>
      </w:tr>
      <w:tr w:rsidR="008E67BA" w14:paraId="63E45384" w14:textId="77777777">
        <w:tc>
          <w:tcPr>
            <w:tcW w:w="839" w:type="dxa"/>
            <w:vMerge/>
            <w:shd w:val="clear" w:color="auto" w:fill="auto"/>
            <w:vAlign w:val="center"/>
          </w:tcPr>
          <w:p w14:paraId="3CA609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BFA8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C1C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AE7B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D6A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FD5F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36E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3955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816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7394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E1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-71.91%</w:t>
            </w:r>
          </w:p>
        </w:tc>
      </w:tr>
      <w:tr w:rsidR="008E67BA" w14:paraId="769554C0" w14:textId="77777777">
        <w:tc>
          <w:tcPr>
            <w:tcW w:w="839" w:type="dxa"/>
            <w:vMerge/>
            <w:shd w:val="clear" w:color="auto" w:fill="auto"/>
            <w:vAlign w:val="center"/>
          </w:tcPr>
          <w:p w14:paraId="4964E02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F8BD1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7A2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567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4C6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BA7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090C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C60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A36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671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AED1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-66.96%</w:t>
            </w:r>
          </w:p>
        </w:tc>
      </w:tr>
      <w:tr w:rsidR="008E67BA" w14:paraId="4E5772A0" w14:textId="77777777">
        <w:tc>
          <w:tcPr>
            <w:tcW w:w="839" w:type="dxa"/>
            <w:shd w:val="clear" w:color="auto" w:fill="auto"/>
            <w:vAlign w:val="center"/>
          </w:tcPr>
          <w:p w14:paraId="59E142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CDD3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3B7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248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D2EE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21C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FA32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6C5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7AE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44.23%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F36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0F3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D86E03D" w14:textId="77777777">
        <w:tc>
          <w:tcPr>
            <w:tcW w:w="839" w:type="dxa"/>
            <w:shd w:val="clear" w:color="auto" w:fill="auto"/>
            <w:vAlign w:val="center"/>
          </w:tcPr>
          <w:p w14:paraId="0BD544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B113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388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44AB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6377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EA7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5.99%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64D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EE1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78D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0DC4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195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CA670AD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A5563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8DB8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8FE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9E260BF" w14:textId="20EA892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83D8F4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CADE530" w14:textId="77777777" w:rsidR="008E67BA" w:rsidRDefault="003C1940">
      <w:pPr>
        <w:pStyle w:val="31"/>
      </w:pPr>
      <w:bookmarkStart w:id="20" w:name="_Toc17249"/>
      <w:bookmarkStart w:id="21" w:name="_Toc9570"/>
      <w:r>
        <w:t>B.4.</w:t>
      </w:r>
      <w:r>
        <w:rPr>
          <w:lang w:val="en-US"/>
        </w:rPr>
        <w:t>2B</w:t>
      </w:r>
      <w:r>
        <w:tab/>
        <w:t xml:space="preserve">Inter-gNB CLI scheme 2B: </w:t>
      </w:r>
      <w:r>
        <w:rPr>
          <w:lang w:val="en-US" w:eastAsia="zh-CN"/>
        </w:rPr>
        <w:t>Frequency Domain Coordination Scheme</w:t>
      </w:r>
      <w:bookmarkEnd w:id="20"/>
      <w:bookmarkEnd w:id="21"/>
    </w:p>
    <w:p w14:paraId="663E5959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1 (Qualcomm):</w:t>
      </w:r>
    </w:p>
    <w:p w14:paraId="00F68F5E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Indoor Office (FR1)</w:t>
      </w:r>
    </w:p>
    <w:p w14:paraId="0DE6A912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4F0D98D" w14:textId="77777777" w:rsidR="008E67BA" w:rsidRDefault="003C1940">
      <w:pPr>
        <w:pStyle w:val="L1bullet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6"/>
        <w:gridCol w:w="765"/>
        <w:gridCol w:w="887"/>
        <w:gridCol w:w="892"/>
        <w:gridCol w:w="969"/>
        <w:gridCol w:w="821"/>
        <w:gridCol w:w="821"/>
        <w:gridCol w:w="815"/>
        <w:gridCol w:w="821"/>
        <w:gridCol w:w="821"/>
        <w:gridCol w:w="823"/>
      </w:tblGrid>
      <w:tr w:rsidR="008E67BA" w14:paraId="3B636678" w14:textId="77777777">
        <w:tc>
          <w:tcPr>
            <w:tcW w:w="1961" w:type="dxa"/>
            <w:gridSpan w:val="2"/>
            <w:vMerge w:val="restart"/>
            <w:vAlign w:val="center"/>
          </w:tcPr>
          <w:p w14:paraId="06D6DC8B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8" w:type="dxa"/>
            <w:gridSpan w:val="3"/>
            <w:vAlign w:val="center"/>
          </w:tcPr>
          <w:p w14:paraId="7BD761E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7" w:type="dxa"/>
            <w:gridSpan w:val="3"/>
            <w:vAlign w:val="center"/>
          </w:tcPr>
          <w:p w14:paraId="10D4284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5" w:type="dxa"/>
            <w:gridSpan w:val="3"/>
            <w:vAlign w:val="center"/>
          </w:tcPr>
          <w:p w14:paraId="361AC0C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0220FF" w14:textId="77777777">
        <w:tc>
          <w:tcPr>
            <w:tcW w:w="1961" w:type="dxa"/>
            <w:gridSpan w:val="2"/>
            <w:vMerge/>
            <w:vAlign w:val="center"/>
          </w:tcPr>
          <w:p w14:paraId="6F5ED5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7" w:type="dxa"/>
            <w:vAlign w:val="center"/>
          </w:tcPr>
          <w:p w14:paraId="2442824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2" w:type="dxa"/>
            <w:vAlign w:val="center"/>
          </w:tcPr>
          <w:p w14:paraId="268C9DD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69" w:type="dxa"/>
            <w:vAlign w:val="center"/>
          </w:tcPr>
          <w:p w14:paraId="7B90C0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B230AA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A5D9C1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5" w:type="dxa"/>
            <w:vAlign w:val="center"/>
          </w:tcPr>
          <w:p w14:paraId="4439E0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B784FE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19F1C06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3" w:type="dxa"/>
            <w:vAlign w:val="center"/>
          </w:tcPr>
          <w:p w14:paraId="600305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62390C" w14:textId="77777777">
        <w:tc>
          <w:tcPr>
            <w:tcW w:w="1196" w:type="dxa"/>
            <w:vMerge w:val="restart"/>
            <w:vAlign w:val="center"/>
          </w:tcPr>
          <w:p w14:paraId="3FB8D8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5" w:type="dxa"/>
            <w:vAlign w:val="center"/>
          </w:tcPr>
          <w:p w14:paraId="314A85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12F14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92" w:type="dxa"/>
            <w:vAlign w:val="center"/>
          </w:tcPr>
          <w:p w14:paraId="4D7A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42.61 </w:t>
            </w:r>
          </w:p>
        </w:tc>
        <w:tc>
          <w:tcPr>
            <w:tcW w:w="969" w:type="dxa"/>
            <w:vAlign w:val="center"/>
          </w:tcPr>
          <w:p w14:paraId="6DA7AA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21" w:type="dxa"/>
            <w:vAlign w:val="center"/>
          </w:tcPr>
          <w:p w14:paraId="543449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4FD79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41.79 </w:t>
            </w:r>
          </w:p>
        </w:tc>
        <w:tc>
          <w:tcPr>
            <w:tcW w:w="815" w:type="dxa"/>
            <w:vAlign w:val="center"/>
          </w:tcPr>
          <w:p w14:paraId="3B17E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21" w:type="dxa"/>
            <w:vAlign w:val="center"/>
          </w:tcPr>
          <w:p w14:paraId="202C8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67897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23" w:type="dxa"/>
            <w:vAlign w:val="center"/>
          </w:tcPr>
          <w:p w14:paraId="20226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</w:tr>
      <w:tr w:rsidR="008E67BA" w14:paraId="7A259DA4" w14:textId="77777777">
        <w:tc>
          <w:tcPr>
            <w:tcW w:w="1196" w:type="dxa"/>
            <w:vMerge/>
            <w:vAlign w:val="center"/>
          </w:tcPr>
          <w:p w14:paraId="6D3369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85AEC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33E9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92" w:type="dxa"/>
            <w:vAlign w:val="center"/>
          </w:tcPr>
          <w:p w14:paraId="128781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41.15 </w:t>
            </w:r>
          </w:p>
        </w:tc>
        <w:tc>
          <w:tcPr>
            <w:tcW w:w="969" w:type="dxa"/>
            <w:vAlign w:val="center"/>
          </w:tcPr>
          <w:p w14:paraId="737E4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  <w:tc>
          <w:tcPr>
            <w:tcW w:w="821" w:type="dxa"/>
            <w:vAlign w:val="center"/>
          </w:tcPr>
          <w:p w14:paraId="4E3CB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0960A4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41.02 </w:t>
            </w:r>
          </w:p>
        </w:tc>
        <w:tc>
          <w:tcPr>
            <w:tcW w:w="815" w:type="dxa"/>
            <w:vAlign w:val="center"/>
          </w:tcPr>
          <w:p w14:paraId="5B8EC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  <w:tc>
          <w:tcPr>
            <w:tcW w:w="821" w:type="dxa"/>
            <w:vAlign w:val="center"/>
          </w:tcPr>
          <w:p w14:paraId="0F320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C813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40.40 </w:t>
            </w:r>
          </w:p>
        </w:tc>
        <w:tc>
          <w:tcPr>
            <w:tcW w:w="823" w:type="dxa"/>
            <w:vAlign w:val="center"/>
          </w:tcPr>
          <w:p w14:paraId="553F58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</w:tr>
      <w:tr w:rsidR="008E67BA" w14:paraId="6D80D170" w14:textId="77777777">
        <w:tc>
          <w:tcPr>
            <w:tcW w:w="1196" w:type="dxa"/>
            <w:vMerge/>
            <w:vAlign w:val="center"/>
          </w:tcPr>
          <w:p w14:paraId="101D95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5A0642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3D344C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92" w:type="dxa"/>
            <w:vAlign w:val="center"/>
          </w:tcPr>
          <w:p w14:paraId="1A568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969" w:type="dxa"/>
            <w:vAlign w:val="center"/>
          </w:tcPr>
          <w:p w14:paraId="03D30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  <w:tc>
          <w:tcPr>
            <w:tcW w:w="821" w:type="dxa"/>
            <w:vAlign w:val="center"/>
          </w:tcPr>
          <w:p w14:paraId="50ED40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38C98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41.63 </w:t>
            </w:r>
          </w:p>
        </w:tc>
        <w:tc>
          <w:tcPr>
            <w:tcW w:w="815" w:type="dxa"/>
            <w:vAlign w:val="center"/>
          </w:tcPr>
          <w:p w14:paraId="27130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21" w:type="dxa"/>
            <w:vAlign w:val="center"/>
          </w:tcPr>
          <w:p w14:paraId="1F6E6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9EA73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41.31 </w:t>
            </w:r>
          </w:p>
        </w:tc>
        <w:tc>
          <w:tcPr>
            <w:tcW w:w="823" w:type="dxa"/>
            <w:vAlign w:val="center"/>
          </w:tcPr>
          <w:p w14:paraId="625B8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8E67BA" w14:paraId="52A5B445" w14:textId="77777777">
        <w:tc>
          <w:tcPr>
            <w:tcW w:w="1196" w:type="dxa"/>
            <w:vMerge w:val="restart"/>
            <w:vAlign w:val="center"/>
          </w:tcPr>
          <w:p w14:paraId="01EFA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5" w:type="dxa"/>
            <w:vAlign w:val="center"/>
          </w:tcPr>
          <w:p w14:paraId="61D478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2F12A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79529A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4.27 </w:t>
            </w:r>
          </w:p>
        </w:tc>
        <w:tc>
          <w:tcPr>
            <w:tcW w:w="969" w:type="dxa"/>
            <w:vAlign w:val="center"/>
          </w:tcPr>
          <w:p w14:paraId="70F52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  <w:tc>
          <w:tcPr>
            <w:tcW w:w="821" w:type="dxa"/>
            <w:vAlign w:val="center"/>
          </w:tcPr>
          <w:p w14:paraId="08A1E0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52EBF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2D830C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  <w:tc>
          <w:tcPr>
            <w:tcW w:w="821" w:type="dxa"/>
            <w:vAlign w:val="center"/>
          </w:tcPr>
          <w:p w14:paraId="1778D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117C2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3" w:type="dxa"/>
            <w:vAlign w:val="center"/>
          </w:tcPr>
          <w:p w14:paraId="63691D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6.59%</w:t>
            </w:r>
          </w:p>
        </w:tc>
      </w:tr>
      <w:tr w:rsidR="008E67BA" w14:paraId="3BE23B5C" w14:textId="77777777">
        <w:tc>
          <w:tcPr>
            <w:tcW w:w="1196" w:type="dxa"/>
            <w:vMerge/>
            <w:vAlign w:val="center"/>
          </w:tcPr>
          <w:p w14:paraId="3A019D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AF68B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F5B3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92" w:type="dxa"/>
            <w:vAlign w:val="center"/>
          </w:tcPr>
          <w:p w14:paraId="3A8CDA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69" w:type="dxa"/>
            <w:vAlign w:val="center"/>
          </w:tcPr>
          <w:p w14:paraId="48A7A2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62145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41B5F4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15" w:type="dxa"/>
            <w:vAlign w:val="center"/>
          </w:tcPr>
          <w:p w14:paraId="7C622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21" w:type="dxa"/>
            <w:vAlign w:val="center"/>
          </w:tcPr>
          <w:p w14:paraId="5BA62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0CC6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4.01 </w:t>
            </w:r>
          </w:p>
        </w:tc>
        <w:tc>
          <w:tcPr>
            <w:tcW w:w="823" w:type="dxa"/>
            <w:vAlign w:val="center"/>
          </w:tcPr>
          <w:p w14:paraId="0C8741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58.13%</w:t>
            </w:r>
          </w:p>
        </w:tc>
      </w:tr>
      <w:tr w:rsidR="008E67BA" w14:paraId="02975664" w14:textId="77777777">
        <w:tc>
          <w:tcPr>
            <w:tcW w:w="1196" w:type="dxa"/>
            <w:vMerge/>
            <w:vAlign w:val="center"/>
          </w:tcPr>
          <w:p w14:paraId="710C1E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78F431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4B0FF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3DE83F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69" w:type="dxa"/>
            <w:vAlign w:val="center"/>
          </w:tcPr>
          <w:p w14:paraId="11D8E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495ED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57A04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39F33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821" w:type="dxa"/>
            <w:vAlign w:val="center"/>
          </w:tcPr>
          <w:p w14:paraId="423D5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455C0D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3" w:type="dxa"/>
            <w:vAlign w:val="center"/>
          </w:tcPr>
          <w:p w14:paraId="776BE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0.72%</w:t>
            </w:r>
          </w:p>
        </w:tc>
      </w:tr>
      <w:tr w:rsidR="008E67BA" w14:paraId="08BF63B0" w14:textId="77777777">
        <w:tc>
          <w:tcPr>
            <w:tcW w:w="1196" w:type="dxa"/>
            <w:vMerge w:val="restart"/>
            <w:vAlign w:val="center"/>
          </w:tcPr>
          <w:p w14:paraId="02D9F7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5" w:type="dxa"/>
            <w:vAlign w:val="center"/>
          </w:tcPr>
          <w:p w14:paraId="7F0038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46820A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92" w:type="dxa"/>
            <w:vAlign w:val="center"/>
          </w:tcPr>
          <w:p w14:paraId="05CD7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2.07 </w:t>
            </w:r>
          </w:p>
        </w:tc>
        <w:tc>
          <w:tcPr>
            <w:tcW w:w="969" w:type="dxa"/>
            <w:vAlign w:val="center"/>
          </w:tcPr>
          <w:p w14:paraId="362E2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81.25%</w:t>
            </w:r>
          </w:p>
        </w:tc>
        <w:tc>
          <w:tcPr>
            <w:tcW w:w="821" w:type="dxa"/>
            <w:vAlign w:val="center"/>
          </w:tcPr>
          <w:p w14:paraId="24ADE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F7E3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815" w:type="dxa"/>
            <w:vAlign w:val="center"/>
          </w:tcPr>
          <w:p w14:paraId="6967C9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1" w:type="dxa"/>
            <w:vAlign w:val="center"/>
          </w:tcPr>
          <w:p w14:paraId="4DAE1C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2B9A31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3" w:type="dxa"/>
            <w:vAlign w:val="center"/>
          </w:tcPr>
          <w:p w14:paraId="55787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</w:tr>
      <w:tr w:rsidR="008E67BA" w14:paraId="2A8C61BE" w14:textId="77777777">
        <w:tc>
          <w:tcPr>
            <w:tcW w:w="1196" w:type="dxa"/>
            <w:vMerge/>
            <w:vAlign w:val="center"/>
          </w:tcPr>
          <w:p w14:paraId="316008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4C3479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1422A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92" w:type="dxa"/>
            <w:vAlign w:val="center"/>
          </w:tcPr>
          <w:p w14:paraId="101A6A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69" w:type="dxa"/>
            <w:vAlign w:val="center"/>
          </w:tcPr>
          <w:p w14:paraId="60786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6FAE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62B568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15" w:type="dxa"/>
            <w:vAlign w:val="center"/>
          </w:tcPr>
          <w:p w14:paraId="647FD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18025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2BC96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3" w:type="dxa"/>
            <w:vAlign w:val="center"/>
          </w:tcPr>
          <w:p w14:paraId="67D67D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</w:tr>
      <w:tr w:rsidR="008E67BA" w14:paraId="6812EF35" w14:textId="77777777">
        <w:tc>
          <w:tcPr>
            <w:tcW w:w="1196" w:type="dxa"/>
            <w:vMerge/>
            <w:vAlign w:val="center"/>
          </w:tcPr>
          <w:p w14:paraId="668E73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01EAB4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241112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92" w:type="dxa"/>
            <w:vAlign w:val="center"/>
          </w:tcPr>
          <w:p w14:paraId="3DEE5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69" w:type="dxa"/>
            <w:vAlign w:val="center"/>
          </w:tcPr>
          <w:p w14:paraId="7B593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29745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6F02A6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15" w:type="dxa"/>
            <w:vAlign w:val="center"/>
          </w:tcPr>
          <w:p w14:paraId="53B70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2E8AFB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4ED7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3" w:type="dxa"/>
            <w:vAlign w:val="center"/>
          </w:tcPr>
          <w:p w14:paraId="44E6DF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74FE726" w14:textId="77777777">
        <w:tc>
          <w:tcPr>
            <w:tcW w:w="1196" w:type="dxa"/>
            <w:vMerge w:val="restart"/>
            <w:vAlign w:val="center"/>
          </w:tcPr>
          <w:p w14:paraId="396FC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5" w:type="dxa"/>
            <w:vAlign w:val="center"/>
          </w:tcPr>
          <w:p w14:paraId="100A0B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6C6B73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92" w:type="dxa"/>
            <w:vAlign w:val="center"/>
          </w:tcPr>
          <w:p w14:paraId="713CB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2.27 </w:t>
            </w:r>
          </w:p>
        </w:tc>
        <w:tc>
          <w:tcPr>
            <w:tcW w:w="969" w:type="dxa"/>
            <w:vAlign w:val="center"/>
          </w:tcPr>
          <w:p w14:paraId="424F98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3.15%</w:t>
            </w:r>
          </w:p>
        </w:tc>
        <w:tc>
          <w:tcPr>
            <w:tcW w:w="821" w:type="dxa"/>
            <w:vAlign w:val="center"/>
          </w:tcPr>
          <w:p w14:paraId="029DF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1C72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2.28 </w:t>
            </w:r>
          </w:p>
        </w:tc>
        <w:tc>
          <w:tcPr>
            <w:tcW w:w="815" w:type="dxa"/>
            <w:vAlign w:val="center"/>
          </w:tcPr>
          <w:p w14:paraId="50BB52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-45.47%</w:t>
            </w:r>
          </w:p>
        </w:tc>
        <w:tc>
          <w:tcPr>
            <w:tcW w:w="821" w:type="dxa"/>
            <w:vAlign w:val="center"/>
          </w:tcPr>
          <w:p w14:paraId="3D5365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435CD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2.41 </w:t>
            </w:r>
          </w:p>
        </w:tc>
        <w:tc>
          <w:tcPr>
            <w:tcW w:w="823" w:type="dxa"/>
            <w:vAlign w:val="center"/>
          </w:tcPr>
          <w:p w14:paraId="5B6330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-94.70%</w:t>
            </w:r>
          </w:p>
        </w:tc>
      </w:tr>
      <w:tr w:rsidR="008E67BA" w14:paraId="4C5E5744" w14:textId="77777777">
        <w:tc>
          <w:tcPr>
            <w:tcW w:w="1196" w:type="dxa"/>
            <w:vMerge/>
            <w:vAlign w:val="center"/>
          </w:tcPr>
          <w:p w14:paraId="1F633F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3D7689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07889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92" w:type="dxa"/>
            <w:vAlign w:val="center"/>
          </w:tcPr>
          <w:p w14:paraId="1E9DFE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69" w:type="dxa"/>
            <w:vAlign w:val="center"/>
          </w:tcPr>
          <w:p w14:paraId="2E345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8520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6E83BB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15" w:type="dxa"/>
            <w:vAlign w:val="center"/>
          </w:tcPr>
          <w:p w14:paraId="4EC69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34CE8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72EB5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3" w:type="dxa"/>
            <w:vAlign w:val="center"/>
          </w:tcPr>
          <w:p w14:paraId="48BE6C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8E67BA" w14:paraId="2C9B3807" w14:textId="77777777">
        <w:tc>
          <w:tcPr>
            <w:tcW w:w="1196" w:type="dxa"/>
            <w:vMerge/>
            <w:vAlign w:val="center"/>
          </w:tcPr>
          <w:p w14:paraId="5A46A5E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357F6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40993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92" w:type="dxa"/>
            <w:vAlign w:val="center"/>
          </w:tcPr>
          <w:p w14:paraId="50F1A0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969" w:type="dxa"/>
            <w:vAlign w:val="center"/>
          </w:tcPr>
          <w:p w14:paraId="60A097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0.95%</w:t>
            </w:r>
          </w:p>
        </w:tc>
        <w:tc>
          <w:tcPr>
            <w:tcW w:w="821" w:type="dxa"/>
            <w:vAlign w:val="center"/>
          </w:tcPr>
          <w:p w14:paraId="0BCE99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0FD8E3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15" w:type="dxa"/>
            <w:vAlign w:val="center"/>
          </w:tcPr>
          <w:p w14:paraId="0EA007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2C49A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206BA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3" w:type="dxa"/>
            <w:vAlign w:val="center"/>
          </w:tcPr>
          <w:p w14:paraId="5E48D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8E67BA" w14:paraId="4DC41A66" w14:textId="77777777">
        <w:tc>
          <w:tcPr>
            <w:tcW w:w="1196" w:type="dxa"/>
            <w:vAlign w:val="center"/>
          </w:tcPr>
          <w:p w14:paraId="59C139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5" w:type="dxa"/>
            <w:vAlign w:val="center"/>
          </w:tcPr>
          <w:p w14:paraId="64CDEF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7" w:type="dxa"/>
            <w:vAlign w:val="center"/>
          </w:tcPr>
          <w:p w14:paraId="4B66D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92" w:type="dxa"/>
            <w:vAlign w:val="center"/>
          </w:tcPr>
          <w:p w14:paraId="42AE4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  <w:tc>
          <w:tcPr>
            <w:tcW w:w="969" w:type="dxa"/>
            <w:vAlign w:val="center"/>
          </w:tcPr>
          <w:p w14:paraId="32DCAA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6843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29307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33.79%</w:t>
            </w:r>
          </w:p>
        </w:tc>
        <w:tc>
          <w:tcPr>
            <w:tcW w:w="815" w:type="dxa"/>
            <w:vAlign w:val="center"/>
          </w:tcPr>
          <w:p w14:paraId="432EF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C6B2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522A8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50.15%</w:t>
            </w:r>
          </w:p>
        </w:tc>
        <w:tc>
          <w:tcPr>
            <w:tcW w:w="823" w:type="dxa"/>
            <w:vAlign w:val="center"/>
          </w:tcPr>
          <w:p w14:paraId="0DA9F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CE9BA3" w14:textId="77777777">
        <w:tc>
          <w:tcPr>
            <w:tcW w:w="1196" w:type="dxa"/>
            <w:vAlign w:val="center"/>
          </w:tcPr>
          <w:p w14:paraId="77358B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5" w:type="dxa"/>
            <w:vAlign w:val="center"/>
          </w:tcPr>
          <w:p w14:paraId="5C3F36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7" w:type="dxa"/>
            <w:vAlign w:val="center"/>
          </w:tcPr>
          <w:p w14:paraId="00200F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92" w:type="dxa"/>
            <w:vAlign w:val="center"/>
          </w:tcPr>
          <w:p w14:paraId="68ECD3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69" w:type="dxa"/>
            <w:vAlign w:val="center"/>
          </w:tcPr>
          <w:p w14:paraId="60745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B392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0A45F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7.05%</w:t>
            </w:r>
          </w:p>
        </w:tc>
        <w:tc>
          <w:tcPr>
            <w:tcW w:w="815" w:type="dxa"/>
            <w:vAlign w:val="center"/>
          </w:tcPr>
          <w:p w14:paraId="391F11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7F52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26F7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3" w:type="dxa"/>
            <w:vAlign w:val="center"/>
          </w:tcPr>
          <w:p w14:paraId="5A70CF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F061B9" w14:textId="77777777">
        <w:tc>
          <w:tcPr>
            <w:tcW w:w="0" w:type="auto"/>
            <w:gridSpan w:val="11"/>
            <w:vAlign w:val="center"/>
          </w:tcPr>
          <w:p w14:paraId="753599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3D63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6FDC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2223FA4" w14:textId="6508E79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EE1ECAB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C413CA2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0"/>
        <w:gridCol w:w="766"/>
        <w:gridCol w:w="891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381CD46C" w14:textId="77777777">
        <w:tc>
          <w:tcPr>
            <w:tcW w:w="1966" w:type="dxa"/>
            <w:gridSpan w:val="2"/>
            <w:vMerge w:val="restart"/>
            <w:vAlign w:val="center"/>
          </w:tcPr>
          <w:p w14:paraId="0DBFC488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4" w:type="dxa"/>
            <w:gridSpan w:val="3"/>
            <w:vAlign w:val="center"/>
          </w:tcPr>
          <w:p w14:paraId="10E3594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CE55B7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5F2366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6C0E625" w14:textId="77777777">
        <w:tc>
          <w:tcPr>
            <w:tcW w:w="1966" w:type="dxa"/>
            <w:gridSpan w:val="2"/>
            <w:vMerge/>
            <w:vAlign w:val="center"/>
          </w:tcPr>
          <w:p w14:paraId="450DFB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4463A2B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3D67282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397BD41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E84E048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A9D072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527D9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4DE527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00FB01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14E380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6CC6ED6" w14:textId="77777777">
        <w:tc>
          <w:tcPr>
            <w:tcW w:w="1200" w:type="dxa"/>
            <w:vMerge w:val="restart"/>
            <w:vAlign w:val="center"/>
          </w:tcPr>
          <w:p w14:paraId="614A2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741F91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7A1103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79B3A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735.54 </w:t>
            </w:r>
          </w:p>
        </w:tc>
        <w:tc>
          <w:tcPr>
            <w:tcW w:w="970" w:type="dxa"/>
            <w:vAlign w:val="center"/>
          </w:tcPr>
          <w:p w14:paraId="7BFBA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-23.81%</w:t>
            </w:r>
          </w:p>
        </w:tc>
        <w:tc>
          <w:tcPr>
            <w:tcW w:w="821" w:type="dxa"/>
            <w:vAlign w:val="center"/>
          </w:tcPr>
          <w:p w14:paraId="0010C6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1EA0D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463.84 </w:t>
            </w:r>
          </w:p>
        </w:tc>
        <w:tc>
          <w:tcPr>
            <w:tcW w:w="808" w:type="dxa"/>
            <w:vAlign w:val="center"/>
          </w:tcPr>
          <w:p w14:paraId="1BB34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-19.90%</w:t>
            </w:r>
          </w:p>
        </w:tc>
        <w:tc>
          <w:tcPr>
            <w:tcW w:w="821" w:type="dxa"/>
            <w:vAlign w:val="center"/>
          </w:tcPr>
          <w:p w14:paraId="4840A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734AA4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364.00 </w:t>
            </w:r>
          </w:p>
        </w:tc>
        <w:tc>
          <w:tcPr>
            <w:tcW w:w="819" w:type="dxa"/>
            <w:vAlign w:val="center"/>
          </w:tcPr>
          <w:p w14:paraId="118F7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8E67BA" w14:paraId="2982C87F" w14:textId="77777777">
        <w:tc>
          <w:tcPr>
            <w:tcW w:w="1200" w:type="dxa"/>
            <w:vMerge/>
            <w:vAlign w:val="center"/>
          </w:tcPr>
          <w:p w14:paraId="2BC4D5F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95156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07D8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6BDC7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505.27 </w:t>
            </w:r>
          </w:p>
        </w:tc>
        <w:tc>
          <w:tcPr>
            <w:tcW w:w="970" w:type="dxa"/>
            <w:vAlign w:val="center"/>
          </w:tcPr>
          <w:p w14:paraId="049106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-25.71%</w:t>
            </w:r>
          </w:p>
        </w:tc>
        <w:tc>
          <w:tcPr>
            <w:tcW w:w="821" w:type="dxa"/>
            <w:vAlign w:val="center"/>
          </w:tcPr>
          <w:p w14:paraId="4AA5C0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53E97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288.96 </w:t>
            </w:r>
          </w:p>
        </w:tc>
        <w:tc>
          <w:tcPr>
            <w:tcW w:w="808" w:type="dxa"/>
            <w:vAlign w:val="center"/>
          </w:tcPr>
          <w:p w14:paraId="3E11A9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-20.60%</w:t>
            </w:r>
          </w:p>
        </w:tc>
        <w:tc>
          <w:tcPr>
            <w:tcW w:w="821" w:type="dxa"/>
            <w:vAlign w:val="center"/>
          </w:tcPr>
          <w:p w14:paraId="46A87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4804B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203.95 </w:t>
            </w:r>
          </w:p>
        </w:tc>
        <w:tc>
          <w:tcPr>
            <w:tcW w:w="819" w:type="dxa"/>
            <w:vAlign w:val="center"/>
          </w:tcPr>
          <w:p w14:paraId="77699B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-21.17%</w:t>
            </w:r>
          </w:p>
        </w:tc>
      </w:tr>
      <w:tr w:rsidR="008E67BA" w14:paraId="6301639A" w14:textId="77777777">
        <w:tc>
          <w:tcPr>
            <w:tcW w:w="1200" w:type="dxa"/>
            <w:vMerge/>
            <w:vAlign w:val="center"/>
          </w:tcPr>
          <w:p w14:paraId="1952857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DD795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285A2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7BC071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732.87 </w:t>
            </w:r>
          </w:p>
        </w:tc>
        <w:tc>
          <w:tcPr>
            <w:tcW w:w="970" w:type="dxa"/>
            <w:vAlign w:val="center"/>
          </w:tcPr>
          <w:p w14:paraId="20C80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-22.97%</w:t>
            </w:r>
          </w:p>
        </w:tc>
        <w:tc>
          <w:tcPr>
            <w:tcW w:w="821" w:type="dxa"/>
            <w:vAlign w:val="center"/>
          </w:tcPr>
          <w:p w14:paraId="360D9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43057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452.15 </w:t>
            </w:r>
          </w:p>
        </w:tc>
        <w:tc>
          <w:tcPr>
            <w:tcW w:w="808" w:type="dxa"/>
            <w:vAlign w:val="center"/>
          </w:tcPr>
          <w:p w14:paraId="43E387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-18.88%</w:t>
            </w:r>
          </w:p>
        </w:tc>
        <w:tc>
          <w:tcPr>
            <w:tcW w:w="821" w:type="dxa"/>
            <w:vAlign w:val="center"/>
          </w:tcPr>
          <w:p w14:paraId="0ACEEE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FB30E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347.50 </w:t>
            </w:r>
          </w:p>
        </w:tc>
        <w:tc>
          <w:tcPr>
            <w:tcW w:w="819" w:type="dxa"/>
            <w:vAlign w:val="center"/>
          </w:tcPr>
          <w:p w14:paraId="53439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</w:tr>
      <w:tr w:rsidR="008E67BA" w14:paraId="1BF347ED" w14:textId="77777777">
        <w:tc>
          <w:tcPr>
            <w:tcW w:w="1200" w:type="dxa"/>
            <w:vMerge w:val="restart"/>
            <w:vAlign w:val="center"/>
          </w:tcPr>
          <w:p w14:paraId="4756E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BFE1FE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F1AE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154F5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125.51 </w:t>
            </w:r>
          </w:p>
        </w:tc>
        <w:tc>
          <w:tcPr>
            <w:tcW w:w="970" w:type="dxa"/>
            <w:vAlign w:val="center"/>
          </w:tcPr>
          <w:p w14:paraId="1F36D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-56.89%</w:t>
            </w:r>
          </w:p>
        </w:tc>
        <w:tc>
          <w:tcPr>
            <w:tcW w:w="821" w:type="dxa"/>
            <w:vAlign w:val="center"/>
          </w:tcPr>
          <w:p w14:paraId="15C3D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16381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91.23 </w:t>
            </w:r>
          </w:p>
        </w:tc>
        <w:tc>
          <w:tcPr>
            <w:tcW w:w="808" w:type="dxa"/>
            <w:vAlign w:val="center"/>
          </w:tcPr>
          <w:p w14:paraId="00B0A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-31.07%</w:t>
            </w:r>
          </w:p>
        </w:tc>
        <w:tc>
          <w:tcPr>
            <w:tcW w:w="821" w:type="dxa"/>
            <w:vAlign w:val="center"/>
          </w:tcPr>
          <w:p w14:paraId="13D4FB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6CB47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69.45 </w:t>
            </w:r>
          </w:p>
        </w:tc>
        <w:tc>
          <w:tcPr>
            <w:tcW w:w="819" w:type="dxa"/>
            <w:vAlign w:val="center"/>
          </w:tcPr>
          <w:p w14:paraId="61552E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-25.18%</w:t>
            </w:r>
          </w:p>
        </w:tc>
      </w:tr>
      <w:tr w:rsidR="008E67BA" w14:paraId="294D9D65" w14:textId="77777777">
        <w:tc>
          <w:tcPr>
            <w:tcW w:w="1200" w:type="dxa"/>
            <w:vMerge/>
            <w:vAlign w:val="center"/>
          </w:tcPr>
          <w:p w14:paraId="5F1B03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A69B1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33BD4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0058D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106.59 </w:t>
            </w:r>
          </w:p>
        </w:tc>
        <w:tc>
          <w:tcPr>
            <w:tcW w:w="970" w:type="dxa"/>
            <w:vAlign w:val="center"/>
          </w:tcPr>
          <w:p w14:paraId="6AB72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-53.93%</w:t>
            </w:r>
          </w:p>
        </w:tc>
        <w:tc>
          <w:tcPr>
            <w:tcW w:w="821" w:type="dxa"/>
            <w:vAlign w:val="center"/>
          </w:tcPr>
          <w:p w14:paraId="10293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182409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61.67 </w:t>
            </w:r>
          </w:p>
        </w:tc>
        <w:tc>
          <w:tcPr>
            <w:tcW w:w="808" w:type="dxa"/>
            <w:vAlign w:val="center"/>
          </w:tcPr>
          <w:p w14:paraId="3985C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-8.67%</w:t>
            </w:r>
          </w:p>
        </w:tc>
        <w:tc>
          <w:tcPr>
            <w:tcW w:w="821" w:type="dxa"/>
            <w:vAlign w:val="center"/>
          </w:tcPr>
          <w:p w14:paraId="5C8F4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00840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35.69 </w:t>
            </w:r>
          </w:p>
        </w:tc>
        <w:tc>
          <w:tcPr>
            <w:tcW w:w="819" w:type="dxa"/>
            <w:vAlign w:val="center"/>
          </w:tcPr>
          <w:p w14:paraId="6314A0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32.45%</w:t>
            </w:r>
          </w:p>
        </w:tc>
      </w:tr>
      <w:tr w:rsidR="008E67BA" w14:paraId="54B2BA77" w14:textId="77777777">
        <w:tc>
          <w:tcPr>
            <w:tcW w:w="1200" w:type="dxa"/>
            <w:vMerge/>
            <w:vAlign w:val="center"/>
          </w:tcPr>
          <w:p w14:paraId="219BFC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82894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47C702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38ACBE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128.16 </w:t>
            </w:r>
          </w:p>
        </w:tc>
        <w:tc>
          <w:tcPr>
            <w:tcW w:w="970" w:type="dxa"/>
            <w:vAlign w:val="center"/>
          </w:tcPr>
          <w:p w14:paraId="56091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-56.18%</w:t>
            </w:r>
          </w:p>
        </w:tc>
        <w:tc>
          <w:tcPr>
            <w:tcW w:w="821" w:type="dxa"/>
            <w:vAlign w:val="center"/>
          </w:tcPr>
          <w:p w14:paraId="360AF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D754F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89.53 </w:t>
            </w:r>
          </w:p>
        </w:tc>
        <w:tc>
          <w:tcPr>
            <w:tcW w:w="808" w:type="dxa"/>
            <w:vAlign w:val="center"/>
          </w:tcPr>
          <w:p w14:paraId="787AAE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-30.66%</w:t>
            </w:r>
          </w:p>
        </w:tc>
        <w:tc>
          <w:tcPr>
            <w:tcW w:w="821" w:type="dxa"/>
            <w:vAlign w:val="center"/>
          </w:tcPr>
          <w:p w14:paraId="1583F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020B7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66.09 </w:t>
            </w:r>
          </w:p>
        </w:tc>
        <w:tc>
          <w:tcPr>
            <w:tcW w:w="819" w:type="dxa"/>
            <w:vAlign w:val="center"/>
          </w:tcPr>
          <w:p w14:paraId="0DD23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-23.72%</w:t>
            </w:r>
          </w:p>
        </w:tc>
      </w:tr>
      <w:tr w:rsidR="008E67BA" w14:paraId="47F0D9B8" w14:textId="77777777">
        <w:tc>
          <w:tcPr>
            <w:tcW w:w="1200" w:type="dxa"/>
            <w:vMerge w:val="restart"/>
            <w:vAlign w:val="center"/>
          </w:tcPr>
          <w:p w14:paraId="67A84A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3E4510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7A9CE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6F4AAA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17.01 </w:t>
            </w:r>
          </w:p>
        </w:tc>
        <w:tc>
          <w:tcPr>
            <w:tcW w:w="970" w:type="dxa"/>
            <w:vAlign w:val="center"/>
          </w:tcPr>
          <w:p w14:paraId="1E8B5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263.34%</w:t>
            </w:r>
          </w:p>
        </w:tc>
        <w:tc>
          <w:tcPr>
            <w:tcW w:w="821" w:type="dxa"/>
            <w:vAlign w:val="center"/>
          </w:tcPr>
          <w:p w14:paraId="6346D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30DCF6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27EEF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50.67%</w:t>
            </w:r>
          </w:p>
        </w:tc>
        <w:tc>
          <w:tcPr>
            <w:tcW w:w="821" w:type="dxa"/>
            <w:vAlign w:val="center"/>
          </w:tcPr>
          <w:p w14:paraId="14C41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41B5DE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14.87 </w:t>
            </w:r>
          </w:p>
        </w:tc>
        <w:tc>
          <w:tcPr>
            <w:tcW w:w="819" w:type="dxa"/>
            <w:vAlign w:val="center"/>
          </w:tcPr>
          <w:p w14:paraId="792CD4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30.63%</w:t>
            </w:r>
          </w:p>
        </w:tc>
      </w:tr>
      <w:tr w:rsidR="008E67BA" w14:paraId="25C45A49" w14:textId="77777777">
        <w:tc>
          <w:tcPr>
            <w:tcW w:w="1200" w:type="dxa"/>
            <w:vMerge/>
            <w:vAlign w:val="center"/>
          </w:tcPr>
          <w:p w14:paraId="7DDD31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9AF84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4D8C7E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21DFA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70" w:type="dxa"/>
            <w:vAlign w:val="center"/>
          </w:tcPr>
          <w:p w14:paraId="1D499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28.39%</w:t>
            </w:r>
          </w:p>
        </w:tc>
        <w:tc>
          <w:tcPr>
            <w:tcW w:w="821" w:type="dxa"/>
            <w:vAlign w:val="center"/>
          </w:tcPr>
          <w:p w14:paraId="2AB24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13B90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808" w:type="dxa"/>
            <w:vAlign w:val="center"/>
          </w:tcPr>
          <w:p w14:paraId="3B439C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2BE47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7650F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5.71 </w:t>
            </w:r>
          </w:p>
        </w:tc>
        <w:tc>
          <w:tcPr>
            <w:tcW w:w="819" w:type="dxa"/>
            <w:vAlign w:val="center"/>
          </w:tcPr>
          <w:p w14:paraId="1C1D29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18.41%</w:t>
            </w:r>
          </w:p>
        </w:tc>
      </w:tr>
      <w:tr w:rsidR="008E67BA" w14:paraId="7390C175" w14:textId="77777777">
        <w:tc>
          <w:tcPr>
            <w:tcW w:w="1200" w:type="dxa"/>
            <w:vMerge/>
            <w:vAlign w:val="center"/>
          </w:tcPr>
          <w:p w14:paraId="78C87A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E1B49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37EB6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5DD3D5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970" w:type="dxa"/>
            <w:vAlign w:val="center"/>
          </w:tcPr>
          <w:p w14:paraId="229F9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23.53%</w:t>
            </w:r>
          </w:p>
        </w:tc>
        <w:tc>
          <w:tcPr>
            <w:tcW w:w="821" w:type="dxa"/>
            <w:vAlign w:val="center"/>
          </w:tcPr>
          <w:p w14:paraId="5FBB7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362B0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8.66 </w:t>
            </w:r>
          </w:p>
        </w:tc>
        <w:tc>
          <w:tcPr>
            <w:tcW w:w="808" w:type="dxa"/>
            <w:vAlign w:val="center"/>
          </w:tcPr>
          <w:p w14:paraId="2ADFD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22.32%</w:t>
            </w:r>
          </w:p>
        </w:tc>
        <w:tc>
          <w:tcPr>
            <w:tcW w:w="821" w:type="dxa"/>
            <w:vAlign w:val="center"/>
          </w:tcPr>
          <w:p w14:paraId="688080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24D59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11.54 </w:t>
            </w:r>
          </w:p>
        </w:tc>
        <w:tc>
          <w:tcPr>
            <w:tcW w:w="819" w:type="dxa"/>
            <w:vAlign w:val="center"/>
          </w:tcPr>
          <w:p w14:paraId="30B039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20.52%</w:t>
            </w:r>
          </w:p>
        </w:tc>
      </w:tr>
      <w:tr w:rsidR="008E67BA" w14:paraId="5355D522" w14:textId="77777777">
        <w:tc>
          <w:tcPr>
            <w:tcW w:w="1200" w:type="dxa"/>
            <w:vMerge w:val="restart"/>
            <w:vAlign w:val="center"/>
          </w:tcPr>
          <w:p w14:paraId="135A9F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16ADEC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9641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7F043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8.15 </w:t>
            </w:r>
          </w:p>
        </w:tc>
        <w:tc>
          <w:tcPr>
            <w:tcW w:w="970" w:type="dxa"/>
            <w:vAlign w:val="center"/>
          </w:tcPr>
          <w:p w14:paraId="602A6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111.51%</w:t>
            </w:r>
          </w:p>
        </w:tc>
        <w:tc>
          <w:tcPr>
            <w:tcW w:w="821" w:type="dxa"/>
            <w:vAlign w:val="center"/>
          </w:tcPr>
          <w:p w14:paraId="56AA38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5B437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47315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21" w:type="dxa"/>
            <w:vAlign w:val="center"/>
          </w:tcPr>
          <w:p w14:paraId="4AD290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AF8B5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819" w:type="dxa"/>
            <w:vAlign w:val="center"/>
          </w:tcPr>
          <w:p w14:paraId="02640D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-32.78%</w:t>
            </w:r>
          </w:p>
        </w:tc>
      </w:tr>
      <w:tr w:rsidR="008E67BA" w14:paraId="162EE780" w14:textId="77777777">
        <w:tc>
          <w:tcPr>
            <w:tcW w:w="1200" w:type="dxa"/>
            <w:vMerge/>
            <w:vAlign w:val="center"/>
          </w:tcPr>
          <w:p w14:paraId="1EDE6D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62119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4EE88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4991B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7.11 </w:t>
            </w:r>
          </w:p>
        </w:tc>
        <w:tc>
          <w:tcPr>
            <w:tcW w:w="970" w:type="dxa"/>
            <w:vAlign w:val="center"/>
          </w:tcPr>
          <w:p w14:paraId="763C18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21" w:type="dxa"/>
            <w:vAlign w:val="center"/>
          </w:tcPr>
          <w:p w14:paraId="7A797D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1D52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808" w:type="dxa"/>
            <w:vAlign w:val="center"/>
          </w:tcPr>
          <w:p w14:paraId="09DEC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85.48%</w:t>
            </w:r>
          </w:p>
        </w:tc>
        <w:tc>
          <w:tcPr>
            <w:tcW w:w="821" w:type="dxa"/>
            <w:vAlign w:val="center"/>
          </w:tcPr>
          <w:p w14:paraId="418C5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41489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7.78 </w:t>
            </w:r>
          </w:p>
        </w:tc>
        <w:tc>
          <w:tcPr>
            <w:tcW w:w="819" w:type="dxa"/>
            <w:vAlign w:val="center"/>
          </w:tcPr>
          <w:p w14:paraId="19D4D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56.51%</w:t>
            </w:r>
          </w:p>
        </w:tc>
      </w:tr>
      <w:tr w:rsidR="008E67BA" w14:paraId="1DF93487" w14:textId="77777777">
        <w:tc>
          <w:tcPr>
            <w:tcW w:w="1200" w:type="dxa"/>
            <w:vMerge/>
            <w:vAlign w:val="center"/>
          </w:tcPr>
          <w:p w14:paraId="2073CA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52109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F6DC1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2099F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970" w:type="dxa"/>
            <w:vAlign w:val="center"/>
          </w:tcPr>
          <w:p w14:paraId="4D581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141.57%</w:t>
            </w:r>
          </w:p>
        </w:tc>
        <w:tc>
          <w:tcPr>
            <w:tcW w:w="821" w:type="dxa"/>
            <w:vAlign w:val="center"/>
          </w:tcPr>
          <w:p w14:paraId="483CA4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598F66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808" w:type="dxa"/>
            <w:vAlign w:val="center"/>
          </w:tcPr>
          <w:p w14:paraId="6D6D2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41.56%</w:t>
            </w:r>
          </w:p>
        </w:tc>
        <w:tc>
          <w:tcPr>
            <w:tcW w:w="821" w:type="dxa"/>
            <w:vAlign w:val="center"/>
          </w:tcPr>
          <w:p w14:paraId="0F4E6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4DD74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14.11 </w:t>
            </w:r>
          </w:p>
        </w:tc>
        <w:tc>
          <w:tcPr>
            <w:tcW w:w="819" w:type="dxa"/>
            <w:vAlign w:val="center"/>
          </w:tcPr>
          <w:p w14:paraId="57BD8D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30.58%</w:t>
            </w:r>
          </w:p>
        </w:tc>
      </w:tr>
      <w:tr w:rsidR="008E67BA" w14:paraId="1019D2E5" w14:textId="77777777">
        <w:tc>
          <w:tcPr>
            <w:tcW w:w="1200" w:type="dxa"/>
            <w:vAlign w:val="center"/>
          </w:tcPr>
          <w:p w14:paraId="7C60EA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2D13C0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69CBCF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ADBB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78.34%</w:t>
            </w:r>
          </w:p>
        </w:tc>
        <w:tc>
          <w:tcPr>
            <w:tcW w:w="970" w:type="dxa"/>
            <w:vAlign w:val="center"/>
          </w:tcPr>
          <w:p w14:paraId="692827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484BB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331270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78.96%</w:t>
            </w:r>
          </w:p>
        </w:tc>
        <w:tc>
          <w:tcPr>
            <w:tcW w:w="808" w:type="dxa"/>
            <w:vAlign w:val="center"/>
          </w:tcPr>
          <w:p w14:paraId="656694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B5D47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34862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79.30%</w:t>
            </w:r>
          </w:p>
        </w:tc>
        <w:tc>
          <w:tcPr>
            <w:tcW w:w="819" w:type="dxa"/>
            <w:vAlign w:val="center"/>
          </w:tcPr>
          <w:p w14:paraId="19E56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9306DBB" w14:textId="77777777">
        <w:tc>
          <w:tcPr>
            <w:tcW w:w="1200" w:type="dxa"/>
            <w:vAlign w:val="center"/>
          </w:tcPr>
          <w:p w14:paraId="49BC5B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59FFF2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4B003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62BD5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970" w:type="dxa"/>
            <w:vAlign w:val="center"/>
          </w:tcPr>
          <w:p w14:paraId="15E2F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FFFB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516D4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5.70%</w:t>
            </w:r>
          </w:p>
        </w:tc>
        <w:tc>
          <w:tcPr>
            <w:tcW w:w="808" w:type="dxa"/>
            <w:vAlign w:val="center"/>
          </w:tcPr>
          <w:p w14:paraId="67538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A8888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2E5D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10.48%</w:t>
            </w:r>
          </w:p>
        </w:tc>
        <w:tc>
          <w:tcPr>
            <w:tcW w:w="819" w:type="dxa"/>
            <w:vAlign w:val="center"/>
          </w:tcPr>
          <w:p w14:paraId="375F96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5FC290D" w14:textId="77777777">
        <w:tc>
          <w:tcPr>
            <w:tcW w:w="0" w:type="auto"/>
            <w:gridSpan w:val="11"/>
            <w:vAlign w:val="center"/>
          </w:tcPr>
          <w:p w14:paraId="01EE8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6F7B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B2A3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8B86B60" w14:textId="3482FB2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5BFB622" w14:textId="77777777" w:rsidR="008E67BA" w:rsidRDefault="008E67BA">
      <w:pPr>
        <w:pStyle w:val="L1bullet"/>
        <w:ind w:left="0" w:firstLine="0"/>
        <w:rPr>
          <w:rFonts w:eastAsia="맑은 고딕"/>
          <w:lang w:eastAsia="ko-KR"/>
        </w:rPr>
      </w:pPr>
    </w:p>
    <w:p w14:paraId="46BB0B18" w14:textId="6C3C4279" w:rsidR="008E67BA" w:rsidRDefault="003C1940">
      <w:pPr>
        <w:spacing w:after="0"/>
        <w:rPr>
          <w:b/>
          <w:bCs/>
          <w:u w:val="single"/>
        </w:rPr>
      </w:pPr>
      <w:bookmarkStart w:id="22" w:name="_Hlk142594480"/>
      <w:r>
        <w:rPr>
          <w:b/>
          <w:bCs/>
          <w:u w:val="single"/>
        </w:rPr>
        <w:t>Urban Macro (FR1)</w:t>
      </w:r>
    </w:p>
    <w:bookmarkEnd w:id="22"/>
    <w:p w14:paraId="10A58245" w14:textId="77777777" w:rsidR="008E67BA" w:rsidRDefault="008E67BA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38834FC8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mall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54"/>
        <w:gridCol w:w="747"/>
        <w:gridCol w:w="870"/>
        <w:gridCol w:w="870"/>
        <w:gridCol w:w="947"/>
        <w:gridCol w:w="821"/>
        <w:gridCol w:w="821"/>
        <w:gridCol w:w="939"/>
        <w:gridCol w:w="821"/>
        <w:gridCol w:w="821"/>
        <w:gridCol w:w="820"/>
      </w:tblGrid>
      <w:tr w:rsidR="008E67BA" w14:paraId="629DB1BA" w14:textId="77777777">
        <w:tc>
          <w:tcPr>
            <w:tcW w:w="1901" w:type="dxa"/>
            <w:gridSpan w:val="2"/>
            <w:vMerge w:val="restart"/>
            <w:vAlign w:val="center"/>
          </w:tcPr>
          <w:p w14:paraId="209886C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  <w:gridSpan w:val="3"/>
            <w:vAlign w:val="center"/>
          </w:tcPr>
          <w:p w14:paraId="1677089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6F9228B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5531628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8E8EE4B" w14:textId="77777777">
        <w:tc>
          <w:tcPr>
            <w:tcW w:w="1901" w:type="dxa"/>
            <w:gridSpan w:val="2"/>
            <w:vMerge/>
            <w:vAlign w:val="center"/>
          </w:tcPr>
          <w:p w14:paraId="56B820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14:paraId="70D16E2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70" w:type="dxa"/>
            <w:vAlign w:val="center"/>
          </w:tcPr>
          <w:p w14:paraId="2D7C1D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vAlign w:val="center"/>
          </w:tcPr>
          <w:p w14:paraId="0D8CFB6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494826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05C15F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67C38F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4651B7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5DC412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2DBD797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331857A" w14:textId="77777777">
        <w:tc>
          <w:tcPr>
            <w:tcW w:w="1154" w:type="dxa"/>
            <w:vMerge w:val="restart"/>
            <w:vAlign w:val="center"/>
          </w:tcPr>
          <w:p w14:paraId="7B0A91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47" w:type="dxa"/>
            <w:vAlign w:val="center"/>
          </w:tcPr>
          <w:p w14:paraId="5F8E2E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6C917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38.52 </w:t>
            </w:r>
          </w:p>
        </w:tc>
        <w:tc>
          <w:tcPr>
            <w:tcW w:w="870" w:type="dxa"/>
            <w:vAlign w:val="center"/>
          </w:tcPr>
          <w:p w14:paraId="23206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40.16 </w:t>
            </w:r>
          </w:p>
        </w:tc>
        <w:tc>
          <w:tcPr>
            <w:tcW w:w="947" w:type="dxa"/>
            <w:vAlign w:val="center"/>
          </w:tcPr>
          <w:p w14:paraId="2D9270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4.27%</w:t>
            </w:r>
          </w:p>
        </w:tc>
        <w:tc>
          <w:tcPr>
            <w:tcW w:w="821" w:type="dxa"/>
            <w:vAlign w:val="center"/>
          </w:tcPr>
          <w:p w14:paraId="65F9C7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3A5D2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39" w:type="dxa"/>
            <w:vAlign w:val="center"/>
          </w:tcPr>
          <w:p w14:paraId="225155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54AD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33.55 </w:t>
            </w:r>
          </w:p>
        </w:tc>
        <w:tc>
          <w:tcPr>
            <w:tcW w:w="821" w:type="dxa"/>
            <w:vAlign w:val="center"/>
          </w:tcPr>
          <w:p w14:paraId="43276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30.68 </w:t>
            </w:r>
          </w:p>
        </w:tc>
        <w:tc>
          <w:tcPr>
            <w:tcW w:w="820" w:type="dxa"/>
            <w:vAlign w:val="center"/>
          </w:tcPr>
          <w:p w14:paraId="59830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</w:tr>
      <w:tr w:rsidR="008E67BA" w14:paraId="7759E55A" w14:textId="77777777">
        <w:tc>
          <w:tcPr>
            <w:tcW w:w="1154" w:type="dxa"/>
            <w:vMerge/>
            <w:vAlign w:val="center"/>
          </w:tcPr>
          <w:p w14:paraId="6DDA5E2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6D5BE1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78F16B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35.88 </w:t>
            </w:r>
          </w:p>
        </w:tc>
        <w:tc>
          <w:tcPr>
            <w:tcW w:w="870" w:type="dxa"/>
            <w:vAlign w:val="center"/>
          </w:tcPr>
          <w:p w14:paraId="60C28A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28.33 </w:t>
            </w:r>
          </w:p>
        </w:tc>
        <w:tc>
          <w:tcPr>
            <w:tcW w:w="947" w:type="dxa"/>
            <w:vAlign w:val="center"/>
          </w:tcPr>
          <w:p w14:paraId="2245F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-21.03%</w:t>
            </w:r>
          </w:p>
        </w:tc>
        <w:tc>
          <w:tcPr>
            <w:tcW w:w="821" w:type="dxa"/>
            <w:vAlign w:val="center"/>
          </w:tcPr>
          <w:p w14:paraId="71116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30.45 </w:t>
            </w:r>
          </w:p>
        </w:tc>
        <w:tc>
          <w:tcPr>
            <w:tcW w:w="821" w:type="dxa"/>
            <w:vAlign w:val="center"/>
          </w:tcPr>
          <w:p w14:paraId="4428D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12.08 </w:t>
            </w:r>
          </w:p>
        </w:tc>
        <w:tc>
          <w:tcPr>
            <w:tcW w:w="939" w:type="dxa"/>
            <w:vAlign w:val="center"/>
          </w:tcPr>
          <w:p w14:paraId="6D79D1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-60.33%</w:t>
            </w:r>
          </w:p>
        </w:tc>
        <w:tc>
          <w:tcPr>
            <w:tcW w:w="821" w:type="dxa"/>
            <w:vAlign w:val="center"/>
          </w:tcPr>
          <w:p w14:paraId="7570EC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21" w:type="dxa"/>
            <w:vAlign w:val="center"/>
          </w:tcPr>
          <w:p w14:paraId="082509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0.08 </w:t>
            </w:r>
          </w:p>
        </w:tc>
        <w:tc>
          <w:tcPr>
            <w:tcW w:w="820" w:type="dxa"/>
            <w:vAlign w:val="center"/>
          </w:tcPr>
          <w:p w14:paraId="0FE5A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-98.78%</w:t>
            </w:r>
          </w:p>
        </w:tc>
      </w:tr>
      <w:tr w:rsidR="008E67BA" w14:paraId="567FFBC0" w14:textId="77777777">
        <w:tc>
          <w:tcPr>
            <w:tcW w:w="1154" w:type="dxa"/>
            <w:vMerge/>
            <w:vAlign w:val="center"/>
          </w:tcPr>
          <w:p w14:paraId="4EC093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4CD710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71A4AF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39.08 </w:t>
            </w:r>
          </w:p>
        </w:tc>
        <w:tc>
          <w:tcPr>
            <w:tcW w:w="870" w:type="dxa"/>
            <w:vAlign w:val="center"/>
          </w:tcPr>
          <w:p w14:paraId="55EC9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41.53 </w:t>
            </w:r>
          </w:p>
        </w:tc>
        <w:tc>
          <w:tcPr>
            <w:tcW w:w="947" w:type="dxa"/>
            <w:vAlign w:val="center"/>
          </w:tcPr>
          <w:p w14:paraId="6FB8F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21" w:type="dxa"/>
            <w:vAlign w:val="center"/>
          </w:tcPr>
          <w:p w14:paraId="25680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38.45 </w:t>
            </w:r>
          </w:p>
        </w:tc>
        <w:tc>
          <w:tcPr>
            <w:tcW w:w="821" w:type="dxa"/>
            <w:vAlign w:val="center"/>
          </w:tcPr>
          <w:p w14:paraId="2214D9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40.51 </w:t>
            </w:r>
          </w:p>
        </w:tc>
        <w:tc>
          <w:tcPr>
            <w:tcW w:w="939" w:type="dxa"/>
            <w:vAlign w:val="center"/>
          </w:tcPr>
          <w:p w14:paraId="14E36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5.35%</w:t>
            </w:r>
          </w:p>
        </w:tc>
        <w:tc>
          <w:tcPr>
            <w:tcW w:w="821" w:type="dxa"/>
            <w:vAlign w:val="center"/>
          </w:tcPr>
          <w:p w14:paraId="733C2E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66D1A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38.13 </w:t>
            </w:r>
          </w:p>
        </w:tc>
        <w:tc>
          <w:tcPr>
            <w:tcW w:w="820" w:type="dxa"/>
            <w:vAlign w:val="center"/>
          </w:tcPr>
          <w:p w14:paraId="13AFB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8E67BA" w14:paraId="113091A8" w14:textId="77777777">
        <w:tc>
          <w:tcPr>
            <w:tcW w:w="1154" w:type="dxa"/>
            <w:vMerge w:val="restart"/>
            <w:vAlign w:val="center"/>
          </w:tcPr>
          <w:p w14:paraId="06E9E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47" w:type="dxa"/>
            <w:vAlign w:val="center"/>
          </w:tcPr>
          <w:p w14:paraId="56F157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03A83E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2.71 </w:t>
            </w:r>
          </w:p>
        </w:tc>
        <w:tc>
          <w:tcPr>
            <w:tcW w:w="870" w:type="dxa"/>
            <w:vAlign w:val="center"/>
          </w:tcPr>
          <w:p w14:paraId="6878E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47" w:type="dxa"/>
            <w:vAlign w:val="center"/>
          </w:tcPr>
          <w:p w14:paraId="01B61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34.24%</w:t>
            </w:r>
          </w:p>
        </w:tc>
        <w:tc>
          <w:tcPr>
            <w:tcW w:w="821" w:type="dxa"/>
            <w:vAlign w:val="center"/>
          </w:tcPr>
          <w:p w14:paraId="41C0F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2.26 </w:t>
            </w:r>
          </w:p>
        </w:tc>
        <w:tc>
          <w:tcPr>
            <w:tcW w:w="821" w:type="dxa"/>
            <w:vAlign w:val="center"/>
          </w:tcPr>
          <w:p w14:paraId="21ECA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3.50 </w:t>
            </w:r>
          </w:p>
        </w:tc>
        <w:tc>
          <w:tcPr>
            <w:tcW w:w="939" w:type="dxa"/>
            <w:vAlign w:val="center"/>
          </w:tcPr>
          <w:p w14:paraId="0DC2D8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54.77%</w:t>
            </w:r>
          </w:p>
        </w:tc>
        <w:tc>
          <w:tcPr>
            <w:tcW w:w="821" w:type="dxa"/>
            <w:vAlign w:val="center"/>
          </w:tcPr>
          <w:p w14:paraId="06F57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121AF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20" w:type="dxa"/>
            <w:vAlign w:val="center"/>
          </w:tcPr>
          <w:p w14:paraId="2F6D5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103.83%</w:t>
            </w:r>
          </w:p>
        </w:tc>
      </w:tr>
      <w:tr w:rsidR="008E67BA" w14:paraId="081FDCEB" w14:textId="77777777">
        <w:tc>
          <w:tcPr>
            <w:tcW w:w="1154" w:type="dxa"/>
            <w:vMerge/>
            <w:vAlign w:val="center"/>
          </w:tcPr>
          <w:p w14:paraId="0F5094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1685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3B38C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0.11 </w:t>
            </w:r>
          </w:p>
        </w:tc>
        <w:tc>
          <w:tcPr>
            <w:tcW w:w="870" w:type="dxa"/>
            <w:vAlign w:val="center"/>
          </w:tcPr>
          <w:p w14:paraId="0B5DF2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947" w:type="dxa"/>
            <w:vAlign w:val="center"/>
          </w:tcPr>
          <w:p w14:paraId="2E38B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265.84%</w:t>
            </w:r>
          </w:p>
        </w:tc>
        <w:tc>
          <w:tcPr>
            <w:tcW w:w="821" w:type="dxa"/>
            <w:vAlign w:val="center"/>
          </w:tcPr>
          <w:p w14:paraId="51F5C8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5D1148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39" w:type="dxa"/>
            <w:vAlign w:val="center"/>
          </w:tcPr>
          <w:p w14:paraId="7B276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95803.92%</w:t>
            </w:r>
          </w:p>
        </w:tc>
        <w:tc>
          <w:tcPr>
            <w:tcW w:w="821" w:type="dxa"/>
            <w:vAlign w:val="center"/>
          </w:tcPr>
          <w:p w14:paraId="327E8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3AD717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820" w:type="dxa"/>
            <w:vAlign w:val="center"/>
          </w:tcPr>
          <w:p w14:paraId="68A47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</w:t>
            </w:r>
          </w:p>
        </w:tc>
      </w:tr>
      <w:tr w:rsidR="008E67BA" w14:paraId="3CDFE338" w14:textId="77777777">
        <w:tc>
          <w:tcPr>
            <w:tcW w:w="1154" w:type="dxa"/>
            <w:vMerge/>
            <w:vAlign w:val="center"/>
          </w:tcPr>
          <w:p w14:paraId="496ADD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3CC68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73D0E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870" w:type="dxa"/>
            <w:vAlign w:val="center"/>
          </w:tcPr>
          <w:p w14:paraId="30B118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47" w:type="dxa"/>
            <w:vAlign w:val="center"/>
          </w:tcPr>
          <w:p w14:paraId="150D42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32.70%</w:t>
            </w:r>
          </w:p>
        </w:tc>
        <w:tc>
          <w:tcPr>
            <w:tcW w:w="821" w:type="dxa"/>
            <w:vAlign w:val="center"/>
          </w:tcPr>
          <w:p w14:paraId="38B36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2.83 </w:t>
            </w:r>
          </w:p>
        </w:tc>
        <w:tc>
          <w:tcPr>
            <w:tcW w:w="821" w:type="dxa"/>
            <w:vAlign w:val="center"/>
          </w:tcPr>
          <w:p w14:paraId="555F8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39" w:type="dxa"/>
            <w:vAlign w:val="center"/>
          </w:tcPr>
          <w:p w14:paraId="4D7EE6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51.75%</w:t>
            </w:r>
          </w:p>
        </w:tc>
        <w:tc>
          <w:tcPr>
            <w:tcW w:w="821" w:type="dxa"/>
            <w:vAlign w:val="center"/>
          </w:tcPr>
          <w:p w14:paraId="18544D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1.47 </w:t>
            </w:r>
          </w:p>
        </w:tc>
        <w:tc>
          <w:tcPr>
            <w:tcW w:w="821" w:type="dxa"/>
            <w:vAlign w:val="center"/>
          </w:tcPr>
          <w:p w14:paraId="752C9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4BF97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185.86%</w:t>
            </w:r>
          </w:p>
        </w:tc>
      </w:tr>
      <w:tr w:rsidR="008E67BA" w14:paraId="5F69C24E" w14:textId="77777777">
        <w:tc>
          <w:tcPr>
            <w:tcW w:w="1154" w:type="dxa"/>
            <w:vMerge w:val="restart"/>
            <w:vAlign w:val="center"/>
          </w:tcPr>
          <w:p w14:paraId="741CAD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47" w:type="dxa"/>
            <w:vAlign w:val="center"/>
          </w:tcPr>
          <w:p w14:paraId="0B31CB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10521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870" w:type="dxa"/>
            <w:vAlign w:val="center"/>
          </w:tcPr>
          <w:p w14:paraId="37BC7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54583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13.82%</w:t>
            </w:r>
          </w:p>
        </w:tc>
        <w:tc>
          <w:tcPr>
            <w:tcW w:w="821" w:type="dxa"/>
            <w:vAlign w:val="center"/>
          </w:tcPr>
          <w:p w14:paraId="574B1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821" w:type="dxa"/>
            <w:vAlign w:val="center"/>
          </w:tcPr>
          <w:p w14:paraId="765FF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10.94 </w:t>
            </w:r>
          </w:p>
        </w:tc>
        <w:tc>
          <w:tcPr>
            <w:tcW w:w="939" w:type="dxa"/>
            <w:vAlign w:val="center"/>
          </w:tcPr>
          <w:p w14:paraId="59ACE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592.54%</w:t>
            </w:r>
          </w:p>
        </w:tc>
        <w:tc>
          <w:tcPr>
            <w:tcW w:w="821" w:type="dxa"/>
            <w:vAlign w:val="center"/>
          </w:tcPr>
          <w:p w14:paraId="5849D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8.11 </w:t>
            </w:r>
          </w:p>
        </w:tc>
        <w:tc>
          <w:tcPr>
            <w:tcW w:w="821" w:type="dxa"/>
            <w:vAlign w:val="center"/>
          </w:tcPr>
          <w:p w14:paraId="24E483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19.40 </w:t>
            </w:r>
          </w:p>
        </w:tc>
        <w:tc>
          <w:tcPr>
            <w:tcW w:w="820" w:type="dxa"/>
            <w:vAlign w:val="center"/>
          </w:tcPr>
          <w:p w14:paraId="6D9A9C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139.23%</w:t>
            </w:r>
          </w:p>
        </w:tc>
      </w:tr>
      <w:tr w:rsidR="008E67BA" w14:paraId="5A51ACC3" w14:textId="77777777">
        <w:tc>
          <w:tcPr>
            <w:tcW w:w="1154" w:type="dxa"/>
            <w:vMerge/>
            <w:vAlign w:val="center"/>
          </w:tcPr>
          <w:p w14:paraId="77500F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557D6F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48389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70" w:type="dxa"/>
            <w:vAlign w:val="center"/>
          </w:tcPr>
          <w:p w14:paraId="3D9E17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vAlign w:val="center"/>
          </w:tcPr>
          <w:p w14:paraId="7505E3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E0044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B4FC7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39" w:type="dxa"/>
            <w:vAlign w:val="center"/>
          </w:tcPr>
          <w:p w14:paraId="6EA44D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3050C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1" w:type="dxa"/>
            <w:vAlign w:val="center"/>
          </w:tcPr>
          <w:p w14:paraId="25B35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0" w:type="dxa"/>
            <w:vAlign w:val="center"/>
          </w:tcPr>
          <w:p w14:paraId="6BBD5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66ED59DD" w14:textId="77777777">
        <w:tc>
          <w:tcPr>
            <w:tcW w:w="1154" w:type="dxa"/>
            <w:vMerge/>
            <w:vAlign w:val="center"/>
          </w:tcPr>
          <w:p w14:paraId="0A5D8E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4231BB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08E53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870" w:type="dxa"/>
            <w:vAlign w:val="center"/>
          </w:tcPr>
          <w:p w14:paraId="5C4A5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vAlign w:val="center"/>
          </w:tcPr>
          <w:p w14:paraId="2A9C1E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-6.80%</w:t>
            </w:r>
          </w:p>
        </w:tc>
        <w:tc>
          <w:tcPr>
            <w:tcW w:w="821" w:type="dxa"/>
            <w:vAlign w:val="center"/>
          </w:tcPr>
          <w:p w14:paraId="42384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051FD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39" w:type="dxa"/>
            <w:vAlign w:val="center"/>
          </w:tcPr>
          <w:p w14:paraId="31853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F088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821" w:type="dxa"/>
            <w:vAlign w:val="center"/>
          </w:tcPr>
          <w:p w14:paraId="64C6B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820" w:type="dxa"/>
            <w:vAlign w:val="center"/>
          </w:tcPr>
          <w:p w14:paraId="365B4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8E67BA" w14:paraId="4396222F" w14:textId="77777777">
        <w:tc>
          <w:tcPr>
            <w:tcW w:w="1154" w:type="dxa"/>
            <w:vMerge w:val="restart"/>
            <w:vAlign w:val="center"/>
          </w:tcPr>
          <w:p w14:paraId="3A9D59D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47" w:type="dxa"/>
            <w:vAlign w:val="center"/>
          </w:tcPr>
          <w:p w14:paraId="418D40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62E90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30.44 </w:t>
            </w:r>
          </w:p>
        </w:tc>
        <w:tc>
          <w:tcPr>
            <w:tcW w:w="870" w:type="dxa"/>
            <w:vAlign w:val="center"/>
          </w:tcPr>
          <w:p w14:paraId="218DFF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947" w:type="dxa"/>
            <w:vAlign w:val="center"/>
          </w:tcPr>
          <w:p w14:paraId="5F972A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-62.03%</w:t>
            </w:r>
          </w:p>
        </w:tc>
        <w:tc>
          <w:tcPr>
            <w:tcW w:w="821" w:type="dxa"/>
            <w:vAlign w:val="center"/>
          </w:tcPr>
          <w:p w14:paraId="45484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24.25 </w:t>
            </w:r>
          </w:p>
        </w:tc>
        <w:tc>
          <w:tcPr>
            <w:tcW w:w="821" w:type="dxa"/>
            <w:vAlign w:val="center"/>
          </w:tcPr>
          <w:p w14:paraId="01412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22.02 </w:t>
            </w:r>
          </w:p>
        </w:tc>
        <w:tc>
          <w:tcPr>
            <w:tcW w:w="939" w:type="dxa"/>
            <w:vAlign w:val="center"/>
          </w:tcPr>
          <w:p w14:paraId="3C0D35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-9.21%</w:t>
            </w:r>
          </w:p>
        </w:tc>
        <w:tc>
          <w:tcPr>
            <w:tcW w:w="821" w:type="dxa"/>
            <w:vAlign w:val="center"/>
          </w:tcPr>
          <w:p w14:paraId="61DBD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9.14 </w:t>
            </w:r>
          </w:p>
        </w:tc>
        <w:tc>
          <w:tcPr>
            <w:tcW w:w="821" w:type="dxa"/>
            <w:vAlign w:val="center"/>
          </w:tcPr>
          <w:p w14:paraId="4B0DD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16.27 </w:t>
            </w:r>
          </w:p>
        </w:tc>
        <w:tc>
          <w:tcPr>
            <w:tcW w:w="820" w:type="dxa"/>
            <w:vAlign w:val="center"/>
          </w:tcPr>
          <w:p w14:paraId="6C2E3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77.87%</w:t>
            </w:r>
          </w:p>
        </w:tc>
      </w:tr>
      <w:tr w:rsidR="008E67BA" w14:paraId="586967AA" w14:textId="77777777">
        <w:tc>
          <w:tcPr>
            <w:tcW w:w="1154" w:type="dxa"/>
            <w:vMerge/>
            <w:vAlign w:val="center"/>
          </w:tcPr>
          <w:p w14:paraId="71AA36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A05F6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41D40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70" w:type="dxa"/>
            <w:vAlign w:val="center"/>
          </w:tcPr>
          <w:p w14:paraId="7E593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3E93C9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  <w:tc>
          <w:tcPr>
            <w:tcW w:w="821" w:type="dxa"/>
            <w:vAlign w:val="center"/>
          </w:tcPr>
          <w:p w14:paraId="46AC7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21" w:type="dxa"/>
            <w:vAlign w:val="center"/>
          </w:tcPr>
          <w:p w14:paraId="60A6CB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39" w:type="dxa"/>
            <w:vAlign w:val="center"/>
          </w:tcPr>
          <w:p w14:paraId="79C788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  <w:tc>
          <w:tcPr>
            <w:tcW w:w="821" w:type="dxa"/>
            <w:vAlign w:val="center"/>
          </w:tcPr>
          <w:p w14:paraId="76D0A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821" w:type="dxa"/>
            <w:vAlign w:val="center"/>
          </w:tcPr>
          <w:p w14:paraId="3D2DE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0" w:type="dxa"/>
            <w:vAlign w:val="center"/>
          </w:tcPr>
          <w:p w14:paraId="259B7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-5.16%</w:t>
            </w:r>
          </w:p>
        </w:tc>
      </w:tr>
      <w:tr w:rsidR="008E67BA" w14:paraId="5CCE441A" w14:textId="77777777">
        <w:tc>
          <w:tcPr>
            <w:tcW w:w="1154" w:type="dxa"/>
            <w:vMerge/>
            <w:vAlign w:val="center"/>
          </w:tcPr>
          <w:p w14:paraId="5EBAB6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3C0992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5643F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70" w:type="dxa"/>
            <w:vAlign w:val="center"/>
          </w:tcPr>
          <w:p w14:paraId="086D87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2.03 </w:t>
            </w:r>
          </w:p>
        </w:tc>
        <w:tc>
          <w:tcPr>
            <w:tcW w:w="947" w:type="dxa"/>
            <w:vAlign w:val="center"/>
          </w:tcPr>
          <w:p w14:paraId="6D03A8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-31.63%</w:t>
            </w:r>
          </w:p>
        </w:tc>
        <w:tc>
          <w:tcPr>
            <w:tcW w:w="821" w:type="dxa"/>
            <w:vAlign w:val="center"/>
          </w:tcPr>
          <w:p w14:paraId="40761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821" w:type="dxa"/>
            <w:vAlign w:val="center"/>
          </w:tcPr>
          <w:p w14:paraId="0E246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2.02 </w:t>
            </w:r>
          </w:p>
        </w:tc>
        <w:tc>
          <w:tcPr>
            <w:tcW w:w="939" w:type="dxa"/>
            <w:vAlign w:val="center"/>
          </w:tcPr>
          <w:p w14:paraId="255420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-29.81%</w:t>
            </w:r>
          </w:p>
        </w:tc>
        <w:tc>
          <w:tcPr>
            <w:tcW w:w="821" w:type="dxa"/>
            <w:vAlign w:val="center"/>
          </w:tcPr>
          <w:p w14:paraId="277B2B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821" w:type="dxa"/>
            <w:vAlign w:val="center"/>
          </w:tcPr>
          <w:p w14:paraId="3B37C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820" w:type="dxa"/>
            <w:vAlign w:val="center"/>
          </w:tcPr>
          <w:p w14:paraId="65893B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-28.38%</w:t>
            </w:r>
          </w:p>
        </w:tc>
      </w:tr>
      <w:tr w:rsidR="008E67BA" w14:paraId="53F4686A" w14:textId="77777777">
        <w:tc>
          <w:tcPr>
            <w:tcW w:w="1154" w:type="dxa"/>
            <w:vAlign w:val="center"/>
          </w:tcPr>
          <w:p w14:paraId="70177D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47" w:type="dxa"/>
            <w:vAlign w:val="center"/>
          </w:tcPr>
          <w:p w14:paraId="502FB7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70" w:type="dxa"/>
            <w:vAlign w:val="center"/>
          </w:tcPr>
          <w:p w14:paraId="51AD63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6.46%</w:t>
            </w:r>
          </w:p>
        </w:tc>
        <w:tc>
          <w:tcPr>
            <w:tcW w:w="870" w:type="dxa"/>
            <w:vAlign w:val="center"/>
          </w:tcPr>
          <w:p w14:paraId="03D07F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vAlign w:val="center"/>
          </w:tcPr>
          <w:p w14:paraId="70AC87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5E05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1" w:type="dxa"/>
            <w:vAlign w:val="center"/>
          </w:tcPr>
          <w:p w14:paraId="29922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28.41%</w:t>
            </w:r>
          </w:p>
        </w:tc>
        <w:tc>
          <w:tcPr>
            <w:tcW w:w="939" w:type="dxa"/>
            <w:vAlign w:val="center"/>
          </w:tcPr>
          <w:p w14:paraId="6824A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2112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40.97%</w:t>
            </w:r>
          </w:p>
        </w:tc>
        <w:tc>
          <w:tcPr>
            <w:tcW w:w="821" w:type="dxa"/>
            <w:vAlign w:val="center"/>
          </w:tcPr>
          <w:p w14:paraId="46F4F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50.72%</w:t>
            </w:r>
          </w:p>
        </w:tc>
        <w:tc>
          <w:tcPr>
            <w:tcW w:w="820" w:type="dxa"/>
            <w:vAlign w:val="center"/>
          </w:tcPr>
          <w:p w14:paraId="3FE87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77A1527" w14:textId="77777777">
        <w:tc>
          <w:tcPr>
            <w:tcW w:w="1154" w:type="dxa"/>
            <w:vAlign w:val="center"/>
          </w:tcPr>
          <w:p w14:paraId="625691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47" w:type="dxa"/>
            <w:vAlign w:val="center"/>
          </w:tcPr>
          <w:p w14:paraId="2E1FC4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70" w:type="dxa"/>
            <w:vAlign w:val="center"/>
          </w:tcPr>
          <w:p w14:paraId="13D4CC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70" w:type="dxa"/>
            <w:vAlign w:val="center"/>
          </w:tcPr>
          <w:p w14:paraId="65AE1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7" w:type="dxa"/>
            <w:vAlign w:val="center"/>
          </w:tcPr>
          <w:p w14:paraId="63ABEA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53E5C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8.76%</w:t>
            </w:r>
          </w:p>
        </w:tc>
        <w:tc>
          <w:tcPr>
            <w:tcW w:w="821" w:type="dxa"/>
            <w:vAlign w:val="center"/>
          </w:tcPr>
          <w:p w14:paraId="5478E0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5.58%</w:t>
            </w:r>
          </w:p>
        </w:tc>
        <w:tc>
          <w:tcPr>
            <w:tcW w:w="939" w:type="dxa"/>
            <w:vAlign w:val="center"/>
          </w:tcPr>
          <w:p w14:paraId="3C46B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0A7E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16.73%</w:t>
            </w:r>
          </w:p>
        </w:tc>
        <w:tc>
          <w:tcPr>
            <w:tcW w:w="821" w:type="dxa"/>
            <w:vAlign w:val="center"/>
          </w:tcPr>
          <w:p w14:paraId="4358F8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9.65%</w:t>
            </w:r>
          </w:p>
        </w:tc>
        <w:tc>
          <w:tcPr>
            <w:tcW w:w="820" w:type="dxa"/>
            <w:vAlign w:val="center"/>
          </w:tcPr>
          <w:p w14:paraId="474BF1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36C4B06" w14:textId="77777777">
        <w:tc>
          <w:tcPr>
            <w:tcW w:w="0" w:type="auto"/>
            <w:gridSpan w:val="11"/>
            <w:vAlign w:val="center"/>
          </w:tcPr>
          <w:p w14:paraId="318A4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1C1E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1A9FA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80859DD" w14:textId="61617AC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C8719EB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5FA260F" w14:textId="77777777" w:rsidR="008E67BA" w:rsidRDefault="003C1940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865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8E67BA" w14:paraId="67E8772F" w14:textId="77777777" w:rsidTr="003C1940">
        <w:tc>
          <w:tcPr>
            <w:tcW w:w="1838" w:type="dxa"/>
            <w:gridSpan w:val="2"/>
            <w:vMerge w:val="restart"/>
            <w:vAlign w:val="center"/>
          </w:tcPr>
          <w:p w14:paraId="1892F78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597" w:type="dxa"/>
            <w:gridSpan w:val="3"/>
            <w:vAlign w:val="center"/>
          </w:tcPr>
          <w:p w14:paraId="592F977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98" w:type="dxa"/>
            <w:gridSpan w:val="3"/>
            <w:vAlign w:val="center"/>
          </w:tcPr>
          <w:p w14:paraId="11D38A4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598" w:type="dxa"/>
            <w:gridSpan w:val="3"/>
            <w:vAlign w:val="center"/>
          </w:tcPr>
          <w:p w14:paraId="7B6B8C0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3D7CC3C" w14:textId="77777777" w:rsidTr="003C1940">
        <w:tc>
          <w:tcPr>
            <w:tcW w:w="1838" w:type="dxa"/>
            <w:gridSpan w:val="2"/>
            <w:vMerge/>
            <w:vAlign w:val="center"/>
          </w:tcPr>
          <w:p w14:paraId="5C3123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14:paraId="64209FF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52A690C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5B0D74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6" w:type="dxa"/>
            <w:vAlign w:val="center"/>
          </w:tcPr>
          <w:p w14:paraId="2E2B86F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56E5D88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4AB04C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6" w:type="dxa"/>
            <w:vAlign w:val="center"/>
          </w:tcPr>
          <w:p w14:paraId="6882BA3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6" w:type="dxa"/>
            <w:vAlign w:val="center"/>
          </w:tcPr>
          <w:p w14:paraId="7A2EC5B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66" w:type="dxa"/>
            <w:vAlign w:val="center"/>
          </w:tcPr>
          <w:p w14:paraId="6F62FED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3C1940" w14:paraId="7D1BCDB5" w14:textId="77777777" w:rsidTr="003C1940">
        <w:tc>
          <w:tcPr>
            <w:tcW w:w="1129" w:type="dxa"/>
            <w:vMerge w:val="restart"/>
            <w:vAlign w:val="center"/>
          </w:tcPr>
          <w:p w14:paraId="48C2E7F2" w14:textId="77777777" w:rsidR="003C1940" w:rsidRDefault="003C1940" w:rsidP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09" w:type="dxa"/>
            <w:vAlign w:val="center"/>
          </w:tcPr>
          <w:p w14:paraId="78491A0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2779A7EA" w14:textId="0F833FD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713.01 </w:t>
            </w:r>
          </w:p>
        </w:tc>
        <w:tc>
          <w:tcPr>
            <w:tcW w:w="866" w:type="dxa"/>
          </w:tcPr>
          <w:p w14:paraId="012B763B" w14:textId="3934FDF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613.89 </w:t>
            </w:r>
          </w:p>
        </w:tc>
        <w:tc>
          <w:tcPr>
            <w:tcW w:w="866" w:type="dxa"/>
          </w:tcPr>
          <w:p w14:paraId="7B636E13" w14:textId="40FEAA1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-13.90%</w:t>
            </w:r>
          </w:p>
        </w:tc>
        <w:tc>
          <w:tcPr>
            <w:tcW w:w="866" w:type="dxa"/>
          </w:tcPr>
          <w:p w14:paraId="3082DB65" w14:textId="04CF2BC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541.06 </w:t>
            </w:r>
          </w:p>
        </w:tc>
        <w:tc>
          <w:tcPr>
            <w:tcW w:w="866" w:type="dxa"/>
          </w:tcPr>
          <w:p w14:paraId="272786E3" w14:textId="1ACEACA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432.57 </w:t>
            </w:r>
          </w:p>
        </w:tc>
        <w:tc>
          <w:tcPr>
            <w:tcW w:w="866" w:type="dxa"/>
          </w:tcPr>
          <w:p w14:paraId="326E7A19" w14:textId="05C29A8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-20.05%</w:t>
            </w:r>
          </w:p>
        </w:tc>
        <w:tc>
          <w:tcPr>
            <w:tcW w:w="866" w:type="dxa"/>
          </w:tcPr>
          <w:p w14:paraId="534EDD6F" w14:textId="15AFCDD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356.07 </w:t>
            </w:r>
          </w:p>
        </w:tc>
        <w:tc>
          <w:tcPr>
            <w:tcW w:w="866" w:type="dxa"/>
          </w:tcPr>
          <w:p w14:paraId="1391C8B0" w14:textId="1477A66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242.84 </w:t>
            </w:r>
          </w:p>
        </w:tc>
        <w:tc>
          <w:tcPr>
            <w:tcW w:w="866" w:type="dxa"/>
          </w:tcPr>
          <w:p w14:paraId="5ACCC7DA" w14:textId="4D38020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-31.80%</w:t>
            </w:r>
          </w:p>
        </w:tc>
      </w:tr>
      <w:tr w:rsidR="003C1940" w14:paraId="1522D103" w14:textId="77777777" w:rsidTr="003C1940">
        <w:tc>
          <w:tcPr>
            <w:tcW w:w="1129" w:type="dxa"/>
            <w:vMerge/>
            <w:vAlign w:val="center"/>
          </w:tcPr>
          <w:p w14:paraId="2EAF9EF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271B66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7F6F7D5B" w14:textId="78B2B85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95.87 </w:t>
            </w:r>
          </w:p>
        </w:tc>
        <w:tc>
          <w:tcPr>
            <w:tcW w:w="866" w:type="dxa"/>
          </w:tcPr>
          <w:p w14:paraId="73291A7F" w14:textId="7B5777E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73.81 </w:t>
            </w:r>
          </w:p>
        </w:tc>
        <w:tc>
          <w:tcPr>
            <w:tcW w:w="866" w:type="dxa"/>
          </w:tcPr>
          <w:p w14:paraId="0AEA5F85" w14:textId="659F30F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-23.01%</w:t>
            </w:r>
          </w:p>
        </w:tc>
        <w:tc>
          <w:tcPr>
            <w:tcW w:w="866" w:type="dxa"/>
          </w:tcPr>
          <w:p w14:paraId="5C5F1BA6" w14:textId="2726EE3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37.49 </w:t>
            </w:r>
          </w:p>
        </w:tc>
        <w:tc>
          <w:tcPr>
            <w:tcW w:w="866" w:type="dxa"/>
          </w:tcPr>
          <w:p w14:paraId="47B4A132" w14:textId="1B8D967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9.75 </w:t>
            </w:r>
          </w:p>
        </w:tc>
        <w:tc>
          <w:tcPr>
            <w:tcW w:w="866" w:type="dxa"/>
          </w:tcPr>
          <w:p w14:paraId="7798D899" w14:textId="21D1141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-74.00%</w:t>
            </w:r>
          </w:p>
        </w:tc>
        <w:tc>
          <w:tcPr>
            <w:tcW w:w="866" w:type="dxa"/>
          </w:tcPr>
          <w:p w14:paraId="3DBA52D4" w14:textId="6CFC822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0.20 </w:t>
            </w:r>
          </w:p>
        </w:tc>
        <w:tc>
          <w:tcPr>
            <w:tcW w:w="866" w:type="dxa"/>
          </w:tcPr>
          <w:p w14:paraId="30086290" w14:textId="2E1B180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4CB9F618" w14:textId="607554A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-100.00%</w:t>
            </w:r>
          </w:p>
        </w:tc>
      </w:tr>
      <w:tr w:rsidR="003C1940" w14:paraId="0E9C63CC" w14:textId="77777777" w:rsidTr="003C1940">
        <w:tc>
          <w:tcPr>
            <w:tcW w:w="1129" w:type="dxa"/>
            <w:vMerge/>
            <w:vAlign w:val="center"/>
          </w:tcPr>
          <w:p w14:paraId="73B90ED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7B5B7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2071E7B0" w14:textId="103D668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726.42 </w:t>
            </w:r>
          </w:p>
        </w:tc>
        <w:tc>
          <w:tcPr>
            <w:tcW w:w="866" w:type="dxa"/>
          </w:tcPr>
          <w:p w14:paraId="4CD20887" w14:textId="1E933D6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616.91 </w:t>
            </w:r>
          </w:p>
        </w:tc>
        <w:tc>
          <w:tcPr>
            <w:tcW w:w="866" w:type="dxa"/>
          </w:tcPr>
          <w:p w14:paraId="309E08B9" w14:textId="11A79B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-15.08%</w:t>
            </w:r>
          </w:p>
        </w:tc>
        <w:tc>
          <w:tcPr>
            <w:tcW w:w="866" w:type="dxa"/>
          </w:tcPr>
          <w:p w14:paraId="39C16757" w14:textId="6618379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546.92 </w:t>
            </w:r>
          </w:p>
        </w:tc>
        <w:tc>
          <w:tcPr>
            <w:tcW w:w="866" w:type="dxa"/>
          </w:tcPr>
          <w:p w14:paraId="4BA64F0B" w14:textId="4A1A61C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401.04 </w:t>
            </w:r>
          </w:p>
        </w:tc>
        <w:tc>
          <w:tcPr>
            <w:tcW w:w="866" w:type="dxa"/>
          </w:tcPr>
          <w:p w14:paraId="46333C0D" w14:textId="712687D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-26.67%</w:t>
            </w:r>
          </w:p>
        </w:tc>
        <w:tc>
          <w:tcPr>
            <w:tcW w:w="866" w:type="dxa"/>
          </w:tcPr>
          <w:p w14:paraId="36939D82" w14:textId="6E35BD1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339.60 </w:t>
            </w:r>
          </w:p>
        </w:tc>
        <w:tc>
          <w:tcPr>
            <w:tcW w:w="866" w:type="dxa"/>
          </w:tcPr>
          <w:p w14:paraId="580E5573" w14:textId="1EA4C6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176.02 </w:t>
            </w:r>
          </w:p>
        </w:tc>
        <w:tc>
          <w:tcPr>
            <w:tcW w:w="866" w:type="dxa"/>
          </w:tcPr>
          <w:p w14:paraId="38F0F2B9" w14:textId="3272E6C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-48.17%</w:t>
            </w:r>
          </w:p>
        </w:tc>
      </w:tr>
      <w:tr w:rsidR="003C1940" w14:paraId="55065302" w14:textId="77777777" w:rsidTr="003C1940">
        <w:tc>
          <w:tcPr>
            <w:tcW w:w="1129" w:type="dxa"/>
            <w:vMerge w:val="restart"/>
            <w:vAlign w:val="center"/>
          </w:tcPr>
          <w:p w14:paraId="20AD529E" w14:textId="77777777" w:rsidR="003C1940" w:rsidRDefault="003C1940" w:rsidP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09" w:type="dxa"/>
            <w:vAlign w:val="center"/>
          </w:tcPr>
          <w:p w14:paraId="34473225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2A5B7881" w14:textId="7D0D08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76.15 </w:t>
            </w:r>
          </w:p>
        </w:tc>
        <w:tc>
          <w:tcPr>
            <w:tcW w:w="866" w:type="dxa"/>
          </w:tcPr>
          <w:p w14:paraId="122AB625" w14:textId="7819B73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49.59 </w:t>
            </w:r>
          </w:p>
        </w:tc>
        <w:tc>
          <w:tcPr>
            <w:tcW w:w="866" w:type="dxa"/>
          </w:tcPr>
          <w:p w14:paraId="0B9A75A6" w14:textId="0D9683F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-34.87%</w:t>
            </w:r>
          </w:p>
        </w:tc>
        <w:tc>
          <w:tcPr>
            <w:tcW w:w="866" w:type="dxa"/>
          </w:tcPr>
          <w:p w14:paraId="3FA00A5E" w14:textId="62522DA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56.08 </w:t>
            </w:r>
          </w:p>
        </w:tc>
        <w:tc>
          <w:tcPr>
            <w:tcW w:w="866" w:type="dxa"/>
          </w:tcPr>
          <w:p w14:paraId="79BA804D" w14:textId="05ADD74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43.36 </w:t>
            </w:r>
          </w:p>
        </w:tc>
        <w:tc>
          <w:tcPr>
            <w:tcW w:w="866" w:type="dxa"/>
          </w:tcPr>
          <w:p w14:paraId="02D9071B" w14:textId="79288B7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-22.68%</w:t>
            </w:r>
          </w:p>
        </w:tc>
        <w:tc>
          <w:tcPr>
            <w:tcW w:w="866" w:type="dxa"/>
          </w:tcPr>
          <w:p w14:paraId="5AF25778" w14:textId="237A674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37.05 </w:t>
            </w:r>
          </w:p>
        </w:tc>
        <w:tc>
          <w:tcPr>
            <w:tcW w:w="866" w:type="dxa"/>
          </w:tcPr>
          <w:p w14:paraId="1E128D6F" w14:textId="29D9317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34.31 </w:t>
            </w:r>
          </w:p>
        </w:tc>
        <w:tc>
          <w:tcPr>
            <w:tcW w:w="866" w:type="dxa"/>
          </w:tcPr>
          <w:p w14:paraId="48C8A8F3" w14:textId="0C4B62D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-7.40%</w:t>
            </w:r>
          </w:p>
        </w:tc>
      </w:tr>
      <w:tr w:rsidR="003C1940" w14:paraId="4FA80024" w14:textId="77777777" w:rsidTr="003C1940">
        <w:tc>
          <w:tcPr>
            <w:tcW w:w="1129" w:type="dxa"/>
            <w:vMerge/>
            <w:vAlign w:val="center"/>
          </w:tcPr>
          <w:p w14:paraId="6EAB60AB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FA8845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3EEAFAEA" w14:textId="431ADBC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57A8CB02" w14:textId="786EDBD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0180EA11" w14:textId="4FF5239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  <w:tc>
          <w:tcPr>
            <w:tcW w:w="866" w:type="dxa"/>
          </w:tcPr>
          <w:p w14:paraId="49A03596" w14:textId="0A64541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234AA2A" w14:textId="45FBD61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5970D710" w14:textId="69503BD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  <w:tc>
          <w:tcPr>
            <w:tcW w:w="866" w:type="dxa"/>
          </w:tcPr>
          <w:p w14:paraId="58F7576E" w14:textId="4614960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3E1EFE7" w14:textId="1ECB513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2DBD3BB3" w14:textId="78F8B02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</w:tr>
      <w:tr w:rsidR="003C1940" w14:paraId="32F3A3F5" w14:textId="77777777" w:rsidTr="003C1940">
        <w:tc>
          <w:tcPr>
            <w:tcW w:w="1129" w:type="dxa"/>
            <w:vMerge/>
            <w:vAlign w:val="center"/>
          </w:tcPr>
          <w:p w14:paraId="7B1A552B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C4248A2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55E94BFD" w14:textId="778AD94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52.79 </w:t>
            </w:r>
          </w:p>
        </w:tc>
        <w:tc>
          <w:tcPr>
            <w:tcW w:w="866" w:type="dxa"/>
          </w:tcPr>
          <w:p w14:paraId="7214FA48" w14:textId="24BF590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39.08 </w:t>
            </w:r>
          </w:p>
        </w:tc>
        <w:tc>
          <w:tcPr>
            <w:tcW w:w="866" w:type="dxa"/>
          </w:tcPr>
          <w:p w14:paraId="29D2800A" w14:textId="5BC75DB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-25.98%</w:t>
            </w:r>
          </w:p>
        </w:tc>
        <w:tc>
          <w:tcPr>
            <w:tcW w:w="866" w:type="dxa"/>
          </w:tcPr>
          <w:p w14:paraId="0B86B80F" w14:textId="0A62750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22.05 </w:t>
            </w:r>
          </w:p>
        </w:tc>
        <w:tc>
          <w:tcPr>
            <w:tcW w:w="866" w:type="dxa"/>
          </w:tcPr>
          <w:p w14:paraId="4A4FC24F" w14:textId="7E30F8B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34.16 </w:t>
            </w:r>
          </w:p>
        </w:tc>
        <w:tc>
          <w:tcPr>
            <w:tcW w:w="866" w:type="dxa"/>
          </w:tcPr>
          <w:p w14:paraId="70DE26A4" w14:textId="37C3716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54.94%</w:t>
            </w:r>
          </w:p>
        </w:tc>
        <w:tc>
          <w:tcPr>
            <w:tcW w:w="866" w:type="dxa"/>
          </w:tcPr>
          <w:p w14:paraId="157D4888" w14:textId="5FE186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0.00 </w:t>
            </w:r>
          </w:p>
        </w:tc>
        <w:tc>
          <w:tcPr>
            <w:tcW w:w="866" w:type="dxa"/>
          </w:tcPr>
          <w:p w14:paraId="02545311" w14:textId="69FF599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25.19 </w:t>
            </w:r>
          </w:p>
        </w:tc>
        <w:tc>
          <w:tcPr>
            <w:tcW w:w="866" w:type="dxa"/>
          </w:tcPr>
          <w:p w14:paraId="7803557D" w14:textId="041E0F5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NAN</w:t>
            </w:r>
          </w:p>
        </w:tc>
      </w:tr>
      <w:tr w:rsidR="003C1940" w14:paraId="763BE399" w14:textId="77777777" w:rsidTr="003C1940">
        <w:tc>
          <w:tcPr>
            <w:tcW w:w="1129" w:type="dxa"/>
            <w:vMerge w:val="restart"/>
            <w:vAlign w:val="center"/>
          </w:tcPr>
          <w:p w14:paraId="47E5CF09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09" w:type="dxa"/>
            <w:vAlign w:val="center"/>
          </w:tcPr>
          <w:p w14:paraId="56446EB9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1A58A2F9" w14:textId="103F49A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21.84 </w:t>
            </w:r>
          </w:p>
        </w:tc>
        <w:tc>
          <w:tcPr>
            <w:tcW w:w="866" w:type="dxa"/>
          </w:tcPr>
          <w:p w14:paraId="5570F649" w14:textId="66F89B3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52.47 </w:t>
            </w:r>
          </w:p>
        </w:tc>
        <w:tc>
          <w:tcPr>
            <w:tcW w:w="866" w:type="dxa"/>
          </w:tcPr>
          <w:p w14:paraId="69A52177" w14:textId="6A66DB1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140.25%</w:t>
            </w:r>
          </w:p>
        </w:tc>
        <w:tc>
          <w:tcPr>
            <w:tcW w:w="866" w:type="dxa"/>
          </w:tcPr>
          <w:p w14:paraId="7F01AEFD" w14:textId="06EF692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95.59 </w:t>
            </w:r>
          </w:p>
        </w:tc>
        <w:tc>
          <w:tcPr>
            <w:tcW w:w="866" w:type="dxa"/>
          </w:tcPr>
          <w:p w14:paraId="7EA31B2A" w14:textId="29A1E3A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266.49 </w:t>
            </w:r>
          </w:p>
        </w:tc>
        <w:tc>
          <w:tcPr>
            <w:tcW w:w="866" w:type="dxa"/>
          </w:tcPr>
          <w:p w14:paraId="525612D1" w14:textId="42A8038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178.79%</w:t>
            </w:r>
          </w:p>
        </w:tc>
        <w:tc>
          <w:tcPr>
            <w:tcW w:w="866" w:type="dxa"/>
          </w:tcPr>
          <w:p w14:paraId="4B1CBFCE" w14:textId="429CBEF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333.29 </w:t>
            </w:r>
          </w:p>
        </w:tc>
        <w:tc>
          <w:tcPr>
            <w:tcW w:w="866" w:type="dxa"/>
          </w:tcPr>
          <w:p w14:paraId="28F7208C" w14:textId="1256F0E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485.77 </w:t>
            </w:r>
          </w:p>
        </w:tc>
        <w:tc>
          <w:tcPr>
            <w:tcW w:w="866" w:type="dxa"/>
          </w:tcPr>
          <w:p w14:paraId="2BA8651D" w14:textId="2C64D2B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45.75%</w:t>
            </w:r>
          </w:p>
        </w:tc>
      </w:tr>
      <w:tr w:rsidR="003C1940" w14:paraId="40FC99BF" w14:textId="77777777" w:rsidTr="003C1940">
        <w:tc>
          <w:tcPr>
            <w:tcW w:w="1129" w:type="dxa"/>
            <w:vMerge/>
            <w:vAlign w:val="center"/>
          </w:tcPr>
          <w:p w14:paraId="72974B28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12B30FF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61037D07" w14:textId="32F3A50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2.75 </w:t>
            </w:r>
          </w:p>
        </w:tc>
        <w:tc>
          <w:tcPr>
            <w:tcW w:w="866" w:type="dxa"/>
          </w:tcPr>
          <w:p w14:paraId="5DE05FF1" w14:textId="480F818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2.94 </w:t>
            </w:r>
          </w:p>
        </w:tc>
        <w:tc>
          <w:tcPr>
            <w:tcW w:w="866" w:type="dxa"/>
          </w:tcPr>
          <w:p w14:paraId="03CD77B2" w14:textId="15E9969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6.98%</w:t>
            </w:r>
          </w:p>
        </w:tc>
        <w:tc>
          <w:tcPr>
            <w:tcW w:w="866" w:type="dxa"/>
          </w:tcPr>
          <w:p w14:paraId="7C75A4A7" w14:textId="3D42608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3.12 </w:t>
            </w:r>
          </w:p>
        </w:tc>
        <w:tc>
          <w:tcPr>
            <w:tcW w:w="866" w:type="dxa"/>
          </w:tcPr>
          <w:p w14:paraId="483A9553" w14:textId="367D7CF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3.55 </w:t>
            </w:r>
          </w:p>
        </w:tc>
        <w:tc>
          <w:tcPr>
            <w:tcW w:w="866" w:type="dxa"/>
          </w:tcPr>
          <w:p w14:paraId="0A7F7855" w14:textId="073122B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13.94%</w:t>
            </w:r>
          </w:p>
        </w:tc>
        <w:tc>
          <w:tcPr>
            <w:tcW w:w="866" w:type="dxa"/>
          </w:tcPr>
          <w:p w14:paraId="57380CED" w14:textId="030CDB4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3.60 </w:t>
            </w:r>
          </w:p>
        </w:tc>
        <w:tc>
          <w:tcPr>
            <w:tcW w:w="866" w:type="dxa"/>
          </w:tcPr>
          <w:p w14:paraId="1C54B4D8" w14:textId="1F444F9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4.10 </w:t>
            </w:r>
          </w:p>
        </w:tc>
        <w:tc>
          <w:tcPr>
            <w:tcW w:w="866" w:type="dxa"/>
          </w:tcPr>
          <w:p w14:paraId="78AA86A6" w14:textId="1AAE1AD1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13.98%</w:t>
            </w:r>
          </w:p>
        </w:tc>
      </w:tr>
      <w:tr w:rsidR="003C1940" w14:paraId="2C36678C" w14:textId="77777777" w:rsidTr="003C1940">
        <w:tc>
          <w:tcPr>
            <w:tcW w:w="1129" w:type="dxa"/>
            <w:vMerge/>
            <w:vAlign w:val="center"/>
          </w:tcPr>
          <w:p w14:paraId="35A30F9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B99566A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5494FC72" w14:textId="24478EE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5.50 </w:t>
            </w:r>
          </w:p>
        </w:tc>
        <w:tc>
          <w:tcPr>
            <w:tcW w:w="866" w:type="dxa"/>
          </w:tcPr>
          <w:p w14:paraId="72A57661" w14:textId="6843137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6.21 </w:t>
            </w:r>
          </w:p>
        </w:tc>
        <w:tc>
          <w:tcPr>
            <w:tcW w:w="866" w:type="dxa"/>
          </w:tcPr>
          <w:p w14:paraId="50BB66B1" w14:textId="704F396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12.99%</w:t>
            </w:r>
          </w:p>
        </w:tc>
        <w:tc>
          <w:tcPr>
            <w:tcW w:w="866" w:type="dxa"/>
          </w:tcPr>
          <w:p w14:paraId="405F6D17" w14:textId="2A5A684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8.16 </w:t>
            </w:r>
          </w:p>
        </w:tc>
        <w:tc>
          <w:tcPr>
            <w:tcW w:w="866" w:type="dxa"/>
          </w:tcPr>
          <w:p w14:paraId="27E8EE90" w14:textId="695F64C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10.28 </w:t>
            </w:r>
          </w:p>
        </w:tc>
        <w:tc>
          <w:tcPr>
            <w:tcW w:w="866" w:type="dxa"/>
          </w:tcPr>
          <w:p w14:paraId="2E14D0AC" w14:textId="0BAAF3B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25.98%</w:t>
            </w:r>
          </w:p>
        </w:tc>
        <w:tc>
          <w:tcPr>
            <w:tcW w:w="866" w:type="dxa"/>
          </w:tcPr>
          <w:p w14:paraId="6F961F76" w14:textId="3854E59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13.84 </w:t>
            </w:r>
          </w:p>
        </w:tc>
        <w:tc>
          <w:tcPr>
            <w:tcW w:w="866" w:type="dxa"/>
          </w:tcPr>
          <w:p w14:paraId="6D41EEEC" w14:textId="2BF87C1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22.90 </w:t>
            </w:r>
          </w:p>
        </w:tc>
        <w:tc>
          <w:tcPr>
            <w:tcW w:w="866" w:type="dxa"/>
          </w:tcPr>
          <w:p w14:paraId="1577B3B8" w14:textId="76BE4F74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65.47%</w:t>
            </w:r>
          </w:p>
        </w:tc>
      </w:tr>
      <w:tr w:rsidR="003C1940" w14:paraId="077F827B" w14:textId="77777777" w:rsidTr="003C1940">
        <w:tc>
          <w:tcPr>
            <w:tcW w:w="1129" w:type="dxa"/>
            <w:vMerge w:val="restart"/>
            <w:vAlign w:val="center"/>
          </w:tcPr>
          <w:p w14:paraId="3E2F273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09" w:type="dxa"/>
            <w:vAlign w:val="center"/>
          </w:tcPr>
          <w:p w14:paraId="31FF91FD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65" w:type="dxa"/>
          </w:tcPr>
          <w:p w14:paraId="3490752C" w14:textId="7DFB1D0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83.36 </w:t>
            </w:r>
          </w:p>
        </w:tc>
        <w:tc>
          <w:tcPr>
            <w:tcW w:w="866" w:type="dxa"/>
          </w:tcPr>
          <w:p w14:paraId="24EBDFCB" w14:textId="2596B57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110.07 </w:t>
            </w:r>
          </w:p>
        </w:tc>
        <w:tc>
          <w:tcPr>
            <w:tcW w:w="866" w:type="dxa"/>
          </w:tcPr>
          <w:p w14:paraId="07F53B2D" w14:textId="21BCA18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32.03%</w:t>
            </w:r>
          </w:p>
        </w:tc>
        <w:tc>
          <w:tcPr>
            <w:tcW w:w="866" w:type="dxa"/>
          </w:tcPr>
          <w:p w14:paraId="65EBEB50" w14:textId="5C8D5ED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108.20 </w:t>
            </w:r>
          </w:p>
        </w:tc>
        <w:tc>
          <w:tcPr>
            <w:tcW w:w="866" w:type="dxa"/>
          </w:tcPr>
          <w:p w14:paraId="26AF3E38" w14:textId="367CD4D8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106.93 </w:t>
            </w:r>
          </w:p>
        </w:tc>
        <w:tc>
          <w:tcPr>
            <w:tcW w:w="866" w:type="dxa"/>
          </w:tcPr>
          <w:p w14:paraId="2BF2C23C" w14:textId="6DFE41C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-1.18%</w:t>
            </w:r>
          </w:p>
        </w:tc>
        <w:tc>
          <w:tcPr>
            <w:tcW w:w="866" w:type="dxa"/>
          </w:tcPr>
          <w:p w14:paraId="1B12541C" w14:textId="4E2E4AE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59.03 </w:t>
            </w:r>
          </w:p>
        </w:tc>
        <w:tc>
          <w:tcPr>
            <w:tcW w:w="866" w:type="dxa"/>
          </w:tcPr>
          <w:p w14:paraId="2931879F" w14:textId="60FD6BF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141.04 </w:t>
            </w:r>
          </w:p>
        </w:tc>
        <w:tc>
          <w:tcPr>
            <w:tcW w:w="866" w:type="dxa"/>
          </w:tcPr>
          <w:p w14:paraId="6C2CA33E" w14:textId="7524DFD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138.94%</w:t>
            </w:r>
          </w:p>
        </w:tc>
      </w:tr>
      <w:tr w:rsidR="003C1940" w14:paraId="5B9AF630" w14:textId="77777777" w:rsidTr="003C1940">
        <w:tc>
          <w:tcPr>
            <w:tcW w:w="1129" w:type="dxa"/>
            <w:vMerge/>
            <w:vAlign w:val="center"/>
          </w:tcPr>
          <w:p w14:paraId="41BD4D06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640BCB1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65" w:type="dxa"/>
          </w:tcPr>
          <w:p w14:paraId="4C93A027" w14:textId="22AB280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3.99 </w:t>
            </w:r>
          </w:p>
        </w:tc>
        <w:tc>
          <w:tcPr>
            <w:tcW w:w="866" w:type="dxa"/>
          </w:tcPr>
          <w:p w14:paraId="5673C771" w14:textId="1B2B329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7.59 </w:t>
            </w:r>
          </w:p>
        </w:tc>
        <w:tc>
          <w:tcPr>
            <w:tcW w:w="866" w:type="dxa"/>
          </w:tcPr>
          <w:p w14:paraId="32B71AA2" w14:textId="63409E7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90.38%</w:t>
            </w:r>
          </w:p>
        </w:tc>
        <w:tc>
          <w:tcPr>
            <w:tcW w:w="866" w:type="dxa"/>
          </w:tcPr>
          <w:p w14:paraId="358597DD" w14:textId="410C7D1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4.01 </w:t>
            </w:r>
          </w:p>
        </w:tc>
        <w:tc>
          <w:tcPr>
            <w:tcW w:w="866" w:type="dxa"/>
          </w:tcPr>
          <w:p w14:paraId="611FB90C" w14:textId="1726F1B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8.05 </w:t>
            </w:r>
          </w:p>
        </w:tc>
        <w:tc>
          <w:tcPr>
            <w:tcW w:w="866" w:type="dxa"/>
          </w:tcPr>
          <w:p w14:paraId="190AF14E" w14:textId="4C13823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100.86%</w:t>
            </w:r>
          </w:p>
        </w:tc>
        <w:tc>
          <w:tcPr>
            <w:tcW w:w="866" w:type="dxa"/>
          </w:tcPr>
          <w:p w14:paraId="53D7FF0C" w14:textId="23788E6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4.26 </w:t>
            </w:r>
          </w:p>
        </w:tc>
        <w:tc>
          <w:tcPr>
            <w:tcW w:w="866" w:type="dxa"/>
          </w:tcPr>
          <w:p w14:paraId="206054AA" w14:textId="62FB748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9.28 </w:t>
            </w:r>
          </w:p>
        </w:tc>
        <w:tc>
          <w:tcPr>
            <w:tcW w:w="866" w:type="dxa"/>
          </w:tcPr>
          <w:p w14:paraId="2A9CC76A" w14:textId="63B370C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117.62%</w:t>
            </w:r>
          </w:p>
        </w:tc>
      </w:tr>
      <w:tr w:rsidR="003C1940" w14:paraId="055D211E" w14:textId="77777777" w:rsidTr="003C1940">
        <w:tc>
          <w:tcPr>
            <w:tcW w:w="1129" w:type="dxa"/>
            <w:vMerge/>
            <w:vAlign w:val="center"/>
          </w:tcPr>
          <w:p w14:paraId="62E3709E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A644DCA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65" w:type="dxa"/>
          </w:tcPr>
          <w:p w14:paraId="050929E9" w14:textId="75FB8D6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12.83 </w:t>
            </w:r>
          </w:p>
        </w:tc>
        <w:tc>
          <w:tcPr>
            <w:tcW w:w="866" w:type="dxa"/>
          </w:tcPr>
          <w:p w14:paraId="4B9975DC" w14:textId="4E6C072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22.68 </w:t>
            </w:r>
          </w:p>
        </w:tc>
        <w:tc>
          <w:tcPr>
            <w:tcW w:w="866" w:type="dxa"/>
          </w:tcPr>
          <w:p w14:paraId="594B44D3" w14:textId="215B242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76.79%</w:t>
            </w:r>
          </w:p>
        </w:tc>
        <w:tc>
          <w:tcPr>
            <w:tcW w:w="866" w:type="dxa"/>
          </w:tcPr>
          <w:p w14:paraId="379C2C91" w14:textId="4085F256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11.78 </w:t>
            </w:r>
          </w:p>
        </w:tc>
        <w:tc>
          <w:tcPr>
            <w:tcW w:w="866" w:type="dxa"/>
          </w:tcPr>
          <w:p w14:paraId="7D668F50" w14:textId="6DAE99B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24.16 </w:t>
            </w:r>
          </w:p>
        </w:tc>
        <w:tc>
          <w:tcPr>
            <w:tcW w:w="866" w:type="dxa"/>
          </w:tcPr>
          <w:p w14:paraId="6294EBB1" w14:textId="5E4CF95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105.05%</w:t>
            </w:r>
          </w:p>
        </w:tc>
        <w:tc>
          <w:tcPr>
            <w:tcW w:w="866" w:type="dxa"/>
          </w:tcPr>
          <w:p w14:paraId="0622DA6B" w14:textId="4A059CD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13.08 </w:t>
            </w:r>
          </w:p>
        </w:tc>
        <w:tc>
          <w:tcPr>
            <w:tcW w:w="866" w:type="dxa"/>
          </w:tcPr>
          <w:p w14:paraId="0221EAAE" w14:textId="545E22E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 xml:space="preserve">36.54 </w:t>
            </w:r>
          </w:p>
        </w:tc>
        <w:tc>
          <w:tcPr>
            <w:tcW w:w="866" w:type="dxa"/>
          </w:tcPr>
          <w:p w14:paraId="6A34C457" w14:textId="3A6E6A29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179.35%</w:t>
            </w:r>
          </w:p>
        </w:tc>
      </w:tr>
      <w:tr w:rsidR="003C1940" w14:paraId="14319D2B" w14:textId="77777777" w:rsidTr="003C1940">
        <w:tc>
          <w:tcPr>
            <w:tcW w:w="1129" w:type="dxa"/>
            <w:vAlign w:val="center"/>
          </w:tcPr>
          <w:p w14:paraId="60CC2867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09" w:type="dxa"/>
            <w:vAlign w:val="center"/>
          </w:tcPr>
          <w:p w14:paraId="1336F39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65" w:type="dxa"/>
          </w:tcPr>
          <w:p w14:paraId="3E2B276B" w14:textId="38EB8A1A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6.37%</w:t>
            </w:r>
          </w:p>
        </w:tc>
        <w:tc>
          <w:tcPr>
            <w:tcW w:w="866" w:type="dxa"/>
          </w:tcPr>
          <w:p w14:paraId="1894059F" w14:textId="3F1DCDC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9.72%</w:t>
            </w:r>
          </w:p>
        </w:tc>
        <w:tc>
          <w:tcPr>
            <w:tcW w:w="866" w:type="dxa"/>
          </w:tcPr>
          <w:p w14:paraId="01A85EC3" w14:textId="756D20D0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33480295" w14:textId="7690C89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20.73%</w:t>
            </w:r>
          </w:p>
        </w:tc>
        <w:tc>
          <w:tcPr>
            <w:tcW w:w="866" w:type="dxa"/>
          </w:tcPr>
          <w:p w14:paraId="6C97DA41" w14:textId="2B6D3562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27.55%</w:t>
            </w:r>
          </w:p>
        </w:tc>
        <w:tc>
          <w:tcPr>
            <w:tcW w:w="866" w:type="dxa"/>
          </w:tcPr>
          <w:p w14:paraId="189CE9F0" w14:textId="17A5BE4E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56C750DC" w14:textId="4C8277AC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41.76%</w:t>
            </w:r>
          </w:p>
        </w:tc>
        <w:tc>
          <w:tcPr>
            <w:tcW w:w="866" w:type="dxa"/>
          </w:tcPr>
          <w:p w14:paraId="3775FC5C" w14:textId="4435EA4F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50.11%</w:t>
            </w:r>
          </w:p>
        </w:tc>
        <w:tc>
          <w:tcPr>
            <w:tcW w:w="866" w:type="dxa"/>
          </w:tcPr>
          <w:p w14:paraId="445F399A" w14:textId="636AB6F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C1940" w14:paraId="1D699CD6" w14:textId="77777777" w:rsidTr="003C1940">
        <w:tc>
          <w:tcPr>
            <w:tcW w:w="1129" w:type="dxa"/>
            <w:vAlign w:val="center"/>
          </w:tcPr>
          <w:p w14:paraId="4E673464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09" w:type="dxa"/>
            <w:vAlign w:val="center"/>
          </w:tcPr>
          <w:p w14:paraId="6851BBE3" w14:textId="77777777" w:rsidR="003C1940" w:rsidRDefault="003C1940" w:rsidP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65" w:type="dxa"/>
          </w:tcPr>
          <w:p w14:paraId="22A1F252" w14:textId="0FF9C22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3.28%</w:t>
            </w:r>
          </w:p>
        </w:tc>
        <w:tc>
          <w:tcPr>
            <w:tcW w:w="866" w:type="dxa"/>
          </w:tcPr>
          <w:p w14:paraId="39D9FB1F" w14:textId="7B9B04C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2.07%</w:t>
            </w:r>
          </w:p>
        </w:tc>
        <w:tc>
          <w:tcPr>
            <w:tcW w:w="866" w:type="dxa"/>
          </w:tcPr>
          <w:p w14:paraId="7A83AB1A" w14:textId="0513044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2847F24B" w14:textId="45973A3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7.35%</w:t>
            </w:r>
          </w:p>
        </w:tc>
        <w:tc>
          <w:tcPr>
            <w:tcW w:w="866" w:type="dxa"/>
          </w:tcPr>
          <w:p w14:paraId="6B26E5CF" w14:textId="55A0E21D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3.43%</w:t>
            </w:r>
          </w:p>
        </w:tc>
        <w:tc>
          <w:tcPr>
            <w:tcW w:w="866" w:type="dxa"/>
          </w:tcPr>
          <w:p w14:paraId="4E4B29BD" w14:textId="180F4ABB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6" w:type="dxa"/>
          </w:tcPr>
          <w:p w14:paraId="348D1519" w14:textId="1DB29365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12.46%</w:t>
            </w:r>
          </w:p>
        </w:tc>
        <w:tc>
          <w:tcPr>
            <w:tcW w:w="866" w:type="dxa"/>
          </w:tcPr>
          <w:p w14:paraId="236F26F7" w14:textId="66CD4AA7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  <w:r w:rsidRPr="003C1940">
              <w:rPr>
                <w:rFonts w:ascii="Calibri" w:hAnsi="Calibri" w:cs="Calibri"/>
                <w:sz w:val="16"/>
                <w:szCs w:val="16"/>
              </w:rPr>
              <w:t>7.17%</w:t>
            </w:r>
          </w:p>
        </w:tc>
        <w:tc>
          <w:tcPr>
            <w:tcW w:w="866" w:type="dxa"/>
          </w:tcPr>
          <w:p w14:paraId="7A36A51F" w14:textId="6CB5D503" w:rsidR="003C1940" w:rsidRPr="003C1940" w:rsidRDefault="003C1940" w:rsidP="003C1940">
            <w:pPr>
              <w:contextualSpacing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8E67BA" w14:paraId="04DF48F6" w14:textId="77777777" w:rsidTr="003C1940">
        <w:tc>
          <w:tcPr>
            <w:tcW w:w="9631" w:type="dxa"/>
            <w:gridSpan w:val="11"/>
            <w:vAlign w:val="center"/>
          </w:tcPr>
          <w:p w14:paraId="77B27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4FBB4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FA619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735C550" w14:textId="14A3A50E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4FEB001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9B2D767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2 (Nokia):</w:t>
      </w:r>
    </w:p>
    <w:p w14:paraId="1CFE575F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646A9FE4" w14:textId="77777777" w:rsidR="008E67BA" w:rsidRDefault="008E67BA">
      <w:pPr>
        <w:spacing w:after="0"/>
        <w:rPr>
          <w:b/>
          <w:bCs/>
          <w:u w:val="single"/>
        </w:rPr>
      </w:pPr>
    </w:p>
    <w:p w14:paraId="6984D97F" w14:textId="77777777" w:rsidR="008E67BA" w:rsidRDefault="003C1940">
      <w:pPr>
        <w:spacing w:after="0"/>
        <w:rPr>
          <w:lang w:val="en-US" w:eastAsia="zh-CN"/>
        </w:rPr>
      </w:pPr>
      <w:r>
        <w:rPr>
          <w:lang w:val="en-US" w:eastAsia="zh-CN"/>
        </w:rPr>
        <w:t>Large Packet Size</w:t>
      </w:r>
    </w:p>
    <w:p w14:paraId="2898DE04" w14:textId="77777777" w:rsidR="008E67BA" w:rsidRDefault="008E67BA">
      <w:pPr>
        <w:spacing w:after="0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9271CB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B8A031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48A64A3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2E79582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036960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033536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C8517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8D5513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9A5B9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B78B5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685A6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60C8D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055BB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9B4448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9753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73CAAD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3E5C8A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C132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2414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3784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E32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8BA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EB1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AC9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A33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A93DF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EE0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42AC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-28.30%</w:t>
            </w:r>
          </w:p>
        </w:tc>
      </w:tr>
      <w:tr w:rsidR="008E67BA" w14:paraId="4A6574F9" w14:textId="77777777">
        <w:tc>
          <w:tcPr>
            <w:tcW w:w="839" w:type="dxa"/>
            <w:vMerge/>
            <w:shd w:val="clear" w:color="auto" w:fill="auto"/>
            <w:vAlign w:val="center"/>
          </w:tcPr>
          <w:p w14:paraId="215058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4F0E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F27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424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149.98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C96A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18C0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9228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33393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9DC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C61A9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9EC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-55.13%</w:t>
            </w:r>
          </w:p>
        </w:tc>
      </w:tr>
      <w:tr w:rsidR="008E67BA" w14:paraId="2B8C1161" w14:textId="77777777">
        <w:tc>
          <w:tcPr>
            <w:tcW w:w="839" w:type="dxa"/>
            <w:vMerge/>
            <w:shd w:val="clear" w:color="auto" w:fill="auto"/>
            <w:vAlign w:val="center"/>
          </w:tcPr>
          <w:p w14:paraId="314552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8BC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CEC7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D28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DDF7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7175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B7F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94E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79FA9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389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3E6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-30.02%</w:t>
            </w:r>
          </w:p>
        </w:tc>
      </w:tr>
      <w:tr w:rsidR="008E67BA" w14:paraId="20191DD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7837D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7800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C1AF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759A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A606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507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DBC88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BF60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D6F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F23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5006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</w:tr>
      <w:tr w:rsidR="008E67BA" w14:paraId="6FAC816D" w14:textId="77777777">
        <w:tc>
          <w:tcPr>
            <w:tcW w:w="839" w:type="dxa"/>
            <w:vMerge/>
            <w:shd w:val="clear" w:color="auto" w:fill="auto"/>
            <w:vAlign w:val="center"/>
          </w:tcPr>
          <w:p w14:paraId="7E9B15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A6F3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CE0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2FB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C99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AC4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1A347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FA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FE5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54F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B646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-4.93%</w:t>
            </w:r>
          </w:p>
        </w:tc>
      </w:tr>
      <w:tr w:rsidR="008E67BA" w14:paraId="091CEF8D" w14:textId="77777777">
        <w:tc>
          <w:tcPr>
            <w:tcW w:w="839" w:type="dxa"/>
            <w:vMerge/>
            <w:shd w:val="clear" w:color="auto" w:fill="auto"/>
            <w:vAlign w:val="center"/>
          </w:tcPr>
          <w:p w14:paraId="47EE29F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CC83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DCD9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94D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854D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038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B33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82A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-21.57%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387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A328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777D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-34.32%</w:t>
            </w:r>
          </w:p>
        </w:tc>
      </w:tr>
      <w:tr w:rsidR="008E67BA" w14:paraId="4AA6A5B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61EB3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D1DB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E47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87E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16A3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792C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A7F0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BEB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E407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EFF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906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</w:tr>
      <w:tr w:rsidR="008E67BA" w14:paraId="25A5E08A" w14:textId="77777777">
        <w:tc>
          <w:tcPr>
            <w:tcW w:w="839" w:type="dxa"/>
            <w:vMerge/>
            <w:shd w:val="clear" w:color="auto" w:fill="auto"/>
            <w:vAlign w:val="center"/>
          </w:tcPr>
          <w:p w14:paraId="762FED2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A956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6806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CE37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3297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E4A6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D8D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9EB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9863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2B00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B74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8E67BA" w14:paraId="5A57976D" w14:textId="77777777">
        <w:tc>
          <w:tcPr>
            <w:tcW w:w="839" w:type="dxa"/>
            <w:vMerge/>
            <w:shd w:val="clear" w:color="auto" w:fill="auto"/>
            <w:vAlign w:val="center"/>
          </w:tcPr>
          <w:p w14:paraId="67A3E4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7FF3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A21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D39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25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EC49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DCB8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974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5C8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FAE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797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</w:tr>
      <w:tr w:rsidR="008E67BA" w14:paraId="74A394E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D5919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4261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ABA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CA79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A632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DEB5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E2AD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13BE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89BF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797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E28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23.07%</w:t>
            </w:r>
          </w:p>
        </w:tc>
      </w:tr>
      <w:tr w:rsidR="008E67BA" w14:paraId="7AD897C4" w14:textId="77777777">
        <w:tc>
          <w:tcPr>
            <w:tcW w:w="839" w:type="dxa"/>
            <w:vMerge/>
            <w:shd w:val="clear" w:color="auto" w:fill="auto"/>
            <w:vAlign w:val="center"/>
          </w:tcPr>
          <w:p w14:paraId="42940F2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16A4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A77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126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577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60D3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AD8D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2D44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996C8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99DD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CEEF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</w:tr>
      <w:tr w:rsidR="008E67BA" w14:paraId="26EA7692" w14:textId="77777777">
        <w:tc>
          <w:tcPr>
            <w:tcW w:w="839" w:type="dxa"/>
            <w:vMerge/>
            <w:shd w:val="clear" w:color="auto" w:fill="auto"/>
            <w:vAlign w:val="center"/>
          </w:tcPr>
          <w:p w14:paraId="62432D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3626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778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01B9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2A5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5AB9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915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D45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243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D1CB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7D6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26.97%</w:t>
            </w:r>
          </w:p>
        </w:tc>
      </w:tr>
      <w:tr w:rsidR="008E67BA" w14:paraId="7CE07825" w14:textId="77777777">
        <w:tc>
          <w:tcPr>
            <w:tcW w:w="839" w:type="dxa"/>
            <w:shd w:val="clear" w:color="auto" w:fill="auto"/>
            <w:vAlign w:val="center"/>
          </w:tcPr>
          <w:p w14:paraId="0BD381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1BE9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E3A4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3040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302A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D22E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74E96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E42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A99B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CD5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872D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2A7498" w14:textId="77777777">
        <w:tc>
          <w:tcPr>
            <w:tcW w:w="839" w:type="dxa"/>
            <w:shd w:val="clear" w:color="auto" w:fill="auto"/>
            <w:vAlign w:val="center"/>
          </w:tcPr>
          <w:p w14:paraId="4A6E19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D914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E1C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804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D26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BFF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CD41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5C2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7535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282E2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399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9F68FE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5C7E48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6096EBC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18E112B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D98620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CB41D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2FC2C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47B79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5AAC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953D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7156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912B1C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3ABC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5648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16635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EE44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374DA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EA95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D97F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EF9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7F3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9FAF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12E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3B2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C514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2A259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5B2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6E80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-53.65%</w:t>
            </w:r>
          </w:p>
        </w:tc>
      </w:tr>
      <w:tr w:rsidR="008E67BA" w14:paraId="22C9C47F" w14:textId="77777777">
        <w:tc>
          <w:tcPr>
            <w:tcW w:w="839" w:type="dxa"/>
            <w:vMerge/>
            <w:shd w:val="clear" w:color="auto" w:fill="auto"/>
            <w:vAlign w:val="center"/>
          </w:tcPr>
          <w:p w14:paraId="57AAF8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12EC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F86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995F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F129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-53.39%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CB83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7E26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8C2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-60.52%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2D8A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386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19D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-44.41%</w:t>
            </w:r>
          </w:p>
        </w:tc>
      </w:tr>
      <w:tr w:rsidR="008E67BA" w14:paraId="6E287CF9" w14:textId="77777777">
        <w:tc>
          <w:tcPr>
            <w:tcW w:w="839" w:type="dxa"/>
            <w:vMerge/>
            <w:shd w:val="clear" w:color="auto" w:fill="auto"/>
            <w:vAlign w:val="center"/>
          </w:tcPr>
          <w:p w14:paraId="3183F1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D408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55EF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CE6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4821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2A9E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FCC2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BC2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D85F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C58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6E4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-80.45%</w:t>
            </w:r>
          </w:p>
        </w:tc>
      </w:tr>
      <w:tr w:rsidR="008E67BA" w14:paraId="436DD18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24F41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8F20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BE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3359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F59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C0D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835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9D0B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0CAA1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A13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C24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</w:tr>
      <w:tr w:rsidR="008E67BA" w14:paraId="44265177" w14:textId="77777777">
        <w:tc>
          <w:tcPr>
            <w:tcW w:w="839" w:type="dxa"/>
            <w:vMerge/>
            <w:shd w:val="clear" w:color="auto" w:fill="auto"/>
            <w:vAlign w:val="center"/>
          </w:tcPr>
          <w:p w14:paraId="670C27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4E4C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CAB2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347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486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325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7824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1ED0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317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9ACD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D36D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-12.24%</w:t>
            </w:r>
          </w:p>
        </w:tc>
      </w:tr>
      <w:tr w:rsidR="008E67BA" w14:paraId="5054C5DD" w14:textId="77777777">
        <w:tc>
          <w:tcPr>
            <w:tcW w:w="839" w:type="dxa"/>
            <w:vMerge/>
            <w:shd w:val="clear" w:color="auto" w:fill="auto"/>
            <w:vAlign w:val="center"/>
          </w:tcPr>
          <w:p w14:paraId="0D101F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98CA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8F5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449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8E01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E57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5DA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CCC8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-25.59%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2BCC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474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013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32.86%</w:t>
            </w:r>
          </w:p>
        </w:tc>
      </w:tr>
      <w:tr w:rsidR="008E67BA" w14:paraId="12D36B8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F378E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BF8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2CDC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1F6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F63A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2F0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5DB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66F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65.71%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025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6C3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A4BC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63.69%</w:t>
            </w:r>
          </w:p>
        </w:tc>
      </w:tr>
      <w:tr w:rsidR="008E67BA" w14:paraId="7B7E6BF9" w14:textId="77777777">
        <w:tc>
          <w:tcPr>
            <w:tcW w:w="839" w:type="dxa"/>
            <w:vMerge/>
            <w:shd w:val="clear" w:color="auto" w:fill="auto"/>
            <w:vAlign w:val="center"/>
          </w:tcPr>
          <w:p w14:paraId="53D1E7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A432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35C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671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98AE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5AD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272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489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CD4A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B7B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DB5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8E67BA" w14:paraId="6317BE6A" w14:textId="77777777">
        <w:tc>
          <w:tcPr>
            <w:tcW w:w="839" w:type="dxa"/>
            <w:vMerge/>
            <w:shd w:val="clear" w:color="auto" w:fill="auto"/>
            <w:vAlign w:val="center"/>
          </w:tcPr>
          <w:p w14:paraId="3C0132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0132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0D2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ED2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872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EE7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11B4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C60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D5AA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A467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760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60.87%</w:t>
            </w:r>
          </w:p>
        </w:tc>
      </w:tr>
      <w:tr w:rsidR="008E67BA" w14:paraId="283CA96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F0C2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6821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D981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42D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382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1049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D13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AEB3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626B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41E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81C3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14.91%</w:t>
            </w:r>
          </w:p>
        </w:tc>
      </w:tr>
      <w:tr w:rsidR="008E67BA" w14:paraId="45CA7AF8" w14:textId="77777777">
        <w:tc>
          <w:tcPr>
            <w:tcW w:w="839" w:type="dxa"/>
            <w:vMerge/>
            <w:shd w:val="clear" w:color="auto" w:fill="auto"/>
            <w:vAlign w:val="center"/>
          </w:tcPr>
          <w:p w14:paraId="3A3AA6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0FD3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1EA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461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37F6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98.68%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F28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1258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8F4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C710E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39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47C1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-6.36%</w:t>
            </w:r>
          </w:p>
        </w:tc>
      </w:tr>
      <w:tr w:rsidR="008E67BA" w14:paraId="1CFC3E98" w14:textId="77777777">
        <w:tc>
          <w:tcPr>
            <w:tcW w:w="839" w:type="dxa"/>
            <w:vMerge/>
            <w:shd w:val="clear" w:color="auto" w:fill="auto"/>
            <w:vAlign w:val="center"/>
          </w:tcPr>
          <w:p w14:paraId="03DC48C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DF9A4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2DAB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237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958E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971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EC84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5941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39D4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8FA6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EE0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</w:tr>
      <w:tr w:rsidR="008E67BA" w14:paraId="4CFE85A6" w14:textId="77777777">
        <w:tc>
          <w:tcPr>
            <w:tcW w:w="839" w:type="dxa"/>
            <w:shd w:val="clear" w:color="auto" w:fill="auto"/>
            <w:vAlign w:val="center"/>
          </w:tcPr>
          <w:p w14:paraId="13FA1D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4F0C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9C2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613D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7E1A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C49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CE385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799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CEC5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811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CEF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FD0BB88" w14:textId="77777777">
        <w:tc>
          <w:tcPr>
            <w:tcW w:w="839" w:type="dxa"/>
            <w:shd w:val="clear" w:color="auto" w:fill="auto"/>
            <w:vAlign w:val="center"/>
          </w:tcPr>
          <w:p w14:paraId="5B5A16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1988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9EA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DA5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B17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F8A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0DC6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72D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6184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1AF6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807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4DA3716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5B70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A75B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F53D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1041659" w14:textId="75F4A51D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2803044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AC8827C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942AA89" w14:textId="77777777" w:rsidR="008E67BA" w:rsidRDefault="003C1940">
      <w:pPr>
        <w:pStyle w:val="31"/>
        <w:rPr>
          <w:lang w:val="en-US" w:eastAsia="zh-CN"/>
        </w:rPr>
      </w:pPr>
      <w:bookmarkStart w:id="23" w:name="_Toc11677"/>
      <w:bookmarkStart w:id="24" w:name="_Toc6411"/>
      <w:r>
        <w:t>B.4.</w:t>
      </w:r>
      <w:r>
        <w:rPr>
          <w:lang w:val="en-US"/>
        </w:rPr>
        <w:t>3A</w:t>
      </w:r>
      <w:r>
        <w:tab/>
        <w:t xml:space="preserve">Inter-gNB CLI scheme 3A: </w:t>
      </w:r>
      <w:r>
        <w:rPr>
          <w:lang w:val="en-US" w:eastAsia="zh-CN"/>
        </w:rPr>
        <w:t>Spatial Domain Coordination Scheme for gNB Tx-Beam Nulling</w:t>
      </w:r>
      <w:bookmarkEnd w:id="23"/>
      <w:bookmarkEnd w:id="24"/>
    </w:p>
    <w:p w14:paraId="4D951B4A" w14:textId="16B9C6F5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1 (ZTE, China Telecom):</w:t>
      </w:r>
    </w:p>
    <w:p w14:paraId="6C44D7B2" w14:textId="70126A03" w:rsidR="008E67BA" w:rsidRDefault="003C1940">
      <w:pPr>
        <w:spacing w:after="0"/>
        <w:rPr>
          <w:b/>
          <w:bCs/>
          <w:u w:val="single"/>
        </w:rPr>
      </w:pPr>
      <w:bookmarkStart w:id="25" w:name="_Hlk142594550"/>
      <w:r>
        <w:rPr>
          <w:b/>
          <w:bCs/>
          <w:u w:val="single"/>
        </w:rPr>
        <w:t>Urban Macro (FR1)</w:t>
      </w:r>
    </w:p>
    <w:bookmarkEnd w:id="25"/>
    <w:p w14:paraId="2813C47F" w14:textId="77777777" w:rsidR="008E67BA" w:rsidRDefault="008E67BA">
      <w:pPr>
        <w:rPr>
          <w:iCs/>
        </w:rPr>
      </w:pPr>
    </w:p>
    <w:p w14:paraId="1966074B" w14:textId="77777777" w:rsidR="008E67BA" w:rsidRDefault="003C1940">
      <w:pPr>
        <w:rPr>
          <w:iCs/>
        </w:rPr>
      </w:pPr>
      <w:r>
        <w:rPr>
          <w:lang w:val="en-US" w:eastAsia="zh-CN"/>
        </w:rPr>
        <w:t>Large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7"/>
        <w:gridCol w:w="764"/>
        <w:gridCol w:w="896"/>
        <w:gridCol w:w="895"/>
        <w:gridCol w:w="968"/>
        <w:gridCol w:w="821"/>
        <w:gridCol w:w="821"/>
        <w:gridCol w:w="808"/>
        <w:gridCol w:w="821"/>
        <w:gridCol w:w="821"/>
        <w:gridCol w:w="819"/>
      </w:tblGrid>
      <w:tr w:rsidR="008E67BA" w14:paraId="42EBF58D" w14:textId="77777777">
        <w:tc>
          <w:tcPr>
            <w:tcW w:w="1961" w:type="dxa"/>
            <w:gridSpan w:val="2"/>
            <w:vMerge w:val="restart"/>
            <w:vAlign w:val="center"/>
          </w:tcPr>
          <w:p w14:paraId="7A3282D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9" w:type="dxa"/>
            <w:gridSpan w:val="3"/>
            <w:vAlign w:val="center"/>
          </w:tcPr>
          <w:p w14:paraId="7ED24D9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4F791D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8A1D16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586F79" w14:textId="77777777">
        <w:tc>
          <w:tcPr>
            <w:tcW w:w="1961" w:type="dxa"/>
            <w:gridSpan w:val="2"/>
            <w:vMerge/>
            <w:vAlign w:val="center"/>
          </w:tcPr>
          <w:p w14:paraId="7137E9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0904E39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5" w:type="dxa"/>
            <w:vAlign w:val="center"/>
          </w:tcPr>
          <w:p w14:paraId="1B9AB0B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68" w:type="dxa"/>
            <w:vAlign w:val="center"/>
          </w:tcPr>
          <w:p w14:paraId="1879B55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02FB80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1B3DF6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C8F2E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BEDCB9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CA8ACE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7DFF2C6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37A5BE5" w14:textId="77777777">
        <w:tc>
          <w:tcPr>
            <w:tcW w:w="1197" w:type="dxa"/>
            <w:vMerge w:val="restart"/>
            <w:vAlign w:val="center"/>
          </w:tcPr>
          <w:p w14:paraId="78B944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4" w:type="dxa"/>
            <w:vAlign w:val="center"/>
          </w:tcPr>
          <w:p w14:paraId="7672CC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2D1876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1031.81 </w:t>
            </w:r>
          </w:p>
        </w:tc>
        <w:tc>
          <w:tcPr>
            <w:tcW w:w="895" w:type="dxa"/>
            <w:vAlign w:val="center"/>
          </w:tcPr>
          <w:p w14:paraId="1E97C8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1052.31 </w:t>
            </w:r>
          </w:p>
        </w:tc>
        <w:tc>
          <w:tcPr>
            <w:tcW w:w="968" w:type="dxa"/>
            <w:vAlign w:val="center"/>
          </w:tcPr>
          <w:p w14:paraId="3FE845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821" w:type="dxa"/>
            <w:vAlign w:val="center"/>
          </w:tcPr>
          <w:p w14:paraId="4CC91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781.51 </w:t>
            </w:r>
          </w:p>
        </w:tc>
        <w:tc>
          <w:tcPr>
            <w:tcW w:w="821" w:type="dxa"/>
            <w:vAlign w:val="center"/>
          </w:tcPr>
          <w:p w14:paraId="5ACF6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796.71 </w:t>
            </w:r>
          </w:p>
        </w:tc>
        <w:tc>
          <w:tcPr>
            <w:tcW w:w="808" w:type="dxa"/>
            <w:vAlign w:val="center"/>
          </w:tcPr>
          <w:p w14:paraId="6110B0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584BF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511.12 </w:t>
            </w:r>
          </w:p>
        </w:tc>
        <w:tc>
          <w:tcPr>
            <w:tcW w:w="821" w:type="dxa"/>
            <w:vAlign w:val="center"/>
          </w:tcPr>
          <w:p w14:paraId="74B80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519.71 </w:t>
            </w:r>
          </w:p>
        </w:tc>
        <w:tc>
          <w:tcPr>
            <w:tcW w:w="819" w:type="dxa"/>
            <w:vAlign w:val="center"/>
          </w:tcPr>
          <w:p w14:paraId="5277A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8E67BA" w14:paraId="7E11B95E" w14:textId="77777777">
        <w:tc>
          <w:tcPr>
            <w:tcW w:w="1197" w:type="dxa"/>
            <w:vMerge/>
            <w:vAlign w:val="center"/>
          </w:tcPr>
          <w:p w14:paraId="182452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448A8B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1220E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310.68 </w:t>
            </w:r>
          </w:p>
        </w:tc>
        <w:tc>
          <w:tcPr>
            <w:tcW w:w="895" w:type="dxa"/>
            <w:vAlign w:val="center"/>
          </w:tcPr>
          <w:p w14:paraId="147C50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302.29 </w:t>
            </w:r>
          </w:p>
        </w:tc>
        <w:tc>
          <w:tcPr>
            <w:tcW w:w="968" w:type="dxa"/>
            <w:vAlign w:val="center"/>
          </w:tcPr>
          <w:p w14:paraId="00375E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-2.70%</w:t>
            </w:r>
          </w:p>
        </w:tc>
        <w:tc>
          <w:tcPr>
            <w:tcW w:w="821" w:type="dxa"/>
            <w:vAlign w:val="center"/>
          </w:tcPr>
          <w:p w14:paraId="672C10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201.17 </w:t>
            </w:r>
          </w:p>
        </w:tc>
        <w:tc>
          <w:tcPr>
            <w:tcW w:w="821" w:type="dxa"/>
            <w:vAlign w:val="center"/>
          </w:tcPr>
          <w:p w14:paraId="207FA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203.42 </w:t>
            </w:r>
          </w:p>
        </w:tc>
        <w:tc>
          <w:tcPr>
            <w:tcW w:w="808" w:type="dxa"/>
            <w:vAlign w:val="center"/>
          </w:tcPr>
          <w:p w14:paraId="5C160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21" w:type="dxa"/>
            <w:vAlign w:val="center"/>
          </w:tcPr>
          <w:p w14:paraId="54D70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30.76 </w:t>
            </w:r>
          </w:p>
        </w:tc>
        <w:tc>
          <w:tcPr>
            <w:tcW w:w="821" w:type="dxa"/>
            <w:vAlign w:val="center"/>
          </w:tcPr>
          <w:p w14:paraId="589C3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22.26 </w:t>
            </w:r>
          </w:p>
        </w:tc>
        <w:tc>
          <w:tcPr>
            <w:tcW w:w="819" w:type="dxa"/>
            <w:vAlign w:val="center"/>
          </w:tcPr>
          <w:p w14:paraId="7BF4E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-27.65%</w:t>
            </w:r>
          </w:p>
        </w:tc>
      </w:tr>
      <w:tr w:rsidR="008E67BA" w14:paraId="14C5D64B" w14:textId="77777777">
        <w:tc>
          <w:tcPr>
            <w:tcW w:w="1197" w:type="dxa"/>
            <w:vMerge/>
            <w:vAlign w:val="center"/>
          </w:tcPr>
          <w:p w14:paraId="09013F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FFFA1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5CD429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1077.35 </w:t>
            </w:r>
          </w:p>
        </w:tc>
        <w:tc>
          <w:tcPr>
            <w:tcW w:w="895" w:type="dxa"/>
            <w:vAlign w:val="center"/>
          </w:tcPr>
          <w:p w14:paraId="5236C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1118.81 </w:t>
            </w:r>
          </w:p>
        </w:tc>
        <w:tc>
          <w:tcPr>
            <w:tcW w:w="968" w:type="dxa"/>
            <w:vAlign w:val="center"/>
          </w:tcPr>
          <w:p w14:paraId="1BC079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3.85%</w:t>
            </w:r>
          </w:p>
        </w:tc>
        <w:tc>
          <w:tcPr>
            <w:tcW w:w="821" w:type="dxa"/>
            <w:vAlign w:val="center"/>
          </w:tcPr>
          <w:p w14:paraId="41F9E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794.01 </w:t>
            </w:r>
          </w:p>
        </w:tc>
        <w:tc>
          <w:tcPr>
            <w:tcW w:w="821" w:type="dxa"/>
            <w:vAlign w:val="center"/>
          </w:tcPr>
          <w:p w14:paraId="2C02A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814.77 </w:t>
            </w:r>
          </w:p>
        </w:tc>
        <w:tc>
          <w:tcPr>
            <w:tcW w:w="808" w:type="dxa"/>
            <w:vAlign w:val="center"/>
          </w:tcPr>
          <w:p w14:paraId="7E123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2.61%</w:t>
            </w:r>
          </w:p>
        </w:tc>
        <w:tc>
          <w:tcPr>
            <w:tcW w:w="821" w:type="dxa"/>
            <w:vAlign w:val="center"/>
          </w:tcPr>
          <w:p w14:paraId="1BA05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464.72 </w:t>
            </w:r>
          </w:p>
        </w:tc>
        <w:tc>
          <w:tcPr>
            <w:tcW w:w="821" w:type="dxa"/>
            <w:vAlign w:val="center"/>
          </w:tcPr>
          <w:p w14:paraId="70B70D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469.50 </w:t>
            </w:r>
          </w:p>
        </w:tc>
        <w:tc>
          <w:tcPr>
            <w:tcW w:w="819" w:type="dxa"/>
            <w:vAlign w:val="center"/>
          </w:tcPr>
          <w:p w14:paraId="39809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8E67BA" w14:paraId="2CFD3C4B" w14:textId="77777777">
        <w:tc>
          <w:tcPr>
            <w:tcW w:w="1197" w:type="dxa"/>
            <w:vMerge w:val="restart"/>
            <w:vAlign w:val="center"/>
          </w:tcPr>
          <w:p w14:paraId="04BAB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4" w:type="dxa"/>
            <w:vAlign w:val="center"/>
          </w:tcPr>
          <w:p w14:paraId="09BC56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1941A6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315.39 </w:t>
            </w:r>
          </w:p>
        </w:tc>
        <w:tc>
          <w:tcPr>
            <w:tcW w:w="895" w:type="dxa"/>
            <w:vAlign w:val="center"/>
          </w:tcPr>
          <w:p w14:paraId="068C2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316.88 </w:t>
            </w:r>
          </w:p>
        </w:tc>
        <w:tc>
          <w:tcPr>
            <w:tcW w:w="968" w:type="dxa"/>
            <w:vAlign w:val="center"/>
          </w:tcPr>
          <w:p w14:paraId="4ACF36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0A6543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224.48 </w:t>
            </w:r>
          </w:p>
        </w:tc>
        <w:tc>
          <w:tcPr>
            <w:tcW w:w="821" w:type="dxa"/>
            <w:vAlign w:val="center"/>
          </w:tcPr>
          <w:p w14:paraId="69DBB5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808" w:type="dxa"/>
            <w:vAlign w:val="center"/>
          </w:tcPr>
          <w:p w14:paraId="2CC0A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6.36%</w:t>
            </w:r>
          </w:p>
        </w:tc>
        <w:tc>
          <w:tcPr>
            <w:tcW w:w="821" w:type="dxa"/>
            <w:vAlign w:val="center"/>
          </w:tcPr>
          <w:p w14:paraId="764E3F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87.45 </w:t>
            </w:r>
          </w:p>
        </w:tc>
        <w:tc>
          <w:tcPr>
            <w:tcW w:w="821" w:type="dxa"/>
            <w:vAlign w:val="center"/>
          </w:tcPr>
          <w:p w14:paraId="32F9C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105.53 </w:t>
            </w:r>
          </w:p>
        </w:tc>
        <w:tc>
          <w:tcPr>
            <w:tcW w:w="819" w:type="dxa"/>
            <w:vAlign w:val="center"/>
          </w:tcPr>
          <w:p w14:paraId="338C6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20.67%</w:t>
            </w:r>
          </w:p>
        </w:tc>
      </w:tr>
      <w:tr w:rsidR="008E67BA" w14:paraId="36FB345D" w14:textId="77777777">
        <w:tc>
          <w:tcPr>
            <w:tcW w:w="1197" w:type="dxa"/>
            <w:vMerge/>
            <w:vAlign w:val="center"/>
          </w:tcPr>
          <w:p w14:paraId="09FEE2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124395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45D2C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62.64 </w:t>
            </w:r>
          </w:p>
        </w:tc>
        <w:tc>
          <w:tcPr>
            <w:tcW w:w="895" w:type="dxa"/>
            <w:vAlign w:val="center"/>
          </w:tcPr>
          <w:p w14:paraId="42505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68" w:type="dxa"/>
            <w:vAlign w:val="center"/>
          </w:tcPr>
          <w:p w14:paraId="1F82D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24.34%</w:t>
            </w:r>
          </w:p>
        </w:tc>
        <w:tc>
          <w:tcPr>
            <w:tcW w:w="821" w:type="dxa"/>
            <w:vAlign w:val="center"/>
          </w:tcPr>
          <w:p w14:paraId="78DA4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25.33 </w:t>
            </w:r>
          </w:p>
        </w:tc>
        <w:tc>
          <w:tcPr>
            <w:tcW w:w="821" w:type="dxa"/>
            <w:vAlign w:val="center"/>
          </w:tcPr>
          <w:p w14:paraId="680114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33.44 </w:t>
            </w:r>
          </w:p>
        </w:tc>
        <w:tc>
          <w:tcPr>
            <w:tcW w:w="808" w:type="dxa"/>
            <w:vAlign w:val="center"/>
          </w:tcPr>
          <w:p w14:paraId="0C6F30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32.04%</w:t>
            </w:r>
          </w:p>
        </w:tc>
        <w:tc>
          <w:tcPr>
            <w:tcW w:w="821" w:type="dxa"/>
            <w:vAlign w:val="center"/>
          </w:tcPr>
          <w:p w14:paraId="20B3D6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vAlign w:val="center"/>
          </w:tcPr>
          <w:p w14:paraId="2E424C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8.12 </w:t>
            </w:r>
          </w:p>
        </w:tc>
        <w:tc>
          <w:tcPr>
            <w:tcW w:w="819" w:type="dxa"/>
            <w:vAlign w:val="center"/>
          </w:tcPr>
          <w:p w14:paraId="407DD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360.03%</w:t>
            </w:r>
          </w:p>
        </w:tc>
      </w:tr>
      <w:tr w:rsidR="008E67BA" w14:paraId="0136D65F" w14:textId="77777777">
        <w:tc>
          <w:tcPr>
            <w:tcW w:w="1197" w:type="dxa"/>
            <w:vMerge/>
            <w:vAlign w:val="center"/>
          </w:tcPr>
          <w:p w14:paraId="5E1499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574AA7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6615E7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284.26 </w:t>
            </w:r>
          </w:p>
        </w:tc>
        <w:tc>
          <w:tcPr>
            <w:tcW w:w="895" w:type="dxa"/>
            <w:vAlign w:val="center"/>
          </w:tcPr>
          <w:p w14:paraId="7150B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290.40 </w:t>
            </w:r>
          </w:p>
        </w:tc>
        <w:tc>
          <w:tcPr>
            <w:tcW w:w="968" w:type="dxa"/>
            <w:vAlign w:val="center"/>
          </w:tcPr>
          <w:p w14:paraId="40CD71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2.16%</w:t>
            </w:r>
          </w:p>
        </w:tc>
        <w:tc>
          <w:tcPr>
            <w:tcW w:w="821" w:type="dxa"/>
            <w:vAlign w:val="center"/>
          </w:tcPr>
          <w:p w14:paraId="24815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204.40 </w:t>
            </w:r>
          </w:p>
        </w:tc>
        <w:tc>
          <w:tcPr>
            <w:tcW w:w="821" w:type="dxa"/>
            <w:vAlign w:val="center"/>
          </w:tcPr>
          <w:p w14:paraId="121293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205.08 </w:t>
            </w:r>
          </w:p>
        </w:tc>
        <w:tc>
          <w:tcPr>
            <w:tcW w:w="808" w:type="dxa"/>
            <w:vAlign w:val="center"/>
          </w:tcPr>
          <w:p w14:paraId="6D9EBD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  <w:tc>
          <w:tcPr>
            <w:tcW w:w="821" w:type="dxa"/>
            <w:vAlign w:val="center"/>
          </w:tcPr>
          <w:p w14:paraId="7DD3B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821" w:type="dxa"/>
            <w:vAlign w:val="center"/>
          </w:tcPr>
          <w:p w14:paraId="3D80A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83.88 </w:t>
            </w:r>
          </w:p>
        </w:tc>
        <w:tc>
          <w:tcPr>
            <w:tcW w:w="819" w:type="dxa"/>
            <w:vAlign w:val="center"/>
          </w:tcPr>
          <w:p w14:paraId="0B9228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16.40%</w:t>
            </w:r>
          </w:p>
        </w:tc>
      </w:tr>
      <w:tr w:rsidR="008E67BA" w14:paraId="089AB36A" w14:textId="77777777">
        <w:tc>
          <w:tcPr>
            <w:tcW w:w="1197" w:type="dxa"/>
            <w:vMerge w:val="restart"/>
            <w:vAlign w:val="center"/>
          </w:tcPr>
          <w:p w14:paraId="2FCAA8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4" w:type="dxa"/>
            <w:vAlign w:val="center"/>
          </w:tcPr>
          <w:p w14:paraId="0CACDE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5ED36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895" w:type="dxa"/>
            <w:vAlign w:val="center"/>
          </w:tcPr>
          <w:p w14:paraId="6E4156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68" w:type="dxa"/>
            <w:vAlign w:val="center"/>
          </w:tcPr>
          <w:p w14:paraId="5BA76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21" w:type="dxa"/>
            <w:vAlign w:val="center"/>
          </w:tcPr>
          <w:p w14:paraId="3F6C24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8.96 </w:t>
            </w:r>
          </w:p>
        </w:tc>
        <w:tc>
          <w:tcPr>
            <w:tcW w:w="821" w:type="dxa"/>
            <w:vAlign w:val="center"/>
          </w:tcPr>
          <w:p w14:paraId="32C0B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8.94 </w:t>
            </w:r>
          </w:p>
        </w:tc>
        <w:tc>
          <w:tcPr>
            <w:tcW w:w="808" w:type="dxa"/>
            <w:vAlign w:val="center"/>
          </w:tcPr>
          <w:p w14:paraId="26715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21" w:type="dxa"/>
            <w:vAlign w:val="center"/>
          </w:tcPr>
          <w:p w14:paraId="64A3A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30.06 </w:t>
            </w:r>
          </w:p>
        </w:tc>
        <w:tc>
          <w:tcPr>
            <w:tcW w:w="821" w:type="dxa"/>
            <w:vAlign w:val="center"/>
          </w:tcPr>
          <w:p w14:paraId="756E23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37.73 </w:t>
            </w:r>
          </w:p>
        </w:tc>
        <w:tc>
          <w:tcPr>
            <w:tcW w:w="819" w:type="dxa"/>
            <w:vAlign w:val="center"/>
          </w:tcPr>
          <w:p w14:paraId="1D420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25.52%</w:t>
            </w:r>
          </w:p>
        </w:tc>
      </w:tr>
      <w:tr w:rsidR="008E67BA" w14:paraId="70F0203C" w14:textId="77777777">
        <w:tc>
          <w:tcPr>
            <w:tcW w:w="1197" w:type="dxa"/>
            <w:vMerge/>
            <w:vAlign w:val="center"/>
          </w:tcPr>
          <w:p w14:paraId="31E1AE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39F3C2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57860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895" w:type="dxa"/>
            <w:vAlign w:val="center"/>
          </w:tcPr>
          <w:p w14:paraId="4CFBCC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68" w:type="dxa"/>
            <w:vAlign w:val="center"/>
          </w:tcPr>
          <w:p w14:paraId="72D49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FAAC5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21" w:type="dxa"/>
            <w:vAlign w:val="center"/>
          </w:tcPr>
          <w:p w14:paraId="35608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08" w:type="dxa"/>
            <w:vAlign w:val="center"/>
          </w:tcPr>
          <w:p w14:paraId="524A6E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C8C7B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21" w:type="dxa"/>
            <w:vAlign w:val="center"/>
          </w:tcPr>
          <w:p w14:paraId="04629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19" w:type="dxa"/>
            <w:vAlign w:val="center"/>
          </w:tcPr>
          <w:p w14:paraId="56936E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29C0F76" w14:textId="77777777">
        <w:tc>
          <w:tcPr>
            <w:tcW w:w="1197" w:type="dxa"/>
            <w:vMerge/>
            <w:vAlign w:val="center"/>
          </w:tcPr>
          <w:p w14:paraId="471192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81B4C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1A504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95" w:type="dxa"/>
            <w:vAlign w:val="center"/>
          </w:tcPr>
          <w:p w14:paraId="15899B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68" w:type="dxa"/>
            <w:vAlign w:val="center"/>
          </w:tcPr>
          <w:p w14:paraId="5B0E01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-2.93%</w:t>
            </w:r>
          </w:p>
        </w:tc>
        <w:tc>
          <w:tcPr>
            <w:tcW w:w="821" w:type="dxa"/>
            <w:vAlign w:val="center"/>
          </w:tcPr>
          <w:p w14:paraId="436A4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5.34 </w:t>
            </w:r>
          </w:p>
        </w:tc>
        <w:tc>
          <w:tcPr>
            <w:tcW w:w="821" w:type="dxa"/>
            <w:vAlign w:val="center"/>
          </w:tcPr>
          <w:p w14:paraId="5E59A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08" w:type="dxa"/>
            <w:vAlign w:val="center"/>
          </w:tcPr>
          <w:p w14:paraId="2F6CC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21" w:type="dxa"/>
            <w:vAlign w:val="center"/>
          </w:tcPr>
          <w:p w14:paraId="7C6F2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8.59 </w:t>
            </w:r>
          </w:p>
        </w:tc>
        <w:tc>
          <w:tcPr>
            <w:tcW w:w="821" w:type="dxa"/>
            <w:vAlign w:val="center"/>
          </w:tcPr>
          <w:p w14:paraId="50859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8.84 </w:t>
            </w:r>
          </w:p>
        </w:tc>
        <w:tc>
          <w:tcPr>
            <w:tcW w:w="819" w:type="dxa"/>
            <w:vAlign w:val="center"/>
          </w:tcPr>
          <w:p w14:paraId="2F9B4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</w:tr>
      <w:tr w:rsidR="008E67BA" w14:paraId="622BBCE7" w14:textId="77777777">
        <w:tc>
          <w:tcPr>
            <w:tcW w:w="1197" w:type="dxa"/>
            <w:vMerge w:val="restart"/>
            <w:vAlign w:val="center"/>
          </w:tcPr>
          <w:p w14:paraId="680A1F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4" w:type="dxa"/>
            <w:vAlign w:val="center"/>
          </w:tcPr>
          <w:p w14:paraId="675CA3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67EDB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5.12 </w:t>
            </w:r>
          </w:p>
        </w:tc>
        <w:tc>
          <w:tcPr>
            <w:tcW w:w="895" w:type="dxa"/>
            <w:vAlign w:val="center"/>
          </w:tcPr>
          <w:p w14:paraId="26C67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4.64 </w:t>
            </w:r>
          </w:p>
        </w:tc>
        <w:tc>
          <w:tcPr>
            <w:tcW w:w="968" w:type="dxa"/>
            <w:vAlign w:val="center"/>
          </w:tcPr>
          <w:p w14:paraId="26FBB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-9.30%</w:t>
            </w:r>
          </w:p>
        </w:tc>
        <w:tc>
          <w:tcPr>
            <w:tcW w:w="821" w:type="dxa"/>
            <w:vAlign w:val="center"/>
          </w:tcPr>
          <w:p w14:paraId="2171A0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7.56 </w:t>
            </w:r>
          </w:p>
        </w:tc>
        <w:tc>
          <w:tcPr>
            <w:tcW w:w="821" w:type="dxa"/>
            <w:vAlign w:val="center"/>
          </w:tcPr>
          <w:p w14:paraId="1F2AB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08" w:type="dxa"/>
            <w:vAlign w:val="center"/>
          </w:tcPr>
          <w:p w14:paraId="45099B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-4.78%</w:t>
            </w:r>
          </w:p>
        </w:tc>
        <w:tc>
          <w:tcPr>
            <w:tcW w:w="821" w:type="dxa"/>
            <w:vAlign w:val="center"/>
          </w:tcPr>
          <w:p w14:paraId="1CB0F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821" w:type="dxa"/>
            <w:vAlign w:val="center"/>
          </w:tcPr>
          <w:p w14:paraId="4B4E3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819" w:type="dxa"/>
            <w:vAlign w:val="center"/>
          </w:tcPr>
          <w:p w14:paraId="120EF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-13.82%</w:t>
            </w:r>
          </w:p>
        </w:tc>
      </w:tr>
      <w:tr w:rsidR="008E67BA" w14:paraId="68BB78BA" w14:textId="77777777">
        <w:tc>
          <w:tcPr>
            <w:tcW w:w="1197" w:type="dxa"/>
            <w:vMerge/>
            <w:vAlign w:val="center"/>
          </w:tcPr>
          <w:p w14:paraId="42FAC2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8F85D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5B35CA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895" w:type="dxa"/>
            <w:vAlign w:val="center"/>
          </w:tcPr>
          <w:p w14:paraId="39A60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68" w:type="dxa"/>
            <w:vAlign w:val="center"/>
          </w:tcPr>
          <w:p w14:paraId="31DF83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21" w:type="dxa"/>
            <w:vAlign w:val="center"/>
          </w:tcPr>
          <w:p w14:paraId="66BE2A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1" w:type="dxa"/>
            <w:vAlign w:val="center"/>
          </w:tcPr>
          <w:p w14:paraId="28740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05A1E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FBEB7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821" w:type="dxa"/>
            <w:vAlign w:val="center"/>
          </w:tcPr>
          <w:p w14:paraId="429954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2.13 </w:t>
            </w:r>
          </w:p>
        </w:tc>
        <w:tc>
          <w:tcPr>
            <w:tcW w:w="819" w:type="dxa"/>
            <w:vAlign w:val="center"/>
          </w:tcPr>
          <w:p w14:paraId="0F486E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-31.21%</w:t>
            </w:r>
          </w:p>
        </w:tc>
      </w:tr>
      <w:tr w:rsidR="008E67BA" w14:paraId="598AEC9A" w14:textId="77777777">
        <w:tc>
          <w:tcPr>
            <w:tcW w:w="1197" w:type="dxa"/>
            <w:vMerge/>
            <w:vAlign w:val="center"/>
          </w:tcPr>
          <w:p w14:paraId="7B1356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FF311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1AF85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895" w:type="dxa"/>
            <w:vAlign w:val="center"/>
          </w:tcPr>
          <w:p w14:paraId="44DFF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68" w:type="dxa"/>
            <w:vAlign w:val="center"/>
          </w:tcPr>
          <w:p w14:paraId="5F5D29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21" w:type="dxa"/>
            <w:vAlign w:val="center"/>
          </w:tcPr>
          <w:p w14:paraId="140E4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21" w:type="dxa"/>
            <w:vAlign w:val="center"/>
          </w:tcPr>
          <w:p w14:paraId="03CA6D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808" w:type="dxa"/>
            <w:vAlign w:val="center"/>
          </w:tcPr>
          <w:p w14:paraId="07E47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-2.75%</w:t>
            </w:r>
          </w:p>
        </w:tc>
        <w:tc>
          <w:tcPr>
            <w:tcW w:w="821" w:type="dxa"/>
            <w:vAlign w:val="center"/>
          </w:tcPr>
          <w:p w14:paraId="633B0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13.48 </w:t>
            </w:r>
          </w:p>
        </w:tc>
        <w:tc>
          <w:tcPr>
            <w:tcW w:w="821" w:type="dxa"/>
            <w:vAlign w:val="center"/>
          </w:tcPr>
          <w:p w14:paraId="6B2BCF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819" w:type="dxa"/>
            <w:vAlign w:val="center"/>
          </w:tcPr>
          <w:p w14:paraId="0AC8E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-5.56%</w:t>
            </w:r>
          </w:p>
        </w:tc>
      </w:tr>
      <w:tr w:rsidR="008E67BA" w14:paraId="5926A72B" w14:textId="77777777">
        <w:tc>
          <w:tcPr>
            <w:tcW w:w="1197" w:type="dxa"/>
            <w:vAlign w:val="center"/>
          </w:tcPr>
          <w:p w14:paraId="41A3B6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4" w:type="dxa"/>
            <w:vAlign w:val="center"/>
          </w:tcPr>
          <w:p w14:paraId="409B1F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6" w:type="dxa"/>
            <w:vAlign w:val="center"/>
          </w:tcPr>
          <w:p w14:paraId="1A2128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8.32%</w:t>
            </w:r>
          </w:p>
        </w:tc>
        <w:tc>
          <w:tcPr>
            <w:tcW w:w="895" w:type="dxa"/>
            <w:vAlign w:val="center"/>
          </w:tcPr>
          <w:p w14:paraId="05108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8.37%</w:t>
            </w:r>
          </w:p>
        </w:tc>
        <w:tc>
          <w:tcPr>
            <w:tcW w:w="968" w:type="dxa"/>
            <w:vAlign w:val="center"/>
          </w:tcPr>
          <w:p w14:paraId="660FF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DAFEB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33.85%</w:t>
            </w:r>
          </w:p>
        </w:tc>
        <w:tc>
          <w:tcPr>
            <w:tcW w:w="821" w:type="dxa"/>
            <w:vAlign w:val="center"/>
          </w:tcPr>
          <w:p w14:paraId="30E1C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33.54%</w:t>
            </w:r>
          </w:p>
        </w:tc>
        <w:tc>
          <w:tcPr>
            <w:tcW w:w="808" w:type="dxa"/>
            <w:vAlign w:val="center"/>
          </w:tcPr>
          <w:p w14:paraId="609B4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06ED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73.40%</w:t>
            </w:r>
          </w:p>
        </w:tc>
        <w:tc>
          <w:tcPr>
            <w:tcW w:w="821" w:type="dxa"/>
            <w:vAlign w:val="center"/>
          </w:tcPr>
          <w:p w14:paraId="775490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73.55%</w:t>
            </w:r>
          </w:p>
        </w:tc>
        <w:tc>
          <w:tcPr>
            <w:tcW w:w="819" w:type="dxa"/>
            <w:vAlign w:val="center"/>
          </w:tcPr>
          <w:p w14:paraId="022B7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30C8D27" w14:textId="77777777">
        <w:tc>
          <w:tcPr>
            <w:tcW w:w="1197" w:type="dxa"/>
            <w:vAlign w:val="center"/>
          </w:tcPr>
          <w:p w14:paraId="3AE807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4" w:type="dxa"/>
            <w:vAlign w:val="center"/>
          </w:tcPr>
          <w:p w14:paraId="7267F8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6" w:type="dxa"/>
            <w:vAlign w:val="center"/>
          </w:tcPr>
          <w:p w14:paraId="19BCE3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895" w:type="dxa"/>
            <w:vAlign w:val="center"/>
          </w:tcPr>
          <w:p w14:paraId="7E6E1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968" w:type="dxa"/>
            <w:vAlign w:val="center"/>
          </w:tcPr>
          <w:p w14:paraId="6040A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B8AC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21" w:type="dxa"/>
            <w:vAlign w:val="center"/>
          </w:tcPr>
          <w:p w14:paraId="050FA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7.96%</w:t>
            </w:r>
          </w:p>
        </w:tc>
        <w:tc>
          <w:tcPr>
            <w:tcW w:w="808" w:type="dxa"/>
            <w:vAlign w:val="center"/>
          </w:tcPr>
          <w:p w14:paraId="44BD8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69DC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12.40%</w:t>
            </w:r>
          </w:p>
        </w:tc>
        <w:tc>
          <w:tcPr>
            <w:tcW w:w="821" w:type="dxa"/>
            <w:vAlign w:val="center"/>
          </w:tcPr>
          <w:p w14:paraId="5D7ED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12.79%</w:t>
            </w:r>
          </w:p>
        </w:tc>
        <w:tc>
          <w:tcPr>
            <w:tcW w:w="819" w:type="dxa"/>
            <w:vAlign w:val="center"/>
          </w:tcPr>
          <w:p w14:paraId="66F65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CE84B06" w14:textId="77777777">
        <w:tc>
          <w:tcPr>
            <w:tcW w:w="0" w:type="auto"/>
            <w:gridSpan w:val="11"/>
            <w:vAlign w:val="center"/>
          </w:tcPr>
          <w:p w14:paraId="638FC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D7A9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B82E9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452D52" w14:textId="41F9B570" w:rsidR="007B4CE9" w:rsidRDefault="007B4CE9">
            <w:pPr>
              <w:contextualSpacing/>
              <w:rPr>
                <w:strike/>
                <w:highlight w:val="yellow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69313C7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736A70AA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2 (Qualcomm)</w:t>
      </w:r>
    </w:p>
    <w:p w14:paraId="55710C83" w14:textId="77777777" w:rsidR="008E67BA" w:rsidRDefault="003C1940">
      <w:pPr>
        <w:spacing w:after="0"/>
        <w:rPr>
          <w:b/>
          <w:bCs/>
          <w:u w:val="single"/>
        </w:rPr>
      </w:pPr>
      <w:bookmarkStart w:id="26" w:name="_Hlk142594568"/>
      <w:r>
        <w:rPr>
          <w:b/>
          <w:bCs/>
          <w:u w:val="single"/>
        </w:rPr>
        <w:t>Indoor Office (FR1)</w:t>
      </w:r>
    </w:p>
    <w:bookmarkEnd w:id="26"/>
    <w:p w14:paraId="6CF9E70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A204DBC" w14:textId="77777777" w:rsidR="008E67BA" w:rsidRDefault="003C194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718640DA" w14:textId="77777777">
        <w:tc>
          <w:tcPr>
            <w:tcW w:w="1970" w:type="dxa"/>
            <w:gridSpan w:val="2"/>
            <w:vMerge w:val="restart"/>
            <w:vAlign w:val="center"/>
          </w:tcPr>
          <w:p w14:paraId="5452F1A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0D0D4AA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51F6420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6F502AC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4B5824E" w14:textId="77777777">
        <w:tc>
          <w:tcPr>
            <w:tcW w:w="1970" w:type="dxa"/>
            <w:gridSpan w:val="2"/>
            <w:vMerge/>
            <w:vAlign w:val="center"/>
          </w:tcPr>
          <w:p w14:paraId="4672D1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3DD526CF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353E9BE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3DEEE7E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14412C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B90AE5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787DF2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2C7A5D7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031EAA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6604797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199AC78" w14:textId="77777777">
        <w:tc>
          <w:tcPr>
            <w:tcW w:w="1203" w:type="dxa"/>
            <w:vMerge w:val="restart"/>
            <w:vAlign w:val="center"/>
          </w:tcPr>
          <w:p w14:paraId="5254D8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1C0780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6E1B9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C90BF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581C3E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21" w:type="dxa"/>
            <w:vAlign w:val="center"/>
          </w:tcPr>
          <w:p w14:paraId="4E89F8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1E00A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808" w:type="dxa"/>
            <w:vAlign w:val="center"/>
          </w:tcPr>
          <w:p w14:paraId="1AA59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21" w:type="dxa"/>
            <w:vAlign w:val="center"/>
          </w:tcPr>
          <w:p w14:paraId="5C962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0810E4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40.77 </w:t>
            </w:r>
          </w:p>
        </w:tc>
        <w:tc>
          <w:tcPr>
            <w:tcW w:w="820" w:type="dxa"/>
            <w:vAlign w:val="center"/>
          </w:tcPr>
          <w:p w14:paraId="0B186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-1.51%</w:t>
            </w:r>
          </w:p>
        </w:tc>
      </w:tr>
      <w:tr w:rsidR="008E67BA" w14:paraId="1CB27F8E" w14:textId="77777777">
        <w:tc>
          <w:tcPr>
            <w:tcW w:w="1203" w:type="dxa"/>
            <w:vMerge/>
            <w:vAlign w:val="center"/>
          </w:tcPr>
          <w:p w14:paraId="3F7A526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2B83F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161D0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208C9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972" w:type="dxa"/>
            <w:vAlign w:val="center"/>
          </w:tcPr>
          <w:p w14:paraId="4D7F6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-0.96%</w:t>
            </w:r>
          </w:p>
        </w:tc>
        <w:tc>
          <w:tcPr>
            <w:tcW w:w="821" w:type="dxa"/>
            <w:vAlign w:val="center"/>
          </w:tcPr>
          <w:p w14:paraId="2B0A4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45612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41.09 </w:t>
            </w:r>
          </w:p>
        </w:tc>
        <w:tc>
          <w:tcPr>
            <w:tcW w:w="808" w:type="dxa"/>
            <w:vAlign w:val="center"/>
          </w:tcPr>
          <w:p w14:paraId="3B9FD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21" w:type="dxa"/>
            <w:vAlign w:val="center"/>
          </w:tcPr>
          <w:p w14:paraId="7D619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2477AD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38.55 </w:t>
            </w:r>
          </w:p>
        </w:tc>
        <w:tc>
          <w:tcPr>
            <w:tcW w:w="820" w:type="dxa"/>
            <w:vAlign w:val="center"/>
          </w:tcPr>
          <w:p w14:paraId="1E401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-5.48%</w:t>
            </w:r>
          </w:p>
        </w:tc>
      </w:tr>
      <w:tr w:rsidR="008E67BA" w14:paraId="565A02DF" w14:textId="77777777">
        <w:tc>
          <w:tcPr>
            <w:tcW w:w="1203" w:type="dxa"/>
            <w:vMerge/>
            <w:vAlign w:val="center"/>
          </w:tcPr>
          <w:p w14:paraId="06D422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32D56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D5C4D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69173C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3B86B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3A41A6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03A78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41.62 </w:t>
            </w:r>
          </w:p>
        </w:tc>
        <w:tc>
          <w:tcPr>
            <w:tcW w:w="808" w:type="dxa"/>
            <w:vAlign w:val="center"/>
          </w:tcPr>
          <w:p w14:paraId="4BEC0E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39F7A5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C97A4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108195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</w:tr>
      <w:tr w:rsidR="008E67BA" w14:paraId="764A513C" w14:textId="77777777">
        <w:tc>
          <w:tcPr>
            <w:tcW w:w="1203" w:type="dxa"/>
            <w:vMerge w:val="restart"/>
            <w:vAlign w:val="center"/>
          </w:tcPr>
          <w:p w14:paraId="562C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67EEB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E14B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1B7628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1F0365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21" w:type="dxa"/>
            <w:vAlign w:val="center"/>
          </w:tcPr>
          <w:p w14:paraId="6060F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4464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164B7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6792A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F774A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1E6726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7.50%</w:t>
            </w:r>
          </w:p>
        </w:tc>
      </w:tr>
      <w:tr w:rsidR="008E67BA" w14:paraId="1ED514E2" w14:textId="77777777">
        <w:tc>
          <w:tcPr>
            <w:tcW w:w="1203" w:type="dxa"/>
            <w:vMerge/>
            <w:vAlign w:val="center"/>
          </w:tcPr>
          <w:p w14:paraId="1C1B55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F9A76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43C91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15835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6B45C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6F891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A7D13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2B706A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12A6B0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FC7F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54997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65.99%</w:t>
            </w:r>
          </w:p>
        </w:tc>
      </w:tr>
      <w:tr w:rsidR="008E67BA" w14:paraId="2BE9D851" w14:textId="77777777">
        <w:tc>
          <w:tcPr>
            <w:tcW w:w="1203" w:type="dxa"/>
            <w:vMerge/>
            <w:vAlign w:val="center"/>
          </w:tcPr>
          <w:p w14:paraId="6F8EEF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98133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CB2CC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02608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4D0D7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821" w:type="dxa"/>
            <w:vAlign w:val="center"/>
          </w:tcPr>
          <w:p w14:paraId="180AE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5561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03DFB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38F73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0009A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0DB676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4154C3F9" w14:textId="77777777">
        <w:tc>
          <w:tcPr>
            <w:tcW w:w="1203" w:type="dxa"/>
            <w:vMerge w:val="restart"/>
            <w:vAlign w:val="center"/>
          </w:tcPr>
          <w:p w14:paraId="451C5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6C1D65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ED509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DDF5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4CFF9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1.83%</w:t>
            </w:r>
          </w:p>
        </w:tc>
        <w:tc>
          <w:tcPr>
            <w:tcW w:w="821" w:type="dxa"/>
            <w:vAlign w:val="center"/>
          </w:tcPr>
          <w:p w14:paraId="04761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414B2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08" w:type="dxa"/>
            <w:vAlign w:val="center"/>
          </w:tcPr>
          <w:p w14:paraId="7B5EF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821" w:type="dxa"/>
            <w:vAlign w:val="center"/>
          </w:tcPr>
          <w:p w14:paraId="04D2C4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24D1B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0" w:type="dxa"/>
            <w:vAlign w:val="center"/>
          </w:tcPr>
          <w:p w14:paraId="1C108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1.70%</w:t>
            </w:r>
          </w:p>
        </w:tc>
      </w:tr>
      <w:tr w:rsidR="008E67BA" w14:paraId="201617E5" w14:textId="77777777">
        <w:tc>
          <w:tcPr>
            <w:tcW w:w="1203" w:type="dxa"/>
            <w:vMerge/>
            <w:vAlign w:val="center"/>
          </w:tcPr>
          <w:p w14:paraId="6BEF0D5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CE05D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66E4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5F80F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70E7CE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7D85C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12619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4533C0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-2.17%</w:t>
            </w:r>
          </w:p>
        </w:tc>
        <w:tc>
          <w:tcPr>
            <w:tcW w:w="821" w:type="dxa"/>
            <w:vAlign w:val="center"/>
          </w:tcPr>
          <w:p w14:paraId="6D5FFA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16265C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58ADD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35CED020" w14:textId="77777777">
        <w:tc>
          <w:tcPr>
            <w:tcW w:w="1203" w:type="dxa"/>
            <w:vMerge/>
            <w:vAlign w:val="center"/>
          </w:tcPr>
          <w:p w14:paraId="0A9F60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F3734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3D36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FC29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66944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0C8AB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0D74B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50AD4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21EAE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4C1E35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3DF331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8E67BA" w14:paraId="3881EEDB" w14:textId="77777777">
        <w:tc>
          <w:tcPr>
            <w:tcW w:w="1203" w:type="dxa"/>
            <w:vMerge w:val="restart"/>
            <w:vAlign w:val="center"/>
          </w:tcPr>
          <w:p w14:paraId="5A1327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2BE31F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348D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5D414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2CAA32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-0.83%</w:t>
            </w:r>
          </w:p>
        </w:tc>
        <w:tc>
          <w:tcPr>
            <w:tcW w:w="821" w:type="dxa"/>
            <w:vAlign w:val="center"/>
          </w:tcPr>
          <w:p w14:paraId="18637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3BF81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08" w:type="dxa"/>
            <w:vAlign w:val="center"/>
          </w:tcPr>
          <w:p w14:paraId="372F52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-46.96%</w:t>
            </w:r>
          </w:p>
        </w:tc>
        <w:tc>
          <w:tcPr>
            <w:tcW w:w="821" w:type="dxa"/>
            <w:vAlign w:val="center"/>
          </w:tcPr>
          <w:p w14:paraId="2D78B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0BC45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2.16 </w:t>
            </w:r>
          </w:p>
        </w:tc>
        <w:tc>
          <w:tcPr>
            <w:tcW w:w="820" w:type="dxa"/>
            <w:vAlign w:val="center"/>
          </w:tcPr>
          <w:p w14:paraId="05D0D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-95.25%</w:t>
            </w:r>
          </w:p>
        </w:tc>
      </w:tr>
      <w:tr w:rsidR="008E67BA" w14:paraId="1D207B71" w14:textId="77777777">
        <w:tc>
          <w:tcPr>
            <w:tcW w:w="1203" w:type="dxa"/>
            <w:vMerge/>
            <w:vAlign w:val="center"/>
          </w:tcPr>
          <w:p w14:paraId="6BB51F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E7BBB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BD41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623E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0D72A1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19D8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12EB3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65BA1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2E279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4028F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7DF78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-2.36%</w:t>
            </w:r>
          </w:p>
        </w:tc>
      </w:tr>
      <w:tr w:rsidR="008E67BA" w14:paraId="1D221751" w14:textId="77777777">
        <w:tc>
          <w:tcPr>
            <w:tcW w:w="1203" w:type="dxa"/>
            <w:vMerge/>
            <w:vAlign w:val="center"/>
          </w:tcPr>
          <w:p w14:paraId="022C51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934FA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00709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79D02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09F49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9DC8F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5D738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343ACC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4EB9D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4A6C1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2FDF1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8E67BA" w14:paraId="524FFC57" w14:textId="77777777">
        <w:tc>
          <w:tcPr>
            <w:tcW w:w="1203" w:type="dxa"/>
            <w:vAlign w:val="center"/>
          </w:tcPr>
          <w:p w14:paraId="3FE537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57A112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5940C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252E0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3.62%</w:t>
            </w:r>
          </w:p>
        </w:tc>
        <w:tc>
          <w:tcPr>
            <w:tcW w:w="972" w:type="dxa"/>
            <w:vAlign w:val="center"/>
          </w:tcPr>
          <w:p w14:paraId="72CA22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F8DF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14546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25.56%</w:t>
            </w:r>
          </w:p>
        </w:tc>
        <w:tc>
          <w:tcPr>
            <w:tcW w:w="808" w:type="dxa"/>
            <w:vAlign w:val="center"/>
          </w:tcPr>
          <w:p w14:paraId="049C25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5442E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53ADD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56.15%</w:t>
            </w:r>
          </w:p>
        </w:tc>
        <w:tc>
          <w:tcPr>
            <w:tcW w:w="820" w:type="dxa"/>
            <w:vAlign w:val="center"/>
          </w:tcPr>
          <w:p w14:paraId="500B0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9D89309" w14:textId="77777777">
        <w:tc>
          <w:tcPr>
            <w:tcW w:w="1203" w:type="dxa"/>
            <w:vAlign w:val="center"/>
          </w:tcPr>
          <w:p w14:paraId="61908A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01154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9094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64BEA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004362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421A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09F32F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8.14%</w:t>
            </w:r>
          </w:p>
        </w:tc>
        <w:tc>
          <w:tcPr>
            <w:tcW w:w="808" w:type="dxa"/>
            <w:vAlign w:val="center"/>
          </w:tcPr>
          <w:p w14:paraId="517EAC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3B39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C075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17.22%</w:t>
            </w:r>
          </w:p>
        </w:tc>
        <w:tc>
          <w:tcPr>
            <w:tcW w:w="820" w:type="dxa"/>
            <w:vAlign w:val="center"/>
          </w:tcPr>
          <w:p w14:paraId="60892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DE2771A" w14:textId="77777777">
        <w:tc>
          <w:tcPr>
            <w:tcW w:w="0" w:type="auto"/>
            <w:gridSpan w:val="11"/>
            <w:vAlign w:val="center"/>
          </w:tcPr>
          <w:p w14:paraId="548D68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FE38B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6A37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77DBDAD" w14:textId="3C409176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40017CE" w14:textId="77777777" w:rsidR="008E67BA" w:rsidRDefault="008E67BA">
      <w:pPr>
        <w:rPr>
          <w:rFonts w:eastAsia="맑은 고딕"/>
          <w:lang w:eastAsia="ko-KR"/>
        </w:rPr>
      </w:pPr>
    </w:p>
    <w:p w14:paraId="229E213D" w14:textId="77777777" w:rsidR="008E67BA" w:rsidRDefault="003C194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arge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8E67BA" w14:paraId="7D0A863A" w14:textId="77777777">
        <w:tc>
          <w:tcPr>
            <w:tcW w:w="1967" w:type="dxa"/>
            <w:gridSpan w:val="2"/>
            <w:vMerge w:val="restart"/>
            <w:vAlign w:val="center"/>
          </w:tcPr>
          <w:p w14:paraId="276DEE1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3F5496E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2B2E7A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31253FB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0623C91" w14:textId="77777777">
        <w:tc>
          <w:tcPr>
            <w:tcW w:w="1967" w:type="dxa"/>
            <w:gridSpan w:val="2"/>
            <w:vMerge/>
            <w:vAlign w:val="center"/>
          </w:tcPr>
          <w:p w14:paraId="17CC60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168F70D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17E8556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7200DF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3C52250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CC21F8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2E3FFD9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7F0869C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168F913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0327FEA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6DC0DD6" w14:textId="77777777">
        <w:tc>
          <w:tcPr>
            <w:tcW w:w="1201" w:type="dxa"/>
            <w:vMerge w:val="restart"/>
            <w:vAlign w:val="center"/>
          </w:tcPr>
          <w:p w14:paraId="43BA5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F40DA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55FFA4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4B660B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870.38 </w:t>
            </w:r>
          </w:p>
        </w:tc>
        <w:tc>
          <w:tcPr>
            <w:tcW w:w="970" w:type="dxa"/>
            <w:vAlign w:val="center"/>
          </w:tcPr>
          <w:p w14:paraId="24D82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-9.84%</w:t>
            </w:r>
          </w:p>
        </w:tc>
        <w:tc>
          <w:tcPr>
            <w:tcW w:w="821" w:type="dxa"/>
            <w:vAlign w:val="center"/>
          </w:tcPr>
          <w:p w14:paraId="12D32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AA865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505.21 </w:t>
            </w:r>
          </w:p>
        </w:tc>
        <w:tc>
          <w:tcPr>
            <w:tcW w:w="808" w:type="dxa"/>
            <w:vAlign w:val="center"/>
          </w:tcPr>
          <w:p w14:paraId="395D4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21" w:type="dxa"/>
            <w:vAlign w:val="center"/>
          </w:tcPr>
          <w:p w14:paraId="4A86C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FF84D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385.07 </w:t>
            </w:r>
          </w:p>
        </w:tc>
        <w:tc>
          <w:tcPr>
            <w:tcW w:w="820" w:type="dxa"/>
            <w:vAlign w:val="center"/>
          </w:tcPr>
          <w:p w14:paraId="63D0A8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-13.25%</w:t>
            </w:r>
          </w:p>
        </w:tc>
      </w:tr>
      <w:tr w:rsidR="008E67BA" w14:paraId="4F9804A2" w14:textId="77777777">
        <w:tc>
          <w:tcPr>
            <w:tcW w:w="1201" w:type="dxa"/>
            <w:vMerge/>
            <w:vAlign w:val="center"/>
          </w:tcPr>
          <w:p w14:paraId="530BA9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17091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686A9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072B3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520.01 </w:t>
            </w:r>
          </w:p>
        </w:tc>
        <w:tc>
          <w:tcPr>
            <w:tcW w:w="970" w:type="dxa"/>
            <w:vAlign w:val="center"/>
          </w:tcPr>
          <w:p w14:paraId="20045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-23.54%</w:t>
            </w:r>
          </w:p>
        </w:tc>
        <w:tc>
          <w:tcPr>
            <w:tcW w:w="821" w:type="dxa"/>
            <w:vAlign w:val="center"/>
          </w:tcPr>
          <w:p w14:paraId="61F58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23723E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257.95 </w:t>
            </w:r>
          </w:p>
        </w:tc>
        <w:tc>
          <w:tcPr>
            <w:tcW w:w="808" w:type="dxa"/>
            <w:vAlign w:val="center"/>
          </w:tcPr>
          <w:p w14:paraId="70C57F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-29.12%</w:t>
            </w:r>
          </w:p>
        </w:tc>
        <w:tc>
          <w:tcPr>
            <w:tcW w:w="821" w:type="dxa"/>
            <w:vAlign w:val="center"/>
          </w:tcPr>
          <w:p w14:paraId="63BF0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339A11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180.51 </w:t>
            </w:r>
          </w:p>
        </w:tc>
        <w:tc>
          <w:tcPr>
            <w:tcW w:w="820" w:type="dxa"/>
            <w:vAlign w:val="center"/>
          </w:tcPr>
          <w:p w14:paraId="388E8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-30.24%</w:t>
            </w:r>
          </w:p>
        </w:tc>
      </w:tr>
      <w:tr w:rsidR="008E67BA" w14:paraId="37969367" w14:textId="77777777">
        <w:tc>
          <w:tcPr>
            <w:tcW w:w="1201" w:type="dxa"/>
            <w:vMerge/>
            <w:vAlign w:val="center"/>
          </w:tcPr>
          <w:p w14:paraId="15F69D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114AC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0119D9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57B5F3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887.50 </w:t>
            </w:r>
          </w:p>
        </w:tc>
        <w:tc>
          <w:tcPr>
            <w:tcW w:w="970" w:type="dxa"/>
            <w:vAlign w:val="center"/>
          </w:tcPr>
          <w:p w14:paraId="7A5E6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-6.71%</w:t>
            </w:r>
          </w:p>
        </w:tc>
        <w:tc>
          <w:tcPr>
            <w:tcW w:w="821" w:type="dxa"/>
            <w:vAlign w:val="center"/>
          </w:tcPr>
          <w:p w14:paraId="1245C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1A5C7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495.58 </w:t>
            </w:r>
          </w:p>
        </w:tc>
        <w:tc>
          <w:tcPr>
            <w:tcW w:w="808" w:type="dxa"/>
            <w:vAlign w:val="center"/>
          </w:tcPr>
          <w:p w14:paraId="69301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-11.09%</w:t>
            </w:r>
          </w:p>
        </w:tc>
        <w:tc>
          <w:tcPr>
            <w:tcW w:w="821" w:type="dxa"/>
            <w:vAlign w:val="center"/>
          </w:tcPr>
          <w:p w14:paraId="75E7CB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587D9D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366.81 </w:t>
            </w:r>
          </w:p>
        </w:tc>
        <w:tc>
          <w:tcPr>
            <w:tcW w:w="820" w:type="dxa"/>
            <w:vAlign w:val="center"/>
          </w:tcPr>
          <w:p w14:paraId="660DB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-10.76%</w:t>
            </w:r>
          </w:p>
        </w:tc>
      </w:tr>
      <w:tr w:rsidR="008E67BA" w14:paraId="66B0BEA0" w14:textId="77777777">
        <w:tc>
          <w:tcPr>
            <w:tcW w:w="1201" w:type="dxa"/>
            <w:vMerge w:val="restart"/>
            <w:vAlign w:val="center"/>
          </w:tcPr>
          <w:p w14:paraId="26A1A8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22C2F35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BFED2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69D607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319.06 </w:t>
            </w:r>
          </w:p>
        </w:tc>
        <w:tc>
          <w:tcPr>
            <w:tcW w:w="970" w:type="dxa"/>
            <w:vAlign w:val="center"/>
          </w:tcPr>
          <w:p w14:paraId="52E69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9.59%</w:t>
            </w:r>
          </w:p>
        </w:tc>
        <w:tc>
          <w:tcPr>
            <w:tcW w:w="821" w:type="dxa"/>
            <w:vAlign w:val="center"/>
          </w:tcPr>
          <w:p w14:paraId="7300E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04854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229.07 </w:t>
            </w:r>
          </w:p>
        </w:tc>
        <w:tc>
          <w:tcPr>
            <w:tcW w:w="808" w:type="dxa"/>
            <w:vAlign w:val="center"/>
          </w:tcPr>
          <w:p w14:paraId="091A6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73.07%</w:t>
            </w:r>
          </w:p>
        </w:tc>
        <w:tc>
          <w:tcPr>
            <w:tcW w:w="821" w:type="dxa"/>
            <w:vAlign w:val="center"/>
          </w:tcPr>
          <w:p w14:paraId="54F007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17525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199.44 </w:t>
            </w:r>
          </w:p>
        </w:tc>
        <w:tc>
          <w:tcPr>
            <w:tcW w:w="820" w:type="dxa"/>
            <w:vAlign w:val="center"/>
          </w:tcPr>
          <w:p w14:paraId="4C7CB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114.88%</w:t>
            </w:r>
          </w:p>
        </w:tc>
      </w:tr>
      <w:tr w:rsidR="008E67BA" w14:paraId="6751C0BC" w14:textId="77777777">
        <w:tc>
          <w:tcPr>
            <w:tcW w:w="1201" w:type="dxa"/>
            <w:vMerge/>
            <w:vAlign w:val="center"/>
          </w:tcPr>
          <w:p w14:paraId="258DFA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2C692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26F551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2C4B7C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270.18 </w:t>
            </w:r>
          </w:p>
        </w:tc>
        <w:tc>
          <w:tcPr>
            <w:tcW w:w="970" w:type="dxa"/>
            <w:vAlign w:val="center"/>
          </w:tcPr>
          <w:p w14:paraId="67003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0ECCC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61088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133.67 </w:t>
            </w:r>
          </w:p>
        </w:tc>
        <w:tc>
          <w:tcPr>
            <w:tcW w:w="808" w:type="dxa"/>
            <w:vAlign w:val="center"/>
          </w:tcPr>
          <w:p w14:paraId="1EBA69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97.95%</w:t>
            </w:r>
          </w:p>
        </w:tc>
        <w:tc>
          <w:tcPr>
            <w:tcW w:w="821" w:type="dxa"/>
            <w:vAlign w:val="center"/>
          </w:tcPr>
          <w:p w14:paraId="706F2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72B6A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110.95 </w:t>
            </w:r>
          </w:p>
        </w:tc>
        <w:tc>
          <w:tcPr>
            <w:tcW w:w="820" w:type="dxa"/>
            <w:vAlign w:val="center"/>
          </w:tcPr>
          <w:p w14:paraId="64D1F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311.71%</w:t>
            </w:r>
          </w:p>
        </w:tc>
      </w:tr>
      <w:tr w:rsidR="008E67BA" w14:paraId="7E21D943" w14:textId="77777777">
        <w:tc>
          <w:tcPr>
            <w:tcW w:w="1201" w:type="dxa"/>
            <w:vMerge/>
            <w:vAlign w:val="center"/>
          </w:tcPr>
          <w:p w14:paraId="465BEB6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F619E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6EFB89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42C427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324.76 </w:t>
            </w:r>
          </w:p>
        </w:tc>
        <w:tc>
          <w:tcPr>
            <w:tcW w:w="970" w:type="dxa"/>
            <w:vAlign w:val="center"/>
          </w:tcPr>
          <w:p w14:paraId="7A1B44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11.04%</w:t>
            </w:r>
          </w:p>
        </w:tc>
        <w:tc>
          <w:tcPr>
            <w:tcW w:w="821" w:type="dxa"/>
            <w:vAlign w:val="center"/>
          </w:tcPr>
          <w:p w14:paraId="0328D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18448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224.75 </w:t>
            </w:r>
          </w:p>
        </w:tc>
        <w:tc>
          <w:tcPr>
            <w:tcW w:w="808" w:type="dxa"/>
            <w:vAlign w:val="center"/>
          </w:tcPr>
          <w:p w14:paraId="5AD742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74.05%</w:t>
            </w:r>
          </w:p>
        </w:tc>
        <w:tc>
          <w:tcPr>
            <w:tcW w:w="821" w:type="dxa"/>
            <w:vAlign w:val="center"/>
          </w:tcPr>
          <w:p w14:paraId="0F15F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58E48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193.72 </w:t>
            </w:r>
          </w:p>
        </w:tc>
        <w:tc>
          <w:tcPr>
            <w:tcW w:w="820" w:type="dxa"/>
            <w:vAlign w:val="center"/>
          </w:tcPr>
          <w:p w14:paraId="53585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123.57%</w:t>
            </w:r>
          </w:p>
        </w:tc>
      </w:tr>
      <w:tr w:rsidR="008E67BA" w14:paraId="5C8B0F3D" w14:textId="77777777">
        <w:tc>
          <w:tcPr>
            <w:tcW w:w="1201" w:type="dxa"/>
            <w:vMerge w:val="restart"/>
            <w:vAlign w:val="center"/>
          </w:tcPr>
          <w:p w14:paraId="7398D0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4871A3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4AAB1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1FAD3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5.41 </w:t>
            </w:r>
          </w:p>
        </w:tc>
        <w:tc>
          <w:tcPr>
            <w:tcW w:w="970" w:type="dxa"/>
            <w:vAlign w:val="center"/>
          </w:tcPr>
          <w:p w14:paraId="532C00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15.51%</w:t>
            </w:r>
          </w:p>
        </w:tc>
        <w:tc>
          <w:tcPr>
            <w:tcW w:w="821" w:type="dxa"/>
            <w:vAlign w:val="center"/>
          </w:tcPr>
          <w:p w14:paraId="5A2333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13724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10.07 </w:t>
            </w:r>
          </w:p>
        </w:tc>
        <w:tc>
          <w:tcPr>
            <w:tcW w:w="808" w:type="dxa"/>
            <w:vAlign w:val="center"/>
          </w:tcPr>
          <w:p w14:paraId="21AFD8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22.26%</w:t>
            </w:r>
          </w:p>
        </w:tc>
        <w:tc>
          <w:tcPr>
            <w:tcW w:w="821" w:type="dxa"/>
            <w:vAlign w:val="center"/>
          </w:tcPr>
          <w:p w14:paraId="72169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670C5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14.96 </w:t>
            </w:r>
          </w:p>
        </w:tc>
        <w:tc>
          <w:tcPr>
            <w:tcW w:w="820" w:type="dxa"/>
            <w:vAlign w:val="center"/>
          </w:tcPr>
          <w:p w14:paraId="5FE7D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31.41%</w:t>
            </w:r>
          </w:p>
        </w:tc>
      </w:tr>
      <w:tr w:rsidR="008E67BA" w14:paraId="2B049BD9" w14:textId="77777777">
        <w:tc>
          <w:tcPr>
            <w:tcW w:w="1201" w:type="dxa"/>
            <w:vMerge/>
            <w:vAlign w:val="center"/>
          </w:tcPr>
          <w:p w14:paraId="5DD48F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E8EEA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BBA3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01A2A2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970" w:type="dxa"/>
            <w:vAlign w:val="center"/>
          </w:tcPr>
          <w:p w14:paraId="57511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5E32A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594ADB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4.36 </w:t>
            </w:r>
          </w:p>
        </w:tc>
        <w:tc>
          <w:tcPr>
            <w:tcW w:w="808" w:type="dxa"/>
            <w:vAlign w:val="center"/>
          </w:tcPr>
          <w:p w14:paraId="27D07D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6.80%</w:t>
            </w:r>
          </w:p>
        </w:tc>
        <w:tc>
          <w:tcPr>
            <w:tcW w:w="821" w:type="dxa"/>
            <w:vAlign w:val="center"/>
          </w:tcPr>
          <w:p w14:paraId="046790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1423B9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20" w:type="dxa"/>
            <w:vAlign w:val="center"/>
          </w:tcPr>
          <w:p w14:paraId="39988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9.25%</w:t>
            </w:r>
          </w:p>
        </w:tc>
      </w:tr>
      <w:tr w:rsidR="008E67BA" w14:paraId="71597225" w14:textId="77777777">
        <w:tc>
          <w:tcPr>
            <w:tcW w:w="1201" w:type="dxa"/>
            <w:vMerge/>
            <w:vAlign w:val="center"/>
          </w:tcPr>
          <w:p w14:paraId="6ADBA7E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7C51B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FAE0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42F8C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4.43 </w:t>
            </w:r>
          </w:p>
        </w:tc>
        <w:tc>
          <w:tcPr>
            <w:tcW w:w="970" w:type="dxa"/>
            <w:vAlign w:val="center"/>
          </w:tcPr>
          <w:p w14:paraId="5BF2E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12.22%</w:t>
            </w:r>
          </w:p>
        </w:tc>
        <w:tc>
          <w:tcPr>
            <w:tcW w:w="821" w:type="dxa"/>
            <w:vAlign w:val="center"/>
          </w:tcPr>
          <w:p w14:paraId="11B83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6421C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8.27 </w:t>
            </w:r>
          </w:p>
        </w:tc>
        <w:tc>
          <w:tcPr>
            <w:tcW w:w="808" w:type="dxa"/>
            <w:vAlign w:val="center"/>
          </w:tcPr>
          <w:p w14:paraId="7F3CC0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58ABBF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4FD76E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11.14 </w:t>
            </w:r>
          </w:p>
        </w:tc>
        <w:tc>
          <w:tcPr>
            <w:tcW w:w="820" w:type="dxa"/>
            <w:vAlign w:val="center"/>
          </w:tcPr>
          <w:p w14:paraId="16A5C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</w:tr>
      <w:tr w:rsidR="008E67BA" w14:paraId="49FB3E07" w14:textId="77777777">
        <w:tc>
          <w:tcPr>
            <w:tcW w:w="1201" w:type="dxa"/>
            <w:vMerge w:val="restart"/>
            <w:vAlign w:val="center"/>
          </w:tcPr>
          <w:p w14:paraId="0F7CE2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45000E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E2A1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2050CB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56945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-13.93%</w:t>
            </w:r>
          </w:p>
        </w:tc>
        <w:tc>
          <w:tcPr>
            <w:tcW w:w="821" w:type="dxa"/>
            <w:vAlign w:val="center"/>
          </w:tcPr>
          <w:p w14:paraId="1420D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4B57A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08" w:type="dxa"/>
            <w:vAlign w:val="center"/>
          </w:tcPr>
          <w:p w14:paraId="7DA24B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-58.68%</w:t>
            </w:r>
          </w:p>
        </w:tc>
        <w:tc>
          <w:tcPr>
            <w:tcW w:w="821" w:type="dxa"/>
            <w:vAlign w:val="center"/>
          </w:tcPr>
          <w:p w14:paraId="5644F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2F735F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6.44 </w:t>
            </w:r>
          </w:p>
        </w:tc>
        <w:tc>
          <w:tcPr>
            <w:tcW w:w="820" w:type="dxa"/>
            <w:vAlign w:val="center"/>
          </w:tcPr>
          <w:p w14:paraId="78149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-77.22%</w:t>
            </w:r>
          </w:p>
        </w:tc>
      </w:tr>
      <w:tr w:rsidR="008E67BA" w14:paraId="5C183EB2" w14:textId="77777777">
        <w:tc>
          <w:tcPr>
            <w:tcW w:w="1201" w:type="dxa"/>
            <w:vMerge/>
            <w:vAlign w:val="center"/>
          </w:tcPr>
          <w:p w14:paraId="46875D8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21C9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2DD51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633EE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2.62 </w:t>
            </w:r>
          </w:p>
        </w:tc>
        <w:tc>
          <w:tcPr>
            <w:tcW w:w="970" w:type="dxa"/>
            <w:vAlign w:val="center"/>
          </w:tcPr>
          <w:p w14:paraId="7E58A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  <w:tc>
          <w:tcPr>
            <w:tcW w:w="821" w:type="dxa"/>
            <w:vAlign w:val="center"/>
          </w:tcPr>
          <w:p w14:paraId="29D784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4BF99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808" w:type="dxa"/>
            <w:vAlign w:val="center"/>
          </w:tcPr>
          <w:p w14:paraId="425E90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-27.88%</w:t>
            </w:r>
          </w:p>
        </w:tc>
        <w:tc>
          <w:tcPr>
            <w:tcW w:w="821" w:type="dxa"/>
            <w:vAlign w:val="center"/>
          </w:tcPr>
          <w:p w14:paraId="40E0E2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0E4E4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820" w:type="dxa"/>
            <w:vAlign w:val="center"/>
          </w:tcPr>
          <w:p w14:paraId="6C88E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-37.56%</w:t>
            </w:r>
          </w:p>
        </w:tc>
      </w:tr>
      <w:tr w:rsidR="008E67BA" w14:paraId="11A5B135" w14:textId="77777777">
        <w:tc>
          <w:tcPr>
            <w:tcW w:w="1201" w:type="dxa"/>
            <w:vMerge/>
            <w:vAlign w:val="center"/>
          </w:tcPr>
          <w:p w14:paraId="292A0F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DA17D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47532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5C03C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2.95 </w:t>
            </w:r>
          </w:p>
        </w:tc>
        <w:tc>
          <w:tcPr>
            <w:tcW w:w="970" w:type="dxa"/>
            <w:vAlign w:val="center"/>
          </w:tcPr>
          <w:p w14:paraId="187211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-4.07%</w:t>
            </w:r>
          </w:p>
        </w:tc>
        <w:tc>
          <w:tcPr>
            <w:tcW w:w="821" w:type="dxa"/>
            <w:vAlign w:val="center"/>
          </w:tcPr>
          <w:p w14:paraId="6B20B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15A17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4.50 </w:t>
            </w:r>
          </w:p>
        </w:tc>
        <w:tc>
          <w:tcPr>
            <w:tcW w:w="808" w:type="dxa"/>
            <w:vAlign w:val="center"/>
          </w:tcPr>
          <w:p w14:paraId="583207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-39.84%</w:t>
            </w:r>
          </w:p>
        </w:tc>
        <w:tc>
          <w:tcPr>
            <w:tcW w:w="821" w:type="dxa"/>
            <w:vAlign w:val="center"/>
          </w:tcPr>
          <w:p w14:paraId="12694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6AFC64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820" w:type="dxa"/>
            <w:vAlign w:val="center"/>
          </w:tcPr>
          <w:p w14:paraId="6FAB17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-52.23%</w:t>
            </w:r>
          </w:p>
        </w:tc>
      </w:tr>
      <w:tr w:rsidR="008E67BA" w14:paraId="27F8D62E" w14:textId="77777777">
        <w:tc>
          <w:tcPr>
            <w:tcW w:w="1201" w:type="dxa"/>
            <w:vAlign w:val="center"/>
          </w:tcPr>
          <w:p w14:paraId="1C8C023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423DC8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573467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1078F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4.13%</w:t>
            </w:r>
          </w:p>
        </w:tc>
        <w:tc>
          <w:tcPr>
            <w:tcW w:w="970" w:type="dxa"/>
            <w:vAlign w:val="center"/>
          </w:tcPr>
          <w:p w14:paraId="0BEFF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06B92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09E1B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29.19%</w:t>
            </w:r>
          </w:p>
        </w:tc>
        <w:tc>
          <w:tcPr>
            <w:tcW w:w="808" w:type="dxa"/>
            <w:vAlign w:val="center"/>
          </w:tcPr>
          <w:p w14:paraId="32FC5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4DC0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59271D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52.45%</w:t>
            </w:r>
          </w:p>
        </w:tc>
        <w:tc>
          <w:tcPr>
            <w:tcW w:w="820" w:type="dxa"/>
            <w:vAlign w:val="center"/>
          </w:tcPr>
          <w:p w14:paraId="4CA66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F223598" w14:textId="77777777">
        <w:tc>
          <w:tcPr>
            <w:tcW w:w="1201" w:type="dxa"/>
            <w:vAlign w:val="center"/>
          </w:tcPr>
          <w:p w14:paraId="103D62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1E032B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7AA42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065A0C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970" w:type="dxa"/>
            <w:vAlign w:val="center"/>
          </w:tcPr>
          <w:p w14:paraId="47A25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92BE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4658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08" w:type="dxa"/>
            <w:vAlign w:val="center"/>
          </w:tcPr>
          <w:p w14:paraId="26DA8A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8FD4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78C1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0" w:type="dxa"/>
            <w:vAlign w:val="center"/>
          </w:tcPr>
          <w:p w14:paraId="74CD9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20826AA" w14:textId="77777777">
        <w:tc>
          <w:tcPr>
            <w:tcW w:w="0" w:type="auto"/>
            <w:gridSpan w:val="11"/>
            <w:vAlign w:val="center"/>
          </w:tcPr>
          <w:p w14:paraId="2E6EB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48F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15BBC22" w14:textId="77777777" w:rsidR="008E67BA" w:rsidRDefault="003C1940">
            <w:pPr>
              <w:spacing w:after="6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23EE5F1" w14:textId="4383E8C9" w:rsidR="007B4CE9" w:rsidRDefault="007B4CE9">
            <w:pPr>
              <w:spacing w:after="60"/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DC038FA" w14:textId="77777777" w:rsidR="008E67BA" w:rsidRDefault="008E67BA">
      <w:pPr>
        <w:rPr>
          <w:rFonts w:eastAsia="맑은 고딕"/>
          <w:lang w:eastAsia="ko-KR"/>
        </w:rPr>
      </w:pPr>
    </w:p>
    <w:p w14:paraId="725693E7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>Source 3 (China Telecom, ZTE):</w:t>
      </w:r>
    </w:p>
    <w:p w14:paraId="7E74F0E3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Urban Macro + indoor (FR1)</w:t>
      </w:r>
    </w:p>
    <w:p w14:paraId="674A2AED" w14:textId="77777777" w:rsidR="008E67BA" w:rsidRDefault="003C1940">
      <w:pPr>
        <w:spacing w:after="0"/>
        <w:rPr>
          <w:b/>
          <w:bCs/>
          <w:u w:val="single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field test is conducted under 2-layer Scenario B, where the </w:t>
      </w:r>
      <w:r>
        <w:rPr>
          <w:rFonts w:eastAsiaTheme="minorEastAsia" w:hint="eastAsia"/>
          <w:lang w:val="en-US" w:eastAsia="zh-CN"/>
        </w:rPr>
        <w:t xml:space="preserve">layer1 </w:t>
      </w:r>
      <w:r>
        <w:rPr>
          <w:rFonts w:eastAsiaTheme="minorEastAsia"/>
          <w:lang w:eastAsia="zh-CN"/>
        </w:rPr>
        <w:t>urban macro is configured with DDDSU</w:t>
      </w:r>
      <w:r>
        <w:rPr>
          <w:rFonts w:eastAsiaTheme="minorEastAsia" w:hint="eastAsia"/>
          <w:lang w:val="en-US" w:eastAsia="zh-CN"/>
        </w:rPr>
        <w:t>DDSUU</w:t>
      </w:r>
      <w:r>
        <w:rPr>
          <w:rFonts w:eastAsiaTheme="minorEastAsia"/>
          <w:lang w:eastAsia="zh-CN"/>
        </w:rPr>
        <w:t xml:space="preserve"> pattern and </w:t>
      </w:r>
      <w:r>
        <w:rPr>
          <w:rFonts w:eastAsiaTheme="minorEastAsia" w:hint="eastAsia"/>
          <w:lang w:val="en-US" w:eastAsia="zh-CN"/>
        </w:rPr>
        <w:t xml:space="preserve">layer2 </w:t>
      </w:r>
      <w:r>
        <w:rPr>
          <w:rFonts w:eastAsiaTheme="minorEastAsia"/>
          <w:lang w:eastAsia="zh-CN"/>
        </w:rPr>
        <w:t xml:space="preserve">indoor (gymnasium 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eastAsia="zh-CN"/>
        </w:rPr>
        <w:t>factory) is configured with DSUUU</w:t>
      </w:r>
      <w:r>
        <w:rPr>
          <w:rFonts w:eastAsiaTheme="minorEastAsia" w:hint="eastAsia"/>
          <w:lang w:val="en-US" w:eastAsia="zh-CN"/>
        </w:rPr>
        <w:t>DSUUU</w:t>
      </w:r>
      <w:r>
        <w:rPr>
          <w:rFonts w:eastAsiaTheme="minorEastAsia"/>
          <w:lang w:eastAsia="zh-CN"/>
        </w:rPr>
        <w:t xml:space="preserve"> pattern.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345"/>
        <w:gridCol w:w="1616"/>
        <w:gridCol w:w="6670"/>
      </w:tblGrid>
      <w:tr w:rsidR="008E67BA" w14:paraId="75A928D8" w14:textId="77777777">
        <w:trPr>
          <w:trHeight w:val="1715"/>
        </w:trPr>
        <w:tc>
          <w:tcPr>
            <w:tcW w:w="1362" w:type="dxa"/>
            <w:vMerge w:val="restart"/>
          </w:tcPr>
          <w:p w14:paraId="235DA6AF" w14:textId="77777777" w:rsidR="008E67BA" w:rsidRDefault="003C1940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Results of the field test</w:t>
            </w:r>
          </w:p>
        </w:tc>
        <w:tc>
          <w:tcPr>
            <w:tcW w:w="1640" w:type="dxa"/>
          </w:tcPr>
          <w:p w14:paraId="5AD04038" w14:textId="77777777" w:rsidR="008E67BA" w:rsidRDefault="003C194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Layer1: Urban</w:t>
            </w:r>
          </w:p>
        </w:tc>
        <w:tc>
          <w:tcPr>
            <w:tcW w:w="6855" w:type="dxa"/>
          </w:tcPr>
          <w:p w14:paraId="023C8A7A" w14:textId="77777777" w:rsidR="008E67BA" w:rsidRDefault="003C1940">
            <w:pPr>
              <w:numPr>
                <w:ilvl w:val="0"/>
                <w:numId w:val="33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gymnasium (layer2) scenario, compared with the case where Tx-Beam nulling is not performed, Tx-Beam nulling shows 5.7% average DL throughput loss for urban macro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67990D89" w14:textId="1D135C96" w:rsidR="008E67BA" w:rsidRDefault="003C1940">
            <w:pPr>
              <w:numPr>
                <w:ilvl w:val="0"/>
                <w:numId w:val="33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factory (layer2) scenario, compared with the case where Tx-beam nulling is not performed, Tx-beam nulling shows 4.9% average DL throughput loss for urban macro</w:t>
            </w:r>
            <w:r w:rsidR="00292CE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8E67BA" w14:paraId="4CD6D006" w14:textId="77777777">
        <w:trPr>
          <w:trHeight w:val="1650"/>
        </w:trPr>
        <w:tc>
          <w:tcPr>
            <w:tcW w:w="1362" w:type="dxa"/>
            <w:vMerge/>
          </w:tcPr>
          <w:p w14:paraId="7590E2C6" w14:textId="77777777" w:rsidR="008E67BA" w:rsidRDefault="008E67BA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640" w:type="dxa"/>
          </w:tcPr>
          <w:p w14:paraId="5258ACF5" w14:textId="77777777" w:rsidR="008E67BA" w:rsidRDefault="003C194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Layer2: Indoor</w:t>
            </w:r>
          </w:p>
        </w:tc>
        <w:tc>
          <w:tcPr>
            <w:tcW w:w="6855" w:type="dxa"/>
          </w:tcPr>
          <w:p w14:paraId="2EF0038E" w14:textId="77777777" w:rsidR="008E67BA" w:rsidRDefault="003C1940">
            <w:pPr>
              <w:numPr>
                <w:ilvl w:val="0"/>
                <w:numId w:val="34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gymnasium (layer2) scenario, compared with the case where Tx-Beam nulling is not performed, Tx-Beam nulling shows 28.0% average UL throughput gain for gymnasium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48C51C2D" w14:textId="77777777" w:rsidR="008E67BA" w:rsidRDefault="003C1940">
            <w:pPr>
              <w:numPr>
                <w:ilvl w:val="0"/>
                <w:numId w:val="34"/>
              </w:numPr>
              <w:spacing w:beforeLines="50"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the urban Macro (layer1) + factory (layer2) scenario, compared with the case where Tx-beam nulling is not performed, Tx-beam nulling shows 21.0% average UL throughput gain for factory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high traffic load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67F762AC" w14:textId="77777777" w:rsidR="008E67BA" w:rsidRDefault="008E67BA">
      <w:pPr>
        <w:rPr>
          <w:rFonts w:eastAsiaTheme="minorEastAsia"/>
          <w:lang w:val="en-US" w:eastAsia="zh-CN"/>
        </w:rPr>
      </w:pPr>
    </w:p>
    <w:p w14:paraId="1891614A" w14:textId="77777777" w:rsidR="008E67BA" w:rsidRDefault="008E67BA">
      <w:pPr>
        <w:rPr>
          <w:rFonts w:eastAsiaTheme="minorEastAsia"/>
          <w:lang w:val="en-US" w:eastAsia="zh-CN"/>
        </w:rPr>
      </w:pPr>
    </w:p>
    <w:p w14:paraId="1C4E1094" w14:textId="77777777" w:rsidR="008E67BA" w:rsidRDefault="008E67BA">
      <w:pPr>
        <w:rPr>
          <w:rFonts w:eastAsia="맑은 고딕"/>
          <w:lang w:eastAsia="ko-KR"/>
        </w:rPr>
      </w:pPr>
    </w:p>
    <w:p w14:paraId="79DEB62F" w14:textId="77777777" w:rsidR="008E67BA" w:rsidRDefault="003C1940">
      <w:pPr>
        <w:pStyle w:val="31"/>
        <w:rPr>
          <w:lang w:val="en-US" w:eastAsia="zh-CN"/>
        </w:rPr>
      </w:pPr>
      <w:bookmarkStart w:id="27" w:name="_Toc29107"/>
      <w:bookmarkStart w:id="28" w:name="_Toc12765"/>
      <w:r>
        <w:t>B.4.</w:t>
      </w:r>
      <w:r>
        <w:rPr>
          <w:lang w:val="en-US"/>
        </w:rPr>
        <w:t>5A</w:t>
      </w:r>
      <w:r>
        <w:tab/>
        <w:t xml:space="preserve">Inter-gNB CLI scheme 5A: </w:t>
      </w:r>
      <w:r>
        <w:rPr>
          <w:lang w:val="en-US" w:eastAsia="zh-CN"/>
        </w:rPr>
        <w:t>Power Control scheme based on gNB Tx Power Adjustment</w:t>
      </w:r>
      <w:bookmarkEnd w:id="27"/>
      <w:bookmarkEnd w:id="28"/>
    </w:p>
    <w:p w14:paraId="700020A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4FF1C956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2-layer Scenario B (FR1)</w:t>
      </w:r>
    </w:p>
    <w:p w14:paraId="09C5CF46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04AD5A8B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09773D1F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3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305A365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E7091B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7F9245C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298C0DF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D0127A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69F046E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FE35B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04C84C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8D880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A92D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4136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CBD6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CDF0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34A61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D4DA6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CBB3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7CF7580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D79CC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A14A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BD6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4FFB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702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3EF6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7DA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6196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EC4D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F44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DAD9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8E67BA" w14:paraId="2389797A" w14:textId="77777777">
        <w:tc>
          <w:tcPr>
            <w:tcW w:w="839" w:type="dxa"/>
            <w:vMerge/>
            <w:shd w:val="clear" w:color="auto" w:fill="auto"/>
            <w:vAlign w:val="center"/>
          </w:tcPr>
          <w:p w14:paraId="1CDBAC8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77A3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C805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9321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7CD7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56D4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25EA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9BC4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2CA71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628A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6C1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8E67BA" w14:paraId="3D607401" w14:textId="77777777">
        <w:tc>
          <w:tcPr>
            <w:tcW w:w="839" w:type="dxa"/>
            <w:vMerge/>
            <w:shd w:val="clear" w:color="auto" w:fill="auto"/>
            <w:vAlign w:val="center"/>
          </w:tcPr>
          <w:p w14:paraId="6C0604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D652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2987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2DB3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4E9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4F2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C81E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52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831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1AD2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143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</w:tr>
      <w:tr w:rsidR="008E67BA" w14:paraId="7DC96E9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84F1A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E61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E95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37E5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71E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6DE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33F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783A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6736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98F7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4A19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02F7ED34" w14:textId="77777777">
        <w:tc>
          <w:tcPr>
            <w:tcW w:w="839" w:type="dxa"/>
            <w:vMerge/>
            <w:shd w:val="clear" w:color="auto" w:fill="auto"/>
            <w:vAlign w:val="center"/>
          </w:tcPr>
          <w:p w14:paraId="33A3E9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3718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A978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747A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8733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BF52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C5D5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93D5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6C4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0EA9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8E4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8E67BA" w14:paraId="492299A6" w14:textId="77777777">
        <w:tc>
          <w:tcPr>
            <w:tcW w:w="839" w:type="dxa"/>
            <w:vMerge/>
            <w:shd w:val="clear" w:color="auto" w:fill="auto"/>
            <w:vAlign w:val="center"/>
          </w:tcPr>
          <w:p w14:paraId="7C53A0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4452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2DC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A7A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F22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7832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369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448C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C8CD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8D31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AA52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</w:tr>
      <w:tr w:rsidR="008E67BA" w14:paraId="4BBBAE6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F6D4F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9BEE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2ABA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528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3161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6BC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C194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612A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B1D6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8D2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5F01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-0.54%</w:t>
            </w:r>
          </w:p>
        </w:tc>
      </w:tr>
      <w:tr w:rsidR="008E67BA" w14:paraId="209E6279" w14:textId="77777777">
        <w:tc>
          <w:tcPr>
            <w:tcW w:w="839" w:type="dxa"/>
            <w:vMerge/>
            <w:shd w:val="clear" w:color="auto" w:fill="auto"/>
            <w:vAlign w:val="center"/>
          </w:tcPr>
          <w:p w14:paraId="7A1F581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83A2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F94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49F2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F06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F098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115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EAD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B84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AEE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2626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8E67BA" w14:paraId="6B4761D6" w14:textId="77777777">
        <w:tc>
          <w:tcPr>
            <w:tcW w:w="839" w:type="dxa"/>
            <w:vMerge/>
            <w:shd w:val="clear" w:color="auto" w:fill="auto"/>
            <w:vAlign w:val="center"/>
          </w:tcPr>
          <w:p w14:paraId="77347B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6432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FE85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45C0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E902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1808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0DE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7A78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670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F799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D76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8E67BA" w14:paraId="1631068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C8140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8545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BF2C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173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CED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10D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AC0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DD56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518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6450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715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8E67BA" w14:paraId="0A5C4DE1" w14:textId="77777777">
        <w:tc>
          <w:tcPr>
            <w:tcW w:w="839" w:type="dxa"/>
            <w:vMerge/>
            <w:shd w:val="clear" w:color="auto" w:fill="auto"/>
            <w:vAlign w:val="center"/>
          </w:tcPr>
          <w:p w14:paraId="71D3C2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CF27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37B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060D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49C4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056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C61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8A27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11FB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799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5F4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4FE1AA92" w14:textId="77777777">
        <w:tc>
          <w:tcPr>
            <w:tcW w:w="839" w:type="dxa"/>
            <w:vMerge/>
            <w:shd w:val="clear" w:color="auto" w:fill="auto"/>
            <w:vAlign w:val="center"/>
          </w:tcPr>
          <w:p w14:paraId="12246F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E2EF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0EF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B7B8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1EA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F1A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F0D9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D711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DA5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189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B8C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0E316F90" w14:textId="77777777">
        <w:tc>
          <w:tcPr>
            <w:tcW w:w="839" w:type="dxa"/>
            <w:shd w:val="clear" w:color="auto" w:fill="auto"/>
            <w:vAlign w:val="center"/>
          </w:tcPr>
          <w:p w14:paraId="1F5979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85FC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219E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BB7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36E1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7879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C9C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3167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675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972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3E5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08BC52C" w14:textId="77777777">
        <w:tc>
          <w:tcPr>
            <w:tcW w:w="839" w:type="dxa"/>
            <w:shd w:val="clear" w:color="auto" w:fill="auto"/>
            <w:vAlign w:val="center"/>
          </w:tcPr>
          <w:p w14:paraId="1991AA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47AD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E71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0AD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AB9F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037C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C6E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820F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A60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09A95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5888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E5AAD7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D18077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1DE3624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373F30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E3E8E4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6F6399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5D7BA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1C48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1366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613A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11832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6E24A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5AE6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44D21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023BE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C176C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83FAA3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F0BF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1173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79B4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066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BBDA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A93F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F6D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194.57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5D5B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7E5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7177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F5F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8E67BA" w14:paraId="7A2754E4" w14:textId="77777777">
        <w:tc>
          <w:tcPr>
            <w:tcW w:w="839" w:type="dxa"/>
            <w:vMerge/>
            <w:shd w:val="clear" w:color="auto" w:fill="auto"/>
            <w:vAlign w:val="center"/>
          </w:tcPr>
          <w:p w14:paraId="2D72238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CA9F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5DA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FCD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6674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8600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6C88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BF85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833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6A5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261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8E67BA" w14:paraId="0BDB8B81" w14:textId="77777777">
        <w:tc>
          <w:tcPr>
            <w:tcW w:w="839" w:type="dxa"/>
            <w:vMerge/>
            <w:shd w:val="clear" w:color="auto" w:fill="auto"/>
            <w:vAlign w:val="center"/>
          </w:tcPr>
          <w:p w14:paraId="51F0ACE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271B4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4E2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248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F42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996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D3DE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218.33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0FD7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C62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3B14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7DB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8E67BA" w14:paraId="76976BA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08389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47E2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BB47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B9EA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5C8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83C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08E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1475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F3C0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1D4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1D3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7.90%</w:t>
            </w:r>
          </w:p>
        </w:tc>
      </w:tr>
      <w:tr w:rsidR="008E67BA" w14:paraId="4F38D373" w14:textId="77777777">
        <w:tc>
          <w:tcPr>
            <w:tcW w:w="839" w:type="dxa"/>
            <w:vMerge/>
            <w:shd w:val="clear" w:color="auto" w:fill="auto"/>
            <w:vAlign w:val="center"/>
          </w:tcPr>
          <w:p w14:paraId="2A0A37C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A40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52C6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945E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FD3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833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20313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1D2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609E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B7DE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D18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</w:tr>
      <w:tr w:rsidR="008E67BA" w14:paraId="1A472C01" w14:textId="77777777">
        <w:tc>
          <w:tcPr>
            <w:tcW w:w="839" w:type="dxa"/>
            <w:vMerge/>
            <w:shd w:val="clear" w:color="auto" w:fill="auto"/>
            <w:vAlign w:val="center"/>
          </w:tcPr>
          <w:p w14:paraId="5214B9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1EF0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F85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F18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236D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3DC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B238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1EB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820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493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686D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8.75%</w:t>
            </w:r>
          </w:p>
        </w:tc>
      </w:tr>
      <w:tr w:rsidR="008E67BA" w14:paraId="17F22787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76FE0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FAF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27A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10E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605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972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74EF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1CF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FD6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866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0668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8E67BA" w14:paraId="498F06CB" w14:textId="77777777">
        <w:tc>
          <w:tcPr>
            <w:tcW w:w="839" w:type="dxa"/>
            <w:vMerge/>
            <w:shd w:val="clear" w:color="auto" w:fill="auto"/>
            <w:vAlign w:val="center"/>
          </w:tcPr>
          <w:p w14:paraId="3FE32A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EED71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BF54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80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42FD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04A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8EF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1659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766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F54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5511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8E67BA" w14:paraId="1F85E7C3" w14:textId="77777777">
        <w:tc>
          <w:tcPr>
            <w:tcW w:w="839" w:type="dxa"/>
            <w:vMerge/>
            <w:shd w:val="clear" w:color="auto" w:fill="auto"/>
            <w:vAlign w:val="center"/>
          </w:tcPr>
          <w:p w14:paraId="0F0478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F29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1A69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5CE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D3C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ADA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DB7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51E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47C1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D66A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C22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</w:tr>
      <w:tr w:rsidR="008E67BA" w14:paraId="5662B18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F18E4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0E78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3DDC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51D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81F1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087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5228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0472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B962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0F82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0C4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</w:tr>
      <w:tr w:rsidR="008E67BA" w14:paraId="198FC668" w14:textId="77777777">
        <w:tc>
          <w:tcPr>
            <w:tcW w:w="839" w:type="dxa"/>
            <w:vMerge/>
            <w:shd w:val="clear" w:color="auto" w:fill="auto"/>
            <w:vAlign w:val="center"/>
          </w:tcPr>
          <w:p w14:paraId="23425D7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097A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AD3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36B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202F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C32B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57BD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2036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E05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48374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177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-6.03%</w:t>
            </w:r>
          </w:p>
        </w:tc>
      </w:tr>
      <w:tr w:rsidR="008E67BA" w14:paraId="7AEF8F3C" w14:textId="77777777">
        <w:tc>
          <w:tcPr>
            <w:tcW w:w="839" w:type="dxa"/>
            <w:vMerge/>
            <w:shd w:val="clear" w:color="auto" w:fill="auto"/>
            <w:vAlign w:val="center"/>
          </w:tcPr>
          <w:p w14:paraId="3BBB333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A877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0253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4DF4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BA8B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8C78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EA8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0A9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5C1B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561D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C8A8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</w:tr>
      <w:tr w:rsidR="008E67BA" w14:paraId="3EA599D9" w14:textId="77777777">
        <w:tc>
          <w:tcPr>
            <w:tcW w:w="839" w:type="dxa"/>
            <w:shd w:val="clear" w:color="auto" w:fill="auto"/>
            <w:vAlign w:val="center"/>
          </w:tcPr>
          <w:p w14:paraId="5356EB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90C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63C0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CC7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26F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E257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52AF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2599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7CB9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F1C6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6520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A64A5E" w14:textId="77777777">
        <w:tc>
          <w:tcPr>
            <w:tcW w:w="839" w:type="dxa"/>
            <w:shd w:val="clear" w:color="auto" w:fill="auto"/>
            <w:vAlign w:val="center"/>
          </w:tcPr>
          <w:p w14:paraId="720BF3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8CFF4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2A71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41E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460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2CE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E1A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73D4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ABF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3A50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200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09A584F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157FDB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52317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DA88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E49CF17" w14:textId="3C78453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C3A95F4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6E97A7E0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4B102E7E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6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64006EFA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6D463D3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5D067D8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5D098E4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52A3765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D5AF6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FAE58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E8894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A8A8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5565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1978C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3A42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0E7B0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92D3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D416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71BFB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3FFE5B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CB77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22CD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38E9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5DA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338.86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3FF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B9D0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74C8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3276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071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24B5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5975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</w:tr>
      <w:tr w:rsidR="008E67BA" w14:paraId="61977ECF" w14:textId="77777777">
        <w:tc>
          <w:tcPr>
            <w:tcW w:w="839" w:type="dxa"/>
            <w:vMerge/>
            <w:shd w:val="clear" w:color="auto" w:fill="auto"/>
            <w:vAlign w:val="center"/>
          </w:tcPr>
          <w:p w14:paraId="3B1DBD1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EB3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435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6F4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3FA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A922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A5F3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6F6C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5A25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385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7BF5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-4.63%</w:t>
            </w:r>
          </w:p>
        </w:tc>
      </w:tr>
      <w:tr w:rsidR="008E67BA" w14:paraId="087A71D4" w14:textId="77777777">
        <w:tc>
          <w:tcPr>
            <w:tcW w:w="839" w:type="dxa"/>
            <w:vMerge/>
            <w:shd w:val="clear" w:color="auto" w:fill="auto"/>
            <w:vAlign w:val="center"/>
          </w:tcPr>
          <w:p w14:paraId="0BE8BDF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CD77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6441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2A98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27F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4DF2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6BDA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996B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EB87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B55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75A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-0.67%</w:t>
            </w:r>
          </w:p>
        </w:tc>
      </w:tr>
      <w:tr w:rsidR="008E67BA" w14:paraId="71B436F2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C6D7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5C73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C0D1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2D3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F8F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09D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B7C0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57E3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B69D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C4B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112B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8E67BA" w14:paraId="67CE5204" w14:textId="77777777">
        <w:tc>
          <w:tcPr>
            <w:tcW w:w="839" w:type="dxa"/>
            <w:vMerge/>
            <w:shd w:val="clear" w:color="auto" w:fill="auto"/>
            <w:vAlign w:val="center"/>
          </w:tcPr>
          <w:p w14:paraId="29ACCA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ED72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599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39A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CD57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A00A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CE0D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DAE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211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8F25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9D62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-0.72%</w:t>
            </w:r>
          </w:p>
        </w:tc>
      </w:tr>
      <w:tr w:rsidR="008E67BA" w14:paraId="26D64D3A" w14:textId="77777777">
        <w:tc>
          <w:tcPr>
            <w:tcW w:w="839" w:type="dxa"/>
            <w:vMerge/>
            <w:shd w:val="clear" w:color="auto" w:fill="auto"/>
            <w:vAlign w:val="center"/>
          </w:tcPr>
          <w:p w14:paraId="712D427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5B8E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899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5784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6FDC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5D8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86E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510F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CD8B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755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B2F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-2.69%</w:t>
            </w:r>
          </w:p>
        </w:tc>
      </w:tr>
      <w:tr w:rsidR="008E67BA" w14:paraId="0C4F35A6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65D7D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B45D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7A0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40C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1C71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3747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B32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EAD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208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2D2F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80BF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</w:tr>
      <w:tr w:rsidR="008E67BA" w14:paraId="2A22FB4B" w14:textId="77777777">
        <w:tc>
          <w:tcPr>
            <w:tcW w:w="839" w:type="dxa"/>
            <w:vMerge/>
            <w:shd w:val="clear" w:color="auto" w:fill="auto"/>
            <w:vAlign w:val="center"/>
          </w:tcPr>
          <w:p w14:paraId="55C9D9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A146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1D17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156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69F8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6080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305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D4E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4D03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1DE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2E4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</w:tr>
      <w:tr w:rsidR="008E67BA" w14:paraId="0D8746E3" w14:textId="77777777">
        <w:tc>
          <w:tcPr>
            <w:tcW w:w="839" w:type="dxa"/>
            <w:vMerge/>
            <w:shd w:val="clear" w:color="auto" w:fill="auto"/>
            <w:vAlign w:val="center"/>
          </w:tcPr>
          <w:p w14:paraId="1B0F46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178A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2E2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BF4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C61B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1E1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56C1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54D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E26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19A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5A62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</w:tr>
      <w:tr w:rsidR="008E67BA" w14:paraId="4E6E057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9B718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20B8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4A54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95F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E1C4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4874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AAF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C80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E8702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7B62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8F09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8E67BA" w14:paraId="71A2179F" w14:textId="77777777">
        <w:tc>
          <w:tcPr>
            <w:tcW w:w="839" w:type="dxa"/>
            <w:vMerge/>
            <w:shd w:val="clear" w:color="auto" w:fill="auto"/>
            <w:vAlign w:val="center"/>
          </w:tcPr>
          <w:p w14:paraId="6DD49C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8932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73F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CE09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3F0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E36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0BD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377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9BCF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7388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563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</w:tr>
      <w:tr w:rsidR="008E67BA" w14:paraId="04415833" w14:textId="77777777">
        <w:tc>
          <w:tcPr>
            <w:tcW w:w="839" w:type="dxa"/>
            <w:vMerge/>
            <w:shd w:val="clear" w:color="auto" w:fill="auto"/>
            <w:vAlign w:val="center"/>
          </w:tcPr>
          <w:p w14:paraId="7271196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E7B0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738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182D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A45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AC2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579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69C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8F95E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A0B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6498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</w:tr>
      <w:tr w:rsidR="008E67BA" w14:paraId="716CDFBD" w14:textId="77777777">
        <w:tc>
          <w:tcPr>
            <w:tcW w:w="839" w:type="dxa"/>
            <w:shd w:val="clear" w:color="auto" w:fill="auto"/>
            <w:vAlign w:val="center"/>
          </w:tcPr>
          <w:p w14:paraId="59E156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D25C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209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A0B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854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881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6E37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4DDE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5D2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5D41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D604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D8BCE32" w14:textId="77777777">
        <w:tc>
          <w:tcPr>
            <w:tcW w:w="839" w:type="dxa"/>
            <w:shd w:val="clear" w:color="auto" w:fill="auto"/>
            <w:vAlign w:val="center"/>
          </w:tcPr>
          <w:p w14:paraId="78D0381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05A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82A9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B1E4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875F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77F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FF5A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470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7ED8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4643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8F1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C2898C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772198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0F4AF15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49197C8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1CA624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F663C2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C79EE9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CC42B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D88E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D186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2354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696EA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C5B1F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B4A03C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801D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03E4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8CF1DF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01E1A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EB90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05A7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FD4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F6A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D06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D05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5CDA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23E4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06A0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387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1.27%</w:t>
            </w:r>
          </w:p>
        </w:tc>
      </w:tr>
      <w:tr w:rsidR="008E67BA" w14:paraId="4D59D8D9" w14:textId="77777777">
        <w:tc>
          <w:tcPr>
            <w:tcW w:w="839" w:type="dxa"/>
            <w:vMerge/>
            <w:shd w:val="clear" w:color="auto" w:fill="auto"/>
            <w:vAlign w:val="center"/>
          </w:tcPr>
          <w:p w14:paraId="3CBEAC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E9EE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66C6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C6C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EA4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0E96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9FAC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AEF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6DD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7049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CD5C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8E67BA" w14:paraId="5CC6A52C" w14:textId="77777777">
        <w:tc>
          <w:tcPr>
            <w:tcW w:w="839" w:type="dxa"/>
            <w:vMerge/>
            <w:shd w:val="clear" w:color="auto" w:fill="auto"/>
            <w:vAlign w:val="center"/>
          </w:tcPr>
          <w:p w14:paraId="0AE0DA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2AEF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D352E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3FC7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CDAC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705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B206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C05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AE0A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8B03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0116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6.16%</w:t>
            </w:r>
          </w:p>
        </w:tc>
      </w:tr>
      <w:tr w:rsidR="008E67BA" w14:paraId="734C3CE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BBB64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15C6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7EAC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B42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4BA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7C9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071F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86CD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4768C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30362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DBD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</w:tr>
      <w:tr w:rsidR="008E67BA" w14:paraId="27325CDD" w14:textId="77777777">
        <w:tc>
          <w:tcPr>
            <w:tcW w:w="839" w:type="dxa"/>
            <w:vMerge/>
            <w:shd w:val="clear" w:color="auto" w:fill="auto"/>
            <w:vAlign w:val="center"/>
          </w:tcPr>
          <w:p w14:paraId="4EC8EDA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526F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B7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F9F9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D9AB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958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FC5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29F9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6805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AAA7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F258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8E67BA" w14:paraId="26DFA30F" w14:textId="77777777">
        <w:tc>
          <w:tcPr>
            <w:tcW w:w="839" w:type="dxa"/>
            <w:vMerge/>
            <w:shd w:val="clear" w:color="auto" w:fill="auto"/>
            <w:vAlign w:val="center"/>
          </w:tcPr>
          <w:p w14:paraId="52214A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33DD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C65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7A0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003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F584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E3EE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3AE0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CC6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689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F054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18.02%</w:t>
            </w:r>
          </w:p>
        </w:tc>
      </w:tr>
      <w:tr w:rsidR="008E67BA" w14:paraId="1173267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C7F45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88CB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52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1AA9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946F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906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C768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F94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260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D8A9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EB5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854687E" w14:textId="77777777">
        <w:tc>
          <w:tcPr>
            <w:tcW w:w="839" w:type="dxa"/>
            <w:vMerge/>
            <w:shd w:val="clear" w:color="auto" w:fill="auto"/>
            <w:vAlign w:val="center"/>
          </w:tcPr>
          <w:p w14:paraId="0997239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3DC7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202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C0A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6729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BBE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D18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1FE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31E2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1B1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5D3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8E67BA" w14:paraId="1D37D1B6" w14:textId="77777777">
        <w:tc>
          <w:tcPr>
            <w:tcW w:w="839" w:type="dxa"/>
            <w:vMerge/>
            <w:shd w:val="clear" w:color="auto" w:fill="auto"/>
            <w:vAlign w:val="center"/>
          </w:tcPr>
          <w:p w14:paraId="493978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C603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7BEC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36D6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DD0C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405F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9F5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76BF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FAF90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566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E654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59C5F76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0174EF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1AF7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8BDE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F670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4C3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F14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9168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6D0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957CE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9858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7EE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8E67BA" w14:paraId="6417B00F" w14:textId="77777777">
        <w:tc>
          <w:tcPr>
            <w:tcW w:w="839" w:type="dxa"/>
            <w:vMerge/>
            <w:shd w:val="clear" w:color="auto" w:fill="auto"/>
            <w:vAlign w:val="center"/>
          </w:tcPr>
          <w:p w14:paraId="1AB08B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EEF9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EA7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041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86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5794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CF616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D3E6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46FD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707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D40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-15.12%</w:t>
            </w:r>
          </w:p>
        </w:tc>
      </w:tr>
      <w:tr w:rsidR="008E67BA" w14:paraId="684851A1" w14:textId="77777777">
        <w:tc>
          <w:tcPr>
            <w:tcW w:w="839" w:type="dxa"/>
            <w:vMerge/>
            <w:shd w:val="clear" w:color="auto" w:fill="auto"/>
            <w:vAlign w:val="center"/>
          </w:tcPr>
          <w:p w14:paraId="7BCA1C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AD4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648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16CD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D85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0108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B26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CD6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D650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79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C46A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8E67BA" w14:paraId="6B9985AC" w14:textId="77777777">
        <w:tc>
          <w:tcPr>
            <w:tcW w:w="839" w:type="dxa"/>
            <w:shd w:val="clear" w:color="auto" w:fill="auto"/>
            <w:vAlign w:val="center"/>
          </w:tcPr>
          <w:p w14:paraId="39708D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FE50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6B4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8DE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1BE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B7A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120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CB46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629E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74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D3A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3F4B1AC" w14:textId="77777777">
        <w:tc>
          <w:tcPr>
            <w:tcW w:w="839" w:type="dxa"/>
            <w:shd w:val="clear" w:color="auto" w:fill="auto"/>
            <w:vAlign w:val="center"/>
          </w:tcPr>
          <w:p w14:paraId="7BA9F6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6AC5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2AF6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30A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DA05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034B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7B2E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BD3B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A9A0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7187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5AC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A25024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7D50EB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571E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18DF1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D41C153" w14:textId="4BC5A07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3E93764" w14:textId="77777777" w:rsidR="008E67BA" w:rsidRDefault="008E67BA">
      <w:pPr>
        <w:spacing w:line="252" w:lineRule="auto"/>
        <w:contextualSpacing/>
        <w:jc w:val="both"/>
        <w:rPr>
          <w:lang w:eastAsia="zh-CN"/>
        </w:rPr>
      </w:pPr>
    </w:p>
    <w:p w14:paraId="34FEC7A7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2D3E20B8" w14:textId="77777777" w:rsidR="008E67BA" w:rsidRDefault="003C1940">
      <w:pPr>
        <w:spacing w:line="252" w:lineRule="auto"/>
        <w:contextualSpacing/>
        <w:jc w:val="both"/>
        <w:rPr>
          <w:lang w:eastAsia="zh-CN"/>
        </w:rPr>
      </w:pPr>
      <w:r>
        <w:rPr>
          <w:lang w:eastAsia="zh-CN"/>
        </w:rPr>
        <w:t>Power back off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8E67BA" w14:paraId="42B411D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4379FE8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3A261FB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639A87F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3A5DFCB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58B69A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11CD1B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9A598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CA8E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C1BE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BD78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BBF11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BF8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81E48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CCD54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3B99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9569DDC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607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2F0E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5DD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DDE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E0F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FE5C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3912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7B6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80A8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0EBF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211.15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CA4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-1.63%</w:t>
            </w:r>
          </w:p>
        </w:tc>
      </w:tr>
      <w:tr w:rsidR="008E67BA" w14:paraId="42DE6AE3" w14:textId="77777777">
        <w:tc>
          <w:tcPr>
            <w:tcW w:w="839" w:type="dxa"/>
            <w:vMerge/>
            <w:shd w:val="clear" w:color="auto" w:fill="auto"/>
            <w:vAlign w:val="center"/>
          </w:tcPr>
          <w:p w14:paraId="1AF2E6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8568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F6A1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A65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C52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9C564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4B2B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2EBD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2B41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879B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5BE1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</w:tr>
      <w:tr w:rsidR="008E67BA" w14:paraId="679BCDBA" w14:textId="77777777">
        <w:tc>
          <w:tcPr>
            <w:tcW w:w="839" w:type="dxa"/>
            <w:vMerge/>
            <w:shd w:val="clear" w:color="auto" w:fill="auto"/>
            <w:vAlign w:val="center"/>
          </w:tcPr>
          <w:p w14:paraId="69B757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9A91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9D2B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3724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838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8AA5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F86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96B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793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7C91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F63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8E67BA" w14:paraId="41C42B3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F304F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6045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6650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1C2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1A71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8E9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540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957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796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890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5227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</w:tr>
      <w:tr w:rsidR="008E67BA" w14:paraId="301B5780" w14:textId="77777777">
        <w:tc>
          <w:tcPr>
            <w:tcW w:w="839" w:type="dxa"/>
            <w:vMerge/>
            <w:shd w:val="clear" w:color="auto" w:fill="auto"/>
            <w:vAlign w:val="center"/>
          </w:tcPr>
          <w:p w14:paraId="1DBB5C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DAC9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8017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21D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56F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CF8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FFD8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1E24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6C8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8F14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1EAE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-2.05%</w:t>
            </w:r>
          </w:p>
        </w:tc>
      </w:tr>
      <w:tr w:rsidR="008E67BA" w14:paraId="793FC8BC" w14:textId="77777777">
        <w:tc>
          <w:tcPr>
            <w:tcW w:w="839" w:type="dxa"/>
            <w:vMerge/>
            <w:shd w:val="clear" w:color="auto" w:fill="auto"/>
            <w:vAlign w:val="center"/>
          </w:tcPr>
          <w:p w14:paraId="23F8A2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7114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2668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9461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5C33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3CE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B8A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429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AB89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C1F6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1F2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-0.86%</w:t>
            </w:r>
          </w:p>
        </w:tc>
      </w:tr>
      <w:tr w:rsidR="008E67BA" w14:paraId="165143C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F04DE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CBD3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7D4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3DC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D1D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6A6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E89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CF3E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B034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E82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33C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2CC2A213" w14:textId="77777777">
        <w:tc>
          <w:tcPr>
            <w:tcW w:w="839" w:type="dxa"/>
            <w:vMerge/>
            <w:shd w:val="clear" w:color="auto" w:fill="auto"/>
            <w:vAlign w:val="center"/>
          </w:tcPr>
          <w:p w14:paraId="46A20C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C650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18D0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1304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A4B4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B07E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FCC9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D9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C1A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D5EE3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524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</w:tr>
      <w:tr w:rsidR="008E67BA" w14:paraId="1BF9152D" w14:textId="77777777">
        <w:tc>
          <w:tcPr>
            <w:tcW w:w="839" w:type="dxa"/>
            <w:vMerge/>
            <w:shd w:val="clear" w:color="auto" w:fill="auto"/>
            <w:vAlign w:val="center"/>
          </w:tcPr>
          <w:p w14:paraId="41D082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21B8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BB6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128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04C0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479B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346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8B8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E099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5B1B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313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2.32%</w:t>
            </w:r>
          </w:p>
        </w:tc>
      </w:tr>
      <w:tr w:rsidR="008E67BA" w14:paraId="0B7EA0A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DAE20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1783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102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8D86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5B29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411E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3FA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7CBE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B650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24BC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1688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8E67BA" w14:paraId="1CEAC8FD" w14:textId="77777777">
        <w:tc>
          <w:tcPr>
            <w:tcW w:w="839" w:type="dxa"/>
            <w:vMerge/>
            <w:shd w:val="clear" w:color="auto" w:fill="auto"/>
            <w:vAlign w:val="center"/>
          </w:tcPr>
          <w:p w14:paraId="13E571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4A6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CEF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55FB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AC6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0E0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D2C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508B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206C1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360E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D4DB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</w:tr>
      <w:tr w:rsidR="008E67BA" w14:paraId="35299F13" w14:textId="77777777">
        <w:tc>
          <w:tcPr>
            <w:tcW w:w="839" w:type="dxa"/>
            <w:vMerge/>
            <w:shd w:val="clear" w:color="auto" w:fill="auto"/>
            <w:vAlign w:val="center"/>
          </w:tcPr>
          <w:p w14:paraId="762D5CF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552F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1B6A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C77E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443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A48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3786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407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4DD72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714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6524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8E67BA" w14:paraId="7FF111E2" w14:textId="77777777">
        <w:tc>
          <w:tcPr>
            <w:tcW w:w="839" w:type="dxa"/>
            <w:shd w:val="clear" w:color="auto" w:fill="auto"/>
            <w:vAlign w:val="center"/>
          </w:tcPr>
          <w:p w14:paraId="18C875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59CB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845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ADF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1BE0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8C7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C6E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B777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8320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992A2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6EE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05A5155" w14:textId="77777777">
        <w:tc>
          <w:tcPr>
            <w:tcW w:w="839" w:type="dxa"/>
            <w:shd w:val="clear" w:color="auto" w:fill="auto"/>
            <w:vAlign w:val="center"/>
          </w:tcPr>
          <w:p w14:paraId="5E4809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A463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9C7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D92F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FE9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2FB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B43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EDA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A90B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1CCA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9DF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2AA6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3EED1B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2BF131C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5F0F6B5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6D95F6D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A52AC67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84984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75AF56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86649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CDB0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F328B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6DBAE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A872F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24F0A9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55A6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F3D5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3AD806F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0ACA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63B1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96A7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AF42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A94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34CB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823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C6D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572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9E0AA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096D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</w:tr>
      <w:tr w:rsidR="008E67BA" w14:paraId="65D865A3" w14:textId="77777777">
        <w:tc>
          <w:tcPr>
            <w:tcW w:w="839" w:type="dxa"/>
            <w:vMerge/>
            <w:shd w:val="clear" w:color="auto" w:fill="auto"/>
            <w:vAlign w:val="center"/>
          </w:tcPr>
          <w:p w14:paraId="3224E13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DFD7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5AA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342F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0C36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862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F59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BEA6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07A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1CF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57E4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8E67BA" w14:paraId="24A6A27F" w14:textId="77777777">
        <w:tc>
          <w:tcPr>
            <w:tcW w:w="839" w:type="dxa"/>
            <w:vMerge/>
            <w:shd w:val="clear" w:color="auto" w:fill="auto"/>
            <w:vAlign w:val="center"/>
          </w:tcPr>
          <w:p w14:paraId="39C01B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E305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690E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5D43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E6DB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81B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7C6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0352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27D7A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C62A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6AB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</w:tr>
      <w:tr w:rsidR="008E67BA" w14:paraId="3ED78BB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7B49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7476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0169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29A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F814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3624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3325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FBC1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1336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3B72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AF01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26.68%</w:t>
            </w:r>
          </w:p>
        </w:tc>
      </w:tr>
      <w:tr w:rsidR="008E67BA" w14:paraId="0064CE40" w14:textId="77777777">
        <w:tc>
          <w:tcPr>
            <w:tcW w:w="839" w:type="dxa"/>
            <w:vMerge/>
            <w:shd w:val="clear" w:color="auto" w:fill="auto"/>
            <w:vAlign w:val="center"/>
          </w:tcPr>
          <w:p w14:paraId="6E17DDE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A882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91B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2EA8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129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A5F3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76A2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481F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7FE5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514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9B6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</w:tr>
      <w:tr w:rsidR="008E67BA" w14:paraId="10E547FF" w14:textId="77777777">
        <w:tc>
          <w:tcPr>
            <w:tcW w:w="839" w:type="dxa"/>
            <w:vMerge/>
            <w:shd w:val="clear" w:color="auto" w:fill="auto"/>
            <w:vAlign w:val="center"/>
          </w:tcPr>
          <w:p w14:paraId="364917A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1D80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E692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902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3C7B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6A60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030E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52B5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F6C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9DC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898C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30.51%</w:t>
            </w:r>
          </w:p>
        </w:tc>
      </w:tr>
      <w:tr w:rsidR="008E67BA" w14:paraId="3BC4B9DB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707C2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AA54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8A4E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FF50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AE8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EAE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BD6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7E2A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33388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175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6EE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</w:tr>
      <w:tr w:rsidR="008E67BA" w14:paraId="09873628" w14:textId="77777777">
        <w:tc>
          <w:tcPr>
            <w:tcW w:w="839" w:type="dxa"/>
            <w:vMerge/>
            <w:shd w:val="clear" w:color="auto" w:fill="auto"/>
            <w:vAlign w:val="center"/>
          </w:tcPr>
          <w:p w14:paraId="051ACDF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5C5A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0A4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C03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C277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EBA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253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818F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4780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7C68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BED1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</w:tr>
      <w:tr w:rsidR="008E67BA" w14:paraId="2FE1780A" w14:textId="77777777">
        <w:tc>
          <w:tcPr>
            <w:tcW w:w="839" w:type="dxa"/>
            <w:vMerge/>
            <w:shd w:val="clear" w:color="auto" w:fill="auto"/>
            <w:vAlign w:val="center"/>
          </w:tcPr>
          <w:p w14:paraId="2335489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E9B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04E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DC57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82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4B7F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B567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861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90C87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B8D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B5B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8E67BA" w14:paraId="33422E7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7C6D3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A414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BCC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219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9A8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6D5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4646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FF5E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CEB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A1D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D1F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-5.20%</w:t>
            </w:r>
          </w:p>
        </w:tc>
      </w:tr>
      <w:tr w:rsidR="008E67BA" w14:paraId="6B32C0CE" w14:textId="77777777">
        <w:tc>
          <w:tcPr>
            <w:tcW w:w="839" w:type="dxa"/>
            <w:vMerge/>
            <w:shd w:val="clear" w:color="auto" w:fill="auto"/>
            <w:vAlign w:val="center"/>
          </w:tcPr>
          <w:p w14:paraId="0CFD068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EF98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72F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B8E5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385C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49E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C22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E9F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14800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3B15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C09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-23.63%</w:t>
            </w:r>
          </w:p>
        </w:tc>
      </w:tr>
      <w:tr w:rsidR="008E67BA" w14:paraId="299936E4" w14:textId="77777777">
        <w:tc>
          <w:tcPr>
            <w:tcW w:w="839" w:type="dxa"/>
            <w:vMerge/>
            <w:shd w:val="clear" w:color="auto" w:fill="auto"/>
            <w:vAlign w:val="center"/>
          </w:tcPr>
          <w:p w14:paraId="151B93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FF07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DC5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31D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3F2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341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B25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094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48AE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5150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9484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-6.87%</w:t>
            </w:r>
          </w:p>
        </w:tc>
      </w:tr>
      <w:tr w:rsidR="008E67BA" w14:paraId="56BFDE25" w14:textId="77777777">
        <w:tc>
          <w:tcPr>
            <w:tcW w:w="839" w:type="dxa"/>
            <w:shd w:val="clear" w:color="auto" w:fill="auto"/>
            <w:vAlign w:val="center"/>
          </w:tcPr>
          <w:p w14:paraId="75DB8D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CED0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1D75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2437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6F5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13F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694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3D92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02457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422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2544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B4AC11B" w14:textId="77777777">
        <w:tc>
          <w:tcPr>
            <w:tcW w:w="839" w:type="dxa"/>
            <w:shd w:val="clear" w:color="auto" w:fill="auto"/>
            <w:vAlign w:val="center"/>
          </w:tcPr>
          <w:p w14:paraId="19BA20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82D5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5773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7ECFD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D14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ACA2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F0F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6E2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A548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D97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A61A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01AFCF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1DDEDB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9A46E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6F98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41EBDA" w14:textId="02CE61CB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BC27916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EABEF39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  <w:rPr>
          <w:lang w:val="en-US" w:eastAsia="ko-KR"/>
        </w:rPr>
      </w:pPr>
      <w:r>
        <w:t>Source 2 (Qualcomm):</w:t>
      </w:r>
      <w:r>
        <w:rPr>
          <w:lang w:eastAsia="zh-CN"/>
        </w:rPr>
        <w:t xml:space="preserve"> </w:t>
      </w:r>
    </w:p>
    <w:p w14:paraId="65053A51" w14:textId="77777777" w:rsidR="008E67BA" w:rsidRDefault="003C1940">
      <w:pPr>
        <w:spacing w:after="0"/>
        <w:rPr>
          <w:b/>
          <w:bCs/>
          <w:u w:val="single"/>
        </w:rPr>
      </w:pPr>
      <w:bookmarkStart w:id="29" w:name="_Hlk142594637"/>
      <w:r>
        <w:rPr>
          <w:b/>
          <w:bCs/>
          <w:u w:val="single"/>
        </w:rPr>
        <w:t>Indoor Office (FR1)</w:t>
      </w:r>
    </w:p>
    <w:bookmarkEnd w:id="29"/>
    <w:p w14:paraId="149B22C0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1E90D3C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4AC8CDFE" w14:textId="77777777">
        <w:tc>
          <w:tcPr>
            <w:tcW w:w="1970" w:type="dxa"/>
            <w:gridSpan w:val="2"/>
            <w:vMerge w:val="restart"/>
            <w:vAlign w:val="center"/>
          </w:tcPr>
          <w:p w14:paraId="351848D6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7FAF1CA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BEADD2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C32FAB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19FD86D" w14:textId="77777777">
        <w:tc>
          <w:tcPr>
            <w:tcW w:w="1970" w:type="dxa"/>
            <w:gridSpan w:val="2"/>
            <w:vMerge/>
            <w:vAlign w:val="center"/>
          </w:tcPr>
          <w:p w14:paraId="149353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7303BB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714065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E93E9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B8025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E19FBB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5D9E0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28C9D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7718D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A4203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5FBD31E" w14:textId="77777777">
        <w:tc>
          <w:tcPr>
            <w:tcW w:w="1203" w:type="dxa"/>
            <w:vMerge w:val="restart"/>
            <w:vAlign w:val="center"/>
          </w:tcPr>
          <w:p w14:paraId="7C3EAD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0B903B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734C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F64D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43.10 </w:t>
            </w:r>
          </w:p>
        </w:tc>
        <w:tc>
          <w:tcPr>
            <w:tcW w:w="972" w:type="dxa"/>
            <w:vAlign w:val="center"/>
          </w:tcPr>
          <w:p w14:paraId="59A932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4B00C0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6ECF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808" w:type="dxa"/>
            <w:vAlign w:val="center"/>
          </w:tcPr>
          <w:p w14:paraId="7CB87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21" w:type="dxa"/>
            <w:vAlign w:val="center"/>
          </w:tcPr>
          <w:p w14:paraId="4B263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13638D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6D3A70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</w:tr>
      <w:tr w:rsidR="008E67BA" w14:paraId="61020770" w14:textId="77777777">
        <w:tc>
          <w:tcPr>
            <w:tcW w:w="1203" w:type="dxa"/>
            <w:vMerge/>
            <w:vAlign w:val="center"/>
          </w:tcPr>
          <w:p w14:paraId="58DF0B4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FC073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51B7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59498B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41.77 </w:t>
            </w:r>
          </w:p>
        </w:tc>
        <w:tc>
          <w:tcPr>
            <w:tcW w:w="972" w:type="dxa"/>
            <w:vAlign w:val="center"/>
          </w:tcPr>
          <w:p w14:paraId="757602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4B3899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5766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41.18 </w:t>
            </w:r>
          </w:p>
        </w:tc>
        <w:tc>
          <w:tcPr>
            <w:tcW w:w="808" w:type="dxa"/>
            <w:vAlign w:val="center"/>
          </w:tcPr>
          <w:p w14:paraId="3B2C21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21" w:type="dxa"/>
            <w:vAlign w:val="center"/>
          </w:tcPr>
          <w:p w14:paraId="26FE6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89AA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40.74 </w:t>
            </w:r>
          </w:p>
        </w:tc>
        <w:tc>
          <w:tcPr>
            <w:tcW w:w="820" w:type="dxa"/>
            <w:vAlign w:val="center"/>
          </w:tcPr>
          <w:p w14:paraId="2F72C5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8E67BA" w14:paraId="317F3F0C" w14:textId="77777777">
        <w:tc>
          <w:tcPr>
            <w:tcW w:w="1203" w:type="dxa"/>
            <w:vMerge/>
            <w:vAlign w:val="center"/>
          </w:tcPr>
          <w:p w14:paraId="25E43C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FE6CC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43B09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37E5F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43.03 </w:t>
            </w:r>
          </w:p>
        </w:tc>
        <w:tc>
          <w:tcPr>
            <w:tcW w:w="972" w:type="dxa"/>
            <w:vAlign w:val="center"/>
          </w:tcPr>
          <w:p w14:paraId="0D73A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21" w:type="dxa"/>
            <w:vAlign w:val="center"/>
          </w:tcPr>
          <w:p w14:paraId="2A167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3B1F4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41.93 </w:t>
            </w:r>
          </w:p>
        </w:tc>
        <w:tc>
          <w:tcPr>
            <w:tcW w:w="808" w:type="dxa"/>
            <w:vAlign w:val="center"/>
          </w:tcPr>
          <w:p w14:paraId="3A34F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1D043E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46E64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41.34 </w:t>
            </w:r>
          </w:p>
        </w:tc>
        <w:tc>
          <w:tcPr>
            <w:tcW w:w="820" w:type="dxa"/>
            <w:vAlign w:val="center"/>
          </w:tcPr>
          <w:p w14:paraId="0AE94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60F7D48C" w14:textId="77777777">
        <w:tc>
          <w:tcPr>
            <w:tcW w:w="1203" w:type="dxa"/>
            <w:vMerge w:val="restart"/>
            <w:vAlign w:val="center"/>
          </w:tcPr>
          <w:p w14:paraId="79A28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6BA439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6308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5F5D8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21B6F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0483A6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984D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09845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21" w:type="dxa"/>
            <w:vAlign w:val="center"/>
          </w:tcPr>
          <w:p w14:paraId="351F3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09537C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820" w:type="dxa"/>
            <w:vAlign w:val="center"/>
          </w:tcPr>
          <w:p w14:paraId="62D002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5.05%</w:t>
            </w:r>
          </w:p>
        </w:tc>
      </w:tr>
      <w:tr w:rsidR="008E67BA" w14:paraId="6C3CEEA0" w14:textId="77777777">
        <w:tc>
          <w:tcPr>
            <w:tcW w:w="1203" w:type="dxa"/>
            <w:vMerge/>
            <w:vAlign w:val="center"/>
          </w:tcPr>
          <w:p w14:paraId="1EA1D72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1C6BF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0AA28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1AE8B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6D5493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21" w:type="dxa"/>
            <w:vAlign w:val="center"/>
          </w:tcPr>
          <w:p w14:paraId="609B95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4BB71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08" w:type="dxa"/>
            <w:vAlign w:val="center"/>
          </w:tcPr>
          <w:p w14:paraId="4A89CF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23F2F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3A1C4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3.83 </w:t>
            </w:r>
          </w:p>
        </w:tc>
        <w:tc>
          <w:tcPr>
            <w:tcW w:w="820" w:type="dxa"/>
            <w:vAlign w:val="center"/>
          </w:tcPr>
          <w:p w14:paraId="690B2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50.87%</w:t>
            </w:r>
          </w:p>
        </w:tc>
      </w:tr>
      <w:tr w:rsidR="008E67BA" w14:paraId="795476A4" w14:textId="77777777">
        <w:tc>
          <w:tcPr>
            <w:tcW w:w="1203" w:type="dxa"/>
            <w:vMerge/>
            <w:vAlign w:val="center"/>
          </w:tcPr>
          <w:p w14:paraId="789B67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CCA8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26158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B867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719A1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3F83CB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E355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1F6E1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5E31B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33EA54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3FBAB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</w:tr>
      <w:tr w:rsidR="008E67BA" w14:paraId="44BBA3F3" w14:textId="77777777">
        <w:tc>
          <w:tcPr>
            <w:tcW w:w="1203" w:type="dxa"/>
            <w:vMerge w:val="restart"/>
            <w:vAlign w:val="center"/>
          </w:tcPr>
          <w:p w14:paraId="385874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3468138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7C1D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1DB8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5D763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21" w:type="dxa"/>
            <w:vAlign w:val="center"/>
          </w:tcPr>
          <w:p w14:paraId="1B58D9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AA583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08" w:type="dxa"/>
            <w:vAlign w:val="center"/>
          </w:tcPr>
          <w:p w14:paraId="7AABB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  <w:tc>
          <w:tcPr>
            <w:tcW w:w="821" w:type="dxa"/>
            <w:vAlign w:val="center"/>
          </w:tcPr>
          <w:p w14:paraId="2896AA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3717AD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20" w:type="dxa"/>
            <w:vAlign w:val="center"/>
          </w:tcPr>
          <w:p w14:paraId="22702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</w:tr>
      <w:tr w:rsidR="008E67BA" w14:paraId="05602D29" w14:textId="77777777">
        <w:tc>
          <w:tcPr>
            <w:tcW w:w="1203" w:type="dxa"/>
            <w:vMerge/>
            <w:vAlign w:val="center"/>
          </w:tcPr>
          <w:p w14:paraId="6D8D79D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78821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C845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2BCB9F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3DB700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0A6D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0B828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08" w:type="dxa"/>
            <w:vAlign w:val="center"/>
          </w:tcPr>
          <w:p w14:paraId="28E550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03DFF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58E5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0" w:type="dxa"/>
            <w:vAlign w:val="center"/>
          </w:tcPr>
          <w:p w14:paraId="214C4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</w:tr>
      <w:tr w:rsidR="008E67BA" w14:paraId="1E3E06AA" w14:textId="77777777">
        <w:tc>
          <w:tcPr>
            <w:tcW w:w="1203" w:type="dxa"/>
            <w:vMerge/>
            <w:vAlign w:val="center"/>
          </w:tcPr>
          <w:p w14:paraId="55B122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77575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02C1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5B281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5C0F3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4EBD1D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4812CA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08" w:type="dxa"/>
            <w:vAlign w:val="center"/>
          </w:tcPr>
          <w:p w14:paraId="13FE2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86F2A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7BC2B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820" w:type="dxa"/>
            <w:vAlign w:val="center"/>
          </w:tcPr>
          <w:p w14:paraId="79110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4D789CED" w14:textId="77777777">
        <w:tc>
          <w:tcPr>
            <w:tcW w:w="1203" w:type="dxa"/>
            <w:vMerge w:val="restart"/>
            <w:vAlign w:val="center"/>
          </w:tcPr>
          <w:p w14:paraId="4C9274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2988B3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7C487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02ED27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5F209A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21" w:type="dxa"/>
            <w:vAlign w:val="center"/>
          </w:tcPr>
          <w:p w14:paraId="00DA4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51A6F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08" w:type="dxa"/>
            <w:vAlign w:val="center"/>
          </w:tcPr>
          <w:p w14:paraId="0E1E9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-6.31%</w:t>
            </w:r>
          </w:p>
        </w:tc>
        <w:tc>
          <w:tcPr>
            <w:tcW w:w="821" w:type="dxa"/>
            <w:vAlign w:val="center"/>
          </w:tcPr>
          <w:p w14:paraId="474B6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330CD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13.88 </w:t>
            </w:r>
          </w:p>
        </w:tc>
        <w:tc>
          <w:tcPr>
            <w:tcW w:w="820" w:type="dxa"/>
            <w:vAlign w:val="center"/>
          </w:tcPr>
          <w:p w14:paraId="0F410C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-69.44%</w:t>
            </w:r>
          </w:p>
        </w:tc>
      </w:tr>
      <w:tr w:rsidR="008E67BA" w14:paraId="10ABF4BD" w14:textId="77777777">
        <w:tc>
          <w:tcPr>
            <w:tcW w:w="1203" w:type="dxa"/>
            <w:vMerge/>
            <w:vAlign w:val="center"/>
          </w:tcPr>
          <w:p w14:paraId="2729052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BB716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9D911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4779E0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29A203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477C18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EB44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08" w:type="dxa"/>
            <w:vAlign w:val="center"/>
          </w:tcPr>
          <w:p w14:paraId="6514A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21" w:type="dxa"/>
            <w:vAlign w:val="center"/>
          </w:tcPr>
          <w:p w14:paraId="64D954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008330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20" w:type="dxa"/>
            <w:vAlign w:val="center"/>
          </w:tcPr>
          <w:p w14:paraId="43E704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8E67BA" w14:paraId="7D537382" w14:textId="77777777">
        <w:tc>
          <w:tcPr>
            <w:tcW w:w="1203" w:type="dxa"/>
            <w:vMerge/>
            <w:vAlign w:val="center"/>
          </w:tcPr>
          <w:p w14:paraId="2FD8ADF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6966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3B21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1160E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C9632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21" w:type="dxa"/>
            <w:vAlign w:val="center"/>
          </w:tcPr>
          <w:p w14:paraId="390F5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DCFC7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08" w:type="dxa"/>
            <w:vAlign w:val="center"/>
          </w:tcPr>
          <w:p w14:paraId="4722B2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928EB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51DF2E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0" w:type="dxa"/>
            <w:vAlign w:val="center"/>
          </w:tcPr>
          <w:p w14:paraId="7A17C7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8E67BA" w14:paraId="5C8A484C" w14:textId="77777777">
        <w:tc>
          <w:tcPr>
            <w:tcW w:w="1203" w:type="dxa"/>
            <w:vAlign w:val="center"/>
          </w:tcPr>
          <w:p w14:paraId="05834F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199230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186C97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190B0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972" w:type="dxa"/>
            <w:vAlign w:val="center"/>
          </w:tcPr>
          <w:p w14:paraId="56D82D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E5C13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6D6E43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23.36%</w:t>
            </w:r>
          </w:p>
        </w:tc>
        <w:tc>
          <w:tcPr>
            <w:tcW w:w="808" w:type="dxa"/>
            <w:vAlign w:val="center"/>
          </w:tcPr>
          <w:p w14:paraId="3A1035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AD005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95D6D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50475B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8A37D6" w14:textId="77777777">
        <w:tc>
          <w:tcPr>
            <w:tcW w:w="1203" w:type="dxa"/>
            <w:vAlign w:val="center"/>
          </w:tcPr>
          <w:p w14:paraId="400469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044477F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51BBC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2C35B8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2" w:type="dxa"/>
            <w:vAlign w:val="center"/>
          </w:tcPr>
          <w:p w14:paraId="240677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7116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17AE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  <w:tc>
          <w:tcPr>
            <w:tcW w:w="808" w:type="dxa"/>
            <w:vAlign w:val="center"/>
          </w:tcPr>
          <w:p w14:paraId="432AC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A877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A9F1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31.35%</w:t>
            </w:r>
          </w:p>
        </w:tc>
        <w:tc>
          <w:tcPr>
            <w:tcW w:w="820" w:type="dxa"/>
            <w:vAlign w:val="center"/>
          </w:tcPr>
          <w:p w14:paraId="640C72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3AA70A3" w14:textId="77777777">
        <w:tc>
          <w:tcPr>
            <w:tcW w:w="0" w:type="auto"/>
            <w:gridSpan w:val="11"/>
            <w:vAlign w:val="center"/>
          </w:tcPr>
          <w:p w14:paraId="6D8CDF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05D00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1023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AE80F94" w14:textId="75E5549C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CB00F2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19433C1E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=6dB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741D3A58" w14:textId="77777777">
        <w:tc>
          <w:tcPr>
            <w:tcW w:w="1970" w:type="dxa"/>
            <w:gridSpan w:val="2"/>
            <w:vMerge w:val="restart"/>
            <w:vAlign w:val="center"/>
          </w:tcPr>
          <w:p w14:paraId="43660DA9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3D26E02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177287F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1FD61CD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BDEF70C" w14:textId="77777777">
        <w:tc>
          <w:tcPr>
            <w:tcW w:w="1970" w:type="dxa"/>
            <w:gridSpan w:val="2"/>
            <w:vMerge/>
            <w:vAlign w:val="center"/>
          </w:tcPr>
          <w:p w14:paraId="205444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5BDFFF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3B51375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35C4B1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5D41A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51A5C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1F5009C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C9353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AFC46D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5B37846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E4F3F8B" w14:textId="77777777">
        <w:tc>
          <w:tcPr>
            <w:tcW w:w="1203" w:type="dxa"/>
            <w:vMerge w:val="restart"/>
            <w:vAlign w:val="center"/>
          </w:tcPr>
          <w:p w14:paraId="33B877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46D9CC3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C7C4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380D0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972" w:type="dxa"/>
            <w:vAlign w:val="center"/>
          </w:tcPr>
          <w:p w14:paraId="65E18F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195D2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262DE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42.19 </w:t>
            </w:r>
          </w:p>
        </w:tc>
        <w:tc>
          <w:tcPr>
            <w:tcW w:w="808" w:type="dxa"/>
            <w:vAlign w:val="center"/>
          </w:tcPr>
          <w:p w14:paraId="4A21A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0764B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CF52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41.38 </w:t>
            </w:r>
          </w:p>
        </w:tc>
        <w:tc>
          <w:tcPr>
            <w:tcW w:w="820" w:type="dxa"/>
            <w:vAlign w:val="center"/>
          </w:tcPr>
          <w:p w14:paraId="253D5E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</w:tr>
      <w:tr w:rsidR="008E67BA" w14:paraId="03B09C9C" w14:textId="77777777">
        <w:tc>
          <w:tcPr>
            <w:tcW w:w="1203" w:type="dxa"/>
            <w:vMerge/>
            <w:vAlign w:val="center"/>
          </w:tcPr>
          <w:p w14:paraId="0145914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4E282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0A3BD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04A9FD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972" w:type="dxa"/>
            <w:vAlign w:val="center"/>
          </w:tcPr>
          <w:p w14:paraId="08708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5FA1A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8E94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08" w:type="dxa"/>
            <w:vAlign w:val="center"/>
          </w:tcPr>
          <w:p w14:paraId="088FAD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0B12D2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6C1E6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40.68 </w:t>
            </w:r>
          </w:p>
        </w:tc>
        <w:tc>
          <w:tcPr>
            <w:tcW w:w="820" w:type="dxa"/>
            <w:vAlign w:val="center"/>
          </w:tcPr>
          <w:p w14:paraId="655B89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8E67BA" w14:paraId="1DB361B8" w14:textId="77777777">
        <w:tc>
          <w:tcPr>
            <w:tcW w:w="1203" w:type="dxa"/>
            <w:vMerge/>
            <w:vAlign w:val="center"/>
          </w:tcPr>
          <w:p w14:paraId="2974C3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F7D9DA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1161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174EC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972" w:type="dxa"/>
            <w:vAlign w:val="center"/>
          </w:tcPr>
          <w:p w14:paraId="440013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51E856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59551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42.05 </w:t>
            </w:r>
          </w:p>
        </w:tc>
        <w:tc>
          <w:tcPr>
            <w:tcW w:w="808" w:type="dxa"/>
            <w:vAlign w:val="center"/>
          </w:tcPr>
          <w:p w14:paraId="2FD2B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42EE97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56252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6AA02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8E67BA" w14:paraId="578C76EB" w14:textId="77777777">
        <w:tc>
          <w:tcPr>
            <w:tcW w:w="1203" w:type="dxa"/>
            <w:vMerge w:val="restart"/>
            <w:vAlign w:val="center"/>
          </w:tcPr>
          <w:p w14:paraId="05B88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3AF45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61025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478E0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5C40CC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21" w:type="dxa"/>
            <w:vAlign w:val="center"/>
          </w:tcPr>
          <w:p w14:paraId="3CE59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50308A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7135F4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21" w:type="dxa"/>
            <w:vAlign w:val="center"/>
          </w:tcPr>
          <w:p w14:paraId="3DEA0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5676E5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2A4FEE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6.91%</w:t>
            </w:r>
          </w:p>
        </w:tc>
      </w:tr>
      <w:tr w:rsidR="008E67BA" w14:paraId="249743E5" w14:textId="77777777">
        <w:tc>
          <w:tcPr>
            <w:tcW w:w="1203" w:type="dxa"/>
            <w:vMerge/>
            <w:vAlign w:val="center"/>
          </w:tcPr>
          <w:p w14:paraId="42BB0A4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C856D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45CA8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06D530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3BC00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50FF6B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1C13C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1D3250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2E36D2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08356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4.12 </w:t>
            </w:r>
          </w:p>
        </w:tc>
        <w:tc>
          <w:tcPr>
            <w:tcW w:w="820" w:type="dxa"/>
            <w:vAlign w:val="center"/>
          </w:tcPr>
          <w:p w14:paraId="041E9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62.50%</w:t>
            </w:r>
          </w:p>
        </w:tc>
      </w:tr>
      <w:tr w:rsidR="008E67BA" w14:paraId="25EA63D0" w14:textId="77777777">
        <w:tc>
          <w:tcPr>
            <w:tcW w:w="1203" w:type="dxa"/>
            <w:vMerge/>
            <w:vAlign w:val="center"/>
          </w:tcPr>
          <w:p w14:paraId="5A14694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C18A9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9220D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6A62A2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650E0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21" w:type="dxa"/>
            <w:vAlign w:val="center"/>
          </w:tcPr>
          <w:p w14:paraId="6773F7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6E288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1B8A67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27AF1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0258F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0" w:type="dxa"/>
            <w:vAlign w:val="center"/>
          </w:tcPr>
          <w:p w14:paraId="2B097C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0.49%</w:t>
            </w:r>
          </w:p>
        </w:tc>
      </w:tr>
      <w:tr w:rsidR="008E67BA" w14:paraId="6B93347E" w14:textId="77777777">
        <w:tc>
          <w:tcPr>
            <w:tcW w:w="1203" w:type="dxa"/>
            <w:vMerge w:val="restart"/>
            <w:vAlign w:val="center"/>
          </w:tcPr>
          <w:p w14:paraId="2C03EA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D534B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F839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25490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7CDD1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21" w:type="dxa"/>
            <w:vAlign w:val="center"/>
          </w:tcPr>
          <w:p w14:paraId="498DB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5D0763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808" w:type="dxa"/>
            <w:vAlign w:val="center"/>
          </w:tcPr>
          <w:p w14:paraId="7F903E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-6.19%</w:t>
            </w:r>
          </w:p>
        </w:tc>
        <w:tc>
          <w:tcPr>
            <w:tcW w:w="821" w:type="dxa"/>
            <w:vAlign w:val="center"/>
          </w:tcPr>
          <w:p w14:paraId="5BAC4E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7C3C4A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820" w:type="dxa"/>
            <w:vAlign w:val="center"/>
          </w:tcPr>
          <w:p w14:paraId="2FF881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</w:tr>
      <w:tr w:rsidR="008E67BA" w14:paraId="5CF6A98C" w14:textId="77777777">
        <w:tc>
          <w:tcPr>
            <w:tcW w:w="1203" w:type="dxa"/>
            <w:vMerge/>
            <w:vAlign w:val="center"/>
          </w:tcPr>
          <w:p w14:paraId="0951A8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CBB2C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3A5C0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18E51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28AC86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DA4C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67E06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1BD69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12F58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70B028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310662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2BB0084E" w14:textId="77777777">
        <w:tc>
          <w:tcPr>
            <w:tcW w:w="1203" w:type="dxa"/>
            <w:vMerge/>
            <w:vAlign w:val="center"/>
          </w:tcPr>
          <w:p w14:paraId="7DD33D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BF772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EF3C1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8524F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08B21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4368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2A6D1A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369CF9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3F228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A5E3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820" w:type="dxa"/>
            <w:vAlign w:val="center"/>
          </w:tcPr>
          <w:p w14:paraId="7C1E2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8E67BA" w14:paraId="0B092EA3" w14:textId="77777777">
        <w:tc>
          <w:tcPr>
            <w:tcW w:w="1203" w:type="dxa"/>
            <w:vMerge w:val="restart"/>
            <w:vAlign w:val="center"/>
          </w:tcPr>
          <w:p w14:paraId="1B3B51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4DC3F1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71198E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7C71E7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38C2DF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821" w:type="dxa"/>
            <w:vAlign w:val="center"/>
          </w:tcPr>
          <w:p w14:paraId="27151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6E7BAF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2.42 </w:t>
            </w:r>
          </w:p>
        </w:tc>
        <w:tc>
          <w:tcPr>
            <w:tcW w:w="808" w:type="dxa"/>
            <w:vAlign w:val="center"/>
          </w:tcPr>
          <w:p w14:paraId="1A1703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-41.94%</w:t>
            </w:r>
          </w:p>
        </w:tc>
        <w:tc>
          <w:tcPr>
            <w:tcW w:w="821" w:type="dxa"/>
            <w:vAlign w:val="center"/>
          </w:tcPr>
          <w:p w14:paraId="7FEC8C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30DD95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820" w:type="dxa"/>
            <w:vAlign w:val="center"/>
          </w:tcPr>
          <w:p w14:paraId="3FB48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-90.07%</w:t>
            </w:r>
          </w:p>
        </w:tc>
      </w:tr>
      <w:tr w:rsidR="008E67BA" w14:paraId="0A738A21" w14:textId="77777777">
        <w:tc>
          <w:tcPr>
            <w:tcW w:w="1203" w:type="dxa"/>
            <w:vMerge/>
            <w:vAlign w:val="center"/>
          </w:tcPr>
          <w:p w14:paraId="7A4ED4B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D4459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22409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3B948F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4D5CE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0EDFE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4541C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0701D5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6C6304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2DB88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1C5BD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8E67BA" w14:paraId="5A7B83E6" w14:textId="77777777">
        <w:tc>
          <w:tcPr>
            <w:tcW w:w="1203" w:type="dxa"/>
            <w:vMerge/>
            <w:vAlign w:val="center"/>
          </w:tcPr>
          <w:p w14:paraId="0D86CA9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717AC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24063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B3E41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4E615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846F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264A9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16E50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6C03A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269C5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0EBBE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8E67BA" w14:paraId="79B7AEE5" w14:textId="77777777">
        <w:tc>
          <w:tcPr>
            <w:tcW w:w="1203" w:type="dxa"/>
            <w:vAlign w:val="center"/>
          </w:tcPr>
          <w:p w14:paraId="4F7FFA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7BC09C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274C82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3D371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3.57%</w:t>
            </w:r>
          </w:p>
        </w:tc>
        <w:tc>
          <w:tcPr>
            <w:tcW w:w="972" w:type="dxa"/>
            <w:vAlign w:val="center"/>
          </w:tcPr>
          <w:p w14:paraId="06B1D2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ED47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67AF3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23.51%</w:t>
            </w:r>
          </w:p>
        </w:tc>
        <w:tc>
          <w:tcPr>
            <w:tcW w:w="808" w:type="dxa"/>
            <w:vAlign w:val="center"/>
          </w:tcPr>
          <w:p w14:paraId="493711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0A52D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3BC63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3F429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BEF773E" w14:textId="77777777">
        <w:tc>
          <w:tcPr>
            <w:tcW w:w="1203" w:type="dxa"/>
            <w:vAlign w:val="center"/>
          </w:tcPr>
          <w:p w14:paraId="16BD7F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7ED22D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6018B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3026B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2" w:type="dxa"/>
            <w:vAlign w:val="center"/>
          </w:tcPr>
          <w:p w14:paraId="584F85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DC38A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51B2A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808" w:type="dxa"/>
            <w:vAlign w:val="center"/>
          </w:tcPr>
          <w:p w14:paraId="4DC1B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B68C1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CE0D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23.54%</w:t>
            </w:r>
          </w:p>
        </w:tc>
        <w:tc>
          <w:tcPr>
            <w:tcW w:w="820" w:type="dxa"/>
            <w:vAlign w:val="center"/>
          </w:tcPr>
          <w:p w14:paraId="78A42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1D258D3" w14:textId="77777777">
        <w:tc>
          <w:tcPr>
            <w:tcW w:w="0" w:type="auto"/>
            <w:gridSpan w:val="11"/>
            <w:vAlign w:val="center"/>
          </w:tcPr>
          <w:p w14:paraId="3CBE68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FB63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25F0F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C19B8C6" w14:textId="2192963F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DA668C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40E50C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DL TRP power back off =10dB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409714A4" w14:textId="77777777">
        <w:tc>
          <w:tcPr>
            <w:tcW w:w="1970" w:type="dxa"/>
            <w:gridSpan w:val="2"/>
            <w:vMerge w:val="restart"/>
            <w:vAlign w:val="center"/>
          </w:tcPr>
          <w:p w14:paraId="243D4B11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5E75992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082308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D8DB64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12B48B2" w14:textId="77777777">
        <w:tc>
          <w:tcPr>
            <w:tcW w:w="1970" w:type="dxa"/>
            <w:gridSpan w:val="2"/>
            <w:vMerge/>
            <w:vAlign w:val="center"/>
          </w:tcPr>
          <w:p w14:paraId="7EFFB6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33151E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4C35A1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07499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41F9A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B733A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EA105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25EE87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E08C2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311F19B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F0C6783" w14:textId="77777777">
        <w:tc>
          <w:tcPr>
            <w:tcW w:w="1203" w:type="dxa"/>
            <w:vMerge w:val="restart"/>
            <w:vAlign w:val="center"/>
          </w:tcPr>
          <w:p w14:paraId="44909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790E2F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04F96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8500B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31DAA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2D8C7C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0199A5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42.25 </w:t>
            </w:r>
          </w:p>
        </w:tc>
        <w:tc>
          <w:tcPr>
            <w:tcW w:w="808" w:type="dxa"/>
            <w:vAlign w:val="center"/>
          </w:tcPr>
          <w:p w14:paraId="7E65F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21" w:type="dxa"/>
            <w:vAlign w:val="center"/>
          </w:tcPr>
          <w:p w14:paraId="28A69E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1B10C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6D1D7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8E67BA" w14:paraId="532454BD" w14:textId="77777777">
        <w:tc>
          <w:tcPr>
            <w:tcW w:w="1203" w:type="dxa"/>
            <w:vMerge/>
            <w:vAlign w:val="center"/>
          </w:tcPr>
          <w:p w14:paraId="39EBDC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8786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EEF15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251F5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41.67 </w:t>
            </w:r>
          </w:p>
        </w:tc>
        <w:tc>
          <w:tcPr>
            <w:tcW w:w="972" w:type="dxa"/>
            <w:vAlign w:val="center"/>
          </w:tcPr>
          <w:p w14:paraId="3D72A3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21" w:type="dxa"/>
            <w:vAlign w:val="center"/>
          </w:tcPr>
          <w:p w14:paraId="72029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6788D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41.24 </w:t>
            </w:r>
          </w:p>
        </w:tc>
        <w:tc>
          <w:tcPr>
            <w:tcW w:w="808" w:type="dxa"/>
            <w:vAlign w:val="center"/>
          </w:tcPr>
          <w:p w14:paraId="0750D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442DE2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2F4A23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40.75 </w:t>
            </w:r>
          </w:p>
        </w:tc>
        <w:tc>
          <w:tcPr>
            <w:tcW w:w="820" w:type="dxa"/>
            <w:vAlign w:val="center"/>
          </w:tcPr>
          <w:p w14:paraId="4A41A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6B03EBAA" w14:textId="77777777">
        <w:tc>
          <w:tcPr>
            <w:tcW w:w="1203" w:type="dxa"/>
            <w:vMerge/>
            <w:vAlign w:val="center"/>
          </w:tcPr>
          <w:p w14:paraId="33D3B4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BBF49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46C8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638048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42.96 </w:t>
            </w:r>
          </w:p>
        </w:tc>
        <w:tc>
          <w:tcPr>
            <w:tcW w:w="972" w:type="dxa"/>
            <w:vAlign w:val="center"/>
          </w:tcPr>
          <w:p w14:paraId="4B777D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42203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68B30C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42.08 </w:t>
            </w:r>
          </w:p>
        </w:tc>
        <w:tc>
          <w:tcPr>
            <w:tcW w:w="808" w:type="dxa"/>
            <w:vAlign w:val="center"/>
          </w:tcPr>
          <w:p w14:paraId="3803F4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0AD458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0F48D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78A19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</w:tr>
      <w:tr w:rsidR="008E67BA" w14:paraId="40F41F92" w14:textId="77777777">
        <w:tc>
          <w:tcPr>
            <w:tcW w:w="1203" w:type="dxa"/>
            <w:vMerge w:val="restart"/>
            <w:vAlign w:val="center"/>
          </w:tcPr>
          <w:p w14:paraId="1074C4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6AAC0A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509B5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40817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426D94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00D7B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FD5B1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740642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21" w:type="dxa"/>
            <w:vAlign w:val="center"/>
          </w:tcPr>
          <w:p w14:paraId="2F3222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31591E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42EAB3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7.44%</w:t>
            </w:r>
          </w:p>
        </w:tc>
      </w:tr>
      <w:tr w:rsidR="008E67BA" w14:paraId="3B0194DC" w14:textId="77777777">
        <w:tc>
          <w:tcPr>
            <w:tcW w:w="1203" w:type="dxa"/>
            <w:vMerge/>
            <w:vAlign w:val="center"/>
          </w:tcPr>
          <w:p w14:paraId="706BEC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74E310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DBCF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257098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6BA601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21" w:type="dxa"/>
            <w:vAlign w:val="center"/>
          </w:tcPr>
          <w:p w14:paraId="5A9C0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2E41E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312B5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21" w:type="dxa"/>
            <w:vAlign w:val="center"/>
          </w:tcPr>
          <w:p w14:paraId="6624F5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32F65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0" w:type="dxa"/>
            <w:vAlign w:val="center"/>
          </w:tcPr>
          <w:p w14:paraId="2F070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65.43%</w:t>
            </w:r>
          </w:p>
        </w:tc>
      </w:tr>
      <w:tr w:rsidR="008E67BA" w14:paraId="13D53BAB" w14:textId="77777777">
        <w:tc>
          <w:tcPr>
            <w:tcW w:w="1203" w:type="dxa"/>
            <w:vMerge/>
            <w:vAlign w:val="center"/>
          </w:tcPr>
          <w:p w14:paraId="46B881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F428E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772C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8D3A8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6B0184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21" w:type="dxa"/>
            <w:vAlign w:val="center"/>
          </w:tcPr>
          <w:p w14:paraId="345032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3A44D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514DD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326D41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24788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3F5AA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0.74%</w:t>
            </w:r>
          </w:p>
        </w:tc>
      </w:tr>
      <w:tr w:rsidR="008E67BA" w14:paraId="73168DA5" w14:textId="77777777">
        <w:tc>
          <w:tcPr>
            <w:tcW w:w="1203" w:type="dxa"/>
            <w:vMerge w:val="restart"/>
            <w:vAlign w:val="center"/>
          </w:tcPr>
          <w:p w14:paraId="765EBE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BBB40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9A622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57DC4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44FA73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21" w:type="dxa"/>
            <w:vAlign w:val="center"/>
          </w:tcPr>
          <w:p w14:paraId="57367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5F64FF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08" w:type="dxa"/>
            <w:vAlign w:val="center"/>
          </w:tcPr>
          <w:p w14:paraId="40A20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21" w:type="dxa"/>
            <w:vAlign w:val="center"/>
          </w:tcPr>
          <w:p w14:paraId="23DC7A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5C4BD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820" w:type="dxa"/>
            <w:vAlign w:val="center"/>
          </w:tcPr>
          <w:p w14:paraId="638EA9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-3.91%</w:t>
            </w:r>
          </w:p>
        </w:tc>
      </w:tr>
      <w:tr w:rsidR="008E67BA" w14:paraId="184930F6" w14:textId="77777777">
        <w:tc>
          <w:tcPr>
            <w:tcW w:w="1203" w:type="dxa"/>
            <w:vMerge/>
            <w:vAlign w:val="center"/>
          </w:tcPr>
          <w:p w14:paraId="4344EC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62DEF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6B566B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6D6C1A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67534B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1966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02B9D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2E4539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30BFFC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505548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820" w:type="dxa"/>
            <w:vAlign w:val="center"/>
          </w:tcPr>
          <w:p w14:paraId="72BEA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-7.26%</w:t>
            </w:r>
          </w:p>
        </w:tc>
      </w:tr>
      <w:tr w:rsidR="008E67BA" w14:paraId="2BF81131" w14:textId="77777777">
        <w:tc>
          <w:tcPr>
            <w:tcW w:w="1203" w:type="dxa"/>
            <w:vMerge/>
            <w:vAlign w:val="center"/>
          </w:tcPr>
          <w:p w14:paraId="4AE7FA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08F3A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1C39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578CEF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54D099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19E74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16E690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08" w:type="dxa"/>
            <w:vAlign w:val="center"/>
          </w:tcPr>
          <w:p w14:paraId="2654DD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-4.26%</w:t>
            </w:r>
          </w:p>
        </w:tc>
        <w:tc>
          <w:tcPr>
            <w:tcW w:w="821" w:type="dxa"/>
            <w:vAlign w:val="center"/>
          </w:tcPr>
          <w:p w14:paraId="20B9B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107F18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20" w:type="dxa"/>
            <w:vAlign w:val="center"/>
          </w:tcPr>
          <w:p w14:paraId="76CCD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-8.16%</w:t>
            </w:r>
          </w:p>
        </w:tc>
      </w:tr>
      <w:tr w:rsidR="008E67BA" w14:paraId="477D36D5" w14:textId="77777777">
        <w:tc>
          <w:tcPr>
            <w:tcW w:w="1203" w:type="dxa"/>
            <w:vMerge w:val="restart"/>
            <w:vAlign w:val="center"/>
          </w:tcPr>
          <w:p w14:paraId="66B83C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450045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67EF9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402599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7D714B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21" w:type="dxa"/>
            <w:vAlign w:val="center"/>
          </w:tcPr>
          <w:p w14:paraId="7E75E1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B4A4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2.22 </w:t>
            </w:r>
          </w:p>
        </w:tc>
        <w:tc>
          <w:tcPr>
            <w:tcW w:w="808" w:type="dxa"/>
            <w:vAlign w:val="center"/>
          </w:tcPr>
          <w:p w14:paraId="3A9CF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-46.78%</w:t>
            </w:r>
          </w:p>
        </w:tc>
        <w:tc>
          <w:tcPr>
            <w:tcW w:w="821" w:type="dxa"/>
            <w:vAlign w:val="center"/>
          </w:tcPr>
          <w:p w14:paraId="3366A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032BE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2.36 </w:t>
            </w:r>
          </w:p>
        </w:tc>
        <w:tc>
          <w:tcPr>
            <w:tcW w:w="820" w:type="dxa"/>
            <w:vAlign w:val="center"/>
          </w:tcPr>
          <w:p w14:paraId="475CA0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-94.79%</w:t>
            </w:r>
          </w:p>
        </w:tc>
      </w:tr>
      <w:tr w:rsidR="008E67BA" w14:paraId="422B7C73" w14:textId="77777777">
        <w:tc>
          <w:tcPr>
            <w:tcW w:w="1203" w:type="dxa"/>
            <w:vMerge/>
            <w:vAlign w:val="center"/>
          </w:tcPr>
          <w:p w14:paraId="29AD69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C6E1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4C10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2C101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015C6E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20AB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015580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08" w:type="dxa"/>
            <w:vAlign w:val="center"/>
          </w:tcPr>
          <w:p w14:paraId="483797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21" w:type="dxa"/>
            <w:vAlign w:val="center"/>
          </w:tcPr>
          <w:p w14:paraId="17AD1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66EF41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03B49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8E67BA" w14:paraId="5A9A6589" w14:textId="77777777">
        <w:tc>
          <w:tcPr>
            <w:tcW w:w="1203" w:type="dxa"/>
            <w:vMerge/>
            <w:vAlign w:val="center"/>
          </w:tcPr>
          <w:p w14:paraId="19520EE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C11DC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4412F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3BF0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3198E0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0E22F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0475A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08" w:type="dxa"/>
            <w:vAlign w:val="center"/>
          </w:tcPr>
          <w:p w14:paraId="1C5EA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21" w:type="dxa"/>
            <w:vAlign w:val="center"/>
          </w:tcPr>
          <w:p w14:paraId="76AB12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1BE7A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1.86 </w:t>
            </w:r>
          </w:p>
        </w:tc>
        <w:tc>
          <w:tcPr>
            <w:tcW w:w="820" w:type="dxa"/>
            <w:vAlign w:val="center"/>
          </w:tcPr>
          <w:p w14:paraId="1FF6D0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-5.45%</w:t>
            </w:r>
          </w:p>
        </w:tc>
      </w:tr>
      <w:tr w:rsidR="008E67BA" w14:paraId="1F206025" w14:textId="77777777">
        <w:tc>
          <w:tcPr>
            <w:tcW w:w="1203" w:type="dxa"/>
            <w:vAlign w:val="center"/>
          </w:tcPr>
          <w:p w14:paraId="70362E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69AD8B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41D5D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44750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3.60%</w:t>
            </w:r>
          </w:p>
        </w:tc>
        <w:tc>
          <w:tcPr>
            <w:tcW w:w="972" w:type="dxa"/>
            <w:vAlign w:val="center"/>
          </w:tcPr>
          <w:p w14:paraId="583F6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E8A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5F0182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23.85%</w:t>
            </w:r>
          </w:p>
        </w:tc>
        <w:tc>
          <w:tcPr>
            <w:tcW w:w="808" w:type="dxa"/>
            <w:vAlign w:val="center"/>
          </w:tcPr>
          <w:p w14:paraId="57F059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A971C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5239B7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49.72%</w:t>
            </w:r>
          </w:p>
        </w:tc>
        <w:tc>
          <w:tcPr>
            <w:tcW w:w="820" w:type="dxa"/>
            <w:vAlign w:val="center"/>
          </w:tcPr>
          <w:p w14:paraId="0B3F8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527E15" w14:textId="77777777">
        <w:tc>
          <w:tcPr>
            <w:tcW w:w="1203" w:type="dxa"/>
            <w:vAlign w:val="center"/>
          </w:tcPr>
          <w:p w14:paraId="381525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1E4723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A39E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0A125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7DEB73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CB2A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7C118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7.62%</w:t>
            </w:r>
          </w:p>
        </w:tc>
        <w:tc>
          <w:tcPr>
            <w:tcW w:w="808" w:type="dxa"/>
            <w:vAlign w:val="center"/>
          </w:tcPr>
          <w:p w14:paraId="47FA5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951B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7DFF6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17.41%</w:t>
            </w:r>
          </w:p>
        </w:tc>
        <w:tc>
          <w:tcPr>
            <w:tcW w:w="820" w:type="dxa"/>
            <w:vAlign w:val="center"/>
          </w:tcPr>
          <w:p w14:paraId="49FAC4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22A0D32" w14:textId="77777777">
        <w:tc>
          <w:tcPr>
            <w:tcW w:w="0" w:type="auto"/>
            <w:gridSpan w:val="11"/>
            <w:vAlign w:val="center"/>
          </w:tcPr>
          <w:p w14:paraId="5BBBB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C264E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1910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4A5A7FA" w14:textId="5380C52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248F5E0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40D93D9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C4019A2" w14:textId="77777777">
        <w:tc>
          <w:tcPr>
            <w:tcW w:w="1964" w:type="dxa"/>
            <w:gridSpan w:val="2"/>
            <w:vMerge w:val="restart"/>
            <w:vAlign w:val="center"/>
          </w:tcPr>
          <w:p w14:paraId="47EDE73D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0CCCEF4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2D04EBC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30D73CB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4866B57" w14:textId="77777777">
        <w:tc>
          <w:tcPr>
            <w:tcW w:w="1964" w:type="dxa"/>
            <w:gridSpan w:val="2"/>
            <w:vMerge/>
            <w:vAlign w:val="center"/>
          </w:tcPr>
          <w:p w14:paraId="522432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51B99E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58F4D6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3CB07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EFCB4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FA331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2B310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A872F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F22F8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2BB0B1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B27B598" w14:textId="77777777">
        <w:tc>
          <w:tcPr>
            <w:tcW w:w="1198" w:type="dxa"/>
            <w:vMerge w:val="restart"/>
            <w:vAlign w:val="center"/>
          </w:tcPr>
          <w:p w14:paraId="23D0B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18959A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3E438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4097A0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939.80 </w:t>
            </w:r>
          </w:p>
        </w:tc>
        <w:tc>
          <w:tcPr>
            <w:tcW w:w="970" w:type="dxa"/>
            <w:vAlign w:val="center"/>
          </w:tcPr>
          <w:p w14:paraId="13FC8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-2.65%</w:t>
            </w:r>
          </w:p>
        </w:tc>
        <w:tc>
          <w:tcPr>
            <w:tcW w:w="821" w:type="dxa"/>
            <w:vAlign w:val="center"/>
          </w:tcPr>
          <w:p w14:paraId="5ACF3F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5BC7C7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557.20 </w:t>
            </w:r>
          </w:p>
        </w:tc>
        <w:tc>
          <w:tcPr>
            <w:tcW w:w="808" w:type="dxa"/>
            <w:vAlign w:val="center"/>
          </w:tcPr>
          <w:p w14:paraId="1A3FF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21" w:type="dxa"/>
            <w:vAlign w:val="center"/>
          </w:tcPr>
          <w:p w14:paraId="21FDF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831CE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421.75 </w:t>
            </w:r>
          </w:p>
        </w:tc>
        <w:tc>
          <w:tcPr>
            <w:tcW w:w="819" w:type="dxa"/>
            <w:vAlign w:val="center"/>
          </w:tcPr>
          <w:p w14:paraId="19CF2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-4.98%</w:t>
            </w:r>
          </w:p>
        </w:tc>
      </w:tr>
      <w:tr w:rsidR="008E67BA" w14:paraId="4B6E26AE" w14:textId="77777777">
        <w:tc>
          <w:tcPr>
            <w:tcW w:w="1198" w:type="dxa"/>
            <w:vMerge/>
            <w:vAlign w:val="center"/>
          </w:tcPr>
          <w:p w14:paraId="7D6E68D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FBA3F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771D4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387140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636.69 </w:t>
            </w:r>
          </w:p>
        </w:tc>
        <w:tc>
          <w:tcPr>
            <w:tcW w:w="970" w:type="dxa"/>
            <w:vAlign w:val="center"/>
          </w:tcPr>
          <w:p w14:paraId="6BB95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-6.38%</w:t>
            </w:r>
          </w:p>
        </w:tc>
        <w:tc>
          <w:tcPr>
            <w:tcW w:w="821" w:type="dxa"/>
            <w:vAlign w:val="center"/>
          </w:tcPr>
          <w:p w14:paraId="4167D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4812F1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347.68 </w:t>
            </w:r>
          </w:p>
        </w:tc>
        <w:tc>
          <w:tcPr>
            <w:tcW w:w="808" w:type="dxa"/>
            <w:vAlign w:val="center"/>
          </w:tcPr>
          <w:p w14:paraId="19BF5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-4.46%</w:t>
            </w:r>
          </w:p>
        </w:tc>
        <w:tc>
          <w:tcPr>
            <w:tcW w:w="821" w:type="dxa"/>
            <w:vAlign w:val="center"/>
          </w:tcPr>
          <w:p w14:paraId="5C115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20EC1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240.20 </w:t>
            </w:r>
          </w:p>
        </w:tc>
        <w:tc>
          <w:tcPr>
            <w:tcW w:w="819" w:type="dxa"/>
            <w:vAlign w:val="center"/>
          </w:tcPr>
          <w:p w14:paraId="1CC4F8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-7.17%</w:t>
            </w:r>
          </w:p>
        </w:tc>
      </w:tr>
      <w:tr w:rsidR="008E67BA" w14:paraId="5596DE6E" w14:textId="77777777">
        <w:tc>
          <w:tcPr>
            <w:tcW w:w="1198" w:type="dxa"/>
            <w:vMerge/>
            <w:vAlign w:val="center"/>
          </w:tcPr>
          <w:p w14:paraId="5BCEAE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2F689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7150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2D318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930.05 </w:t>
            </w:r>
          </w:p>
        </w:tc>
        <w:tc>
          <w:tcPr>
            <w:tcW w:w="970" w:type="dxa"/>
            <w:vAlign w:val="center"/>
          </w:tcPr>
          <w:p w14:paraId="602ADD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-2.24%</w:t>
            </w:r>
          </w:p>
        </w:tc>
        <w:tc>
          <w:tcPr>
            <w:tcW w:w="821" w:type="dxa"/>
            <w:vAlign w:val="center"/>
          </w:tcPr>
          <w:p w14:paraId="677132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7CA441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533.19 </w:t>
            </w:r>
          </w:p>
        </w:tc>
        <w:tc>
          <w:tcPr>
            <w:tcW w:w="808" w:type="dxa"/>
            <w:vAlign w:val="center"/>
          </w:tcPr>
          <w:p w14:paraId="4476F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-4.35%</w:t>
            </w:r>
          </w:p>
        </w:tc>
        <w:tc>
          <w:tcPr>
            <w:tcW w:w="821" w:type="dxa"/>
            <w:vAlign w:val="center"/>
          </w:tcPr>
          <w:p w14:paraId="24422E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1A0F2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391.85 </w:t>
            </w:r>
          </w:p>
        </w:tc>
        <w:tc>
          <w:tcPr>
            <w:tcW w:w="819" w:type="dxa"/>
            <w:vAlign w:val="center"/>
          </w:tcPr>
          <w:p w14:paraId="5259A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-4.67%</w:t>
            </w:r>
          </w:p>
        </w:tc>
      </w:tr>
      <w:tr w:rsidR="008E67BA" w14:paraId="2873DD2E" w14:textId="77777777">
        <w:tc>
          <w:tcPr>
            <w:tcW w:w="1198" w:type="dxa"/>
            <w:vMerge w:val="restart"/>
            <w:vAlign w:val="center"/>
          </w:tcPr>
          <w:p w14:paraId="17E00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07DFACB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AF24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2CDA62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299.16 </w:t>
            </w:r>
          </w:p>
        </w:tc>
        <w:tc>
          <w:tcPr>
            <w:tcW w:w="970" w:type="dxa"/>
            <w:vAlign w:val="center"/>
          </w:tcPr>
          <w:p w14:paraId="50F11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821" w:type="dxa"/>
            <w:vAlign w:val="center"/>
          </w:tcPr>
          <w:p w14:paraId="4D51B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52923E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153.61 </w:t>
            </w:r>
          </w:p>
        </w:tc>
        <w:tc>
          <w:tcPr>
            <w:tcW w:w="808" w:type="dxa"/>
            <w:vAlign w:val="center"/>
          </w:tcPr>
          <w:p w14:paraId="4F64F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16.06%</w:t>
            </w:r>
          </w:p>
        </w:tc>
        <w:tc>
          <w:tcPr>
            <w:tcW w:w="821" w:type="dxa"/>
            <w:vAlign w:val="center"/>
          </w:tcPr>
          <w:p w14:paraId="6E784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16F9A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115.20 </w:t>
            </w:r>
          </w:p>
        </w:tc>
        <w:tc>
          <w:tcPr>
            <w:tcW w:w="819" w:type="dxa"/>
            <w:vAlign w:val="center"/>
          </w:tcPr>
          <w:p w14:paraId="037E8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24.11%</w:t>
            </w:r>
          </w:p>
        </w:tc>
      </w:tr>
      <w:tr w:rsidR="008E67BA" w14:paraId="1D5C3061" w14:textId="77777777">
        <w:tc>
          <w:tcPr>
            <w:tcW w:w="1198" w:type="dxa"/>
            <w:vMerge/>
            <w:vAlign w:val="center"/>
          </w:tcPr>
          <w:p w14:paraId="7FF8FD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E2DC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0E5FCD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0C66C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970" w:type="dxa"/>
            <w:vAlign w:val="center"/>
          </w:tcPr>
          <w:p w14:paraId="5F1FD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635B8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8FEC0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80.61 </w:t>
            </w:r>
          </w:p>
        </w:tc>
        <w:tc>
          <w:tcPr>
            <w:tcW w:w="808" w:type="dxa"/>
            <w:vAlign w:val="center"/>
          </w:tcPr>
          <w:p w14:paraId="703C7E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19.37%</w:t>
            </w:r>
          </w:p>
        </w:tc>
        <w:tc>
          <w:tcPr>
            <w:tcW w:w="821" w:type="dxa"/>
            <w:vAlign w:val="center"/>
          </w:tcPr>
          <w:p w14:paraId="5BDFC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363E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819" w:type="dxa"/>
            <w:vAlign w:val="center"/>
          </w:tcPr>
          <w:p w14:paraId="1A99E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50.71%</w:t>
            </w:r>
          </w:p>
        </w:tc>
      </w:tr>
      <w:tr w:rsidR="008E67BA" w14:paraId="28AA73F8" w14:textId="77777777">
        <w:tc>
          <w:tcPr>
            <w:tcW w:w="1198" w:type="dxa"/>
            <w:vMerge/>
            <w:vAlign w:val="center"/>
          </w:tcPr>
          <w:p w14:paraId="74B8B03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C4DD41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00CDB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6E922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305.19 </w:t>
            </w:r>
          </w:p>
        </w:tc>
        <w:tc>
          <w:tcPr>
            <w:tcW w:w="970" w:type="dxa"/>
            <w:vAlign w:val="center"/>
          </w:tcPr>
          <w:p w14:paraId="78C7C5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21" w:type="dxa"/>
            <w:vAlign w:val="center"/>
          </w:tcPr>
          <w:p w14:paraId="22E54C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1BAB1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151.10 </w:t>
            </w:r>
          </w:p>
        </w:tc>
        <w:tc>
          <w:tcPr>
            <w:tcW w:w="808" w:type="dxa"/>
            <w:vAlign w:val="center"/>
          </w:tcPr>
          <w:p w14:paraId="02293E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821" w:type="dxa"/>
            <w:vAlign w:val="center"/>
          </w:tcPr>
          <w:p w14:paraId="0340A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62812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109.18 </w:t>
            </w:r>
          </w:p>
        </w:tc>
        <w:tc>
          <w:tcPr>
            <w:tcW w:w="819" w:type="dxa"/>
            <w:vAlign w:val="center"/>
          </w:tcPr>
          <w:p w14:paraId="0FFAEE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26.00%</w:t>
            </w:r>
          </w:p>
        </w:tc>
      </w:tr>
      <w:tr w:rsidR="008E67BA" w14:paraId="45508620" w14:textId="77777777">
        <w:tc>
          <w:tcPr>
            <w:tcW w:w="1198" w:type="dxa"/>
            <w:vMerge w:val="restart"/>
            <w:vAlign w:val="center"/>
          </w:tcPr>
          <w:p w14:paraId="2E2FC9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7A46E7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D2AD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3EC8B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4.85 </w:t>
            </w:r>
          </w:p>
        </w:tc>
        <w:tc>
          <w:tcPr>
            <w:tcW w:w="970" w:type="dxa"/>
            <w:vAlign w:val="center"/>
          </w:tcPr>
          <w:p w14:paraId="34F18B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821" w:type="dxa"/>
            <w:vAlign w:val="center"/>
          </w:tcPr>
          <w:p w14:paraId="317129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5D4666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8.57 </w:t>
            </w:r>
          </w:p>
        </w:tc>
        <w:tc>
          <w:tcPr>
            <w:tcW w:w="808" w:type="dxa"/>
            <w:vAlign w:val="center"/>
          </w:tcPr>
          <w:p w14:paraId="70D4B9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4.03%</w:t>
            </w:r>
          </w:p>
        </w:tc>
        <w:tc>
          <w:tcPr>
            <w:tcW w:w="821" w:type="dxa"/>
            <w:vAlign w:val="center"/>
          </w:tcPr>
          <w:p w14:paraId="2BDDE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7BE174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819" w:type="dxa"/>
            <w:vAlign w:val="center"/>
          </w:tcPr>
          <w:p w14:paraId="134E7E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</w:tr>
      <w:tr w:rsidR="008E67BA" w14:paraId="38F055BE" w14:textId="77777777">
        <w:tc>
          <w:tcPr>
            <w:tcW w:w="1198" w:type="dxa"/>
            <w:vMerge/>
            <w:vAlign w:val="center"/>
          </w:tcPr>
          <w:p w14:paraId="3D3642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5B18A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71A86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7FA598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70" w:type="dxa"/>
            <w:vAlign w:val="center"/>
          </w:tcPr>
          <w:p w14:paraId="0EC96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5F8CDB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9E0BC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808" w:type="dxa"/>
            <w:vAlign w:val="center"/>
          </w:tcPr>
          <w:p w14:paraId="7DAB4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21" w:type="dxa"/>
            <w:vAlign w:val="center"/>
          </w:tcPr>
          <w:p w14:paraId="2F66E9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1A12E7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819" w:type="dxa"/>
            <w:vAlign w:val="center"/>
          </w:tcPr>
          <w:p w14:paraId="6246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8E67BA" w14:paraId="194DFBC7" w14:textId="77777777">
        <w:tc>
          <w:tcPr>
            <w:tcW w:w="1198" w:type="dxa"/>
            <w:vMerge/>
            <w:vAlign w:val="center"/>
          </w:tcPr>
          <w:p w14:paraId="771636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A4651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6B76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24839F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4.11 </w:t>
            </w:r>
          </w:p>
        </w:tc>
        <w:tc>
          <w:tcPr>
            <w:tcW w:w="970" w:type="dxa"/>
            <w:vAlign w:val="center"/>
          </w:tcPr>
          <w:p w14:paraId="687B79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4.07%</w:t>
            </w:r>
          </w:p>
        </w:tc>
        <w:tc>
          <w:tcPr>
            <w:tcW w:w="821" w:type="dxa"/>
            <w:vAlign w:val="center"/>
          </w:tcPr>
          <w:p w14:paraId="63E34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1E64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808" w:type="dxa"/>
            <w:vAlign w:val="center"/>
          </w:tcPr>
          <w:p w14:paraId="1A2C9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821" w:type="dxa"/>
            <w:vAlign w:val="center"/>
          </w:tcPr>
          <w:p w14:paraId="3B8E68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61434C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819" w:type="dxa"/>
            <w:vAlign w:val="center"/>
          </w:tcPr>
          <w:p w14:paraId="6DC77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</w:tr>
      <w:tr w:rsidR="008E67BA" w14:paraId="6CCD88D2" w14:textId="77777777">
        <w:tc>
          <w:tcPr>
            <w:tcW w:w="1198" w:type="dxa"/>
            <w:vMerge w:val="restart"/>
            <w:vAlign w:val="center"/>
          </w:tcPr>
          <w:p w14:paraId="5FC0C9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01F198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C636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7D9EE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70" w:type="dxa"/>
            <w:vAlign w:val="center"/>
          </w:tcPr>
          <w:p w14:paraId="536811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  <w:tc>
          <w:tcPr>
            <w:tcW w:w="821" w:type="dxa"/>
            <w:vAlign w:val="center"/>
          </w:tcPr>
          <w:p w14:paraId="5A838A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360A5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808" w:type="dxa"/>
            <w:vAlign w:val="center"/>
          </w:tcPr>
          <w:p w14:paraId="2DC089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-18.72%</w:t>
            </w:r>
          </w:p>
        </w:tc>
        <w:tc>
          <w:tcPr>
            <w:tcW w:w="821" w:type="dxa"/>
            <w:vAlign w:val="center"/>
          </w:tcPr>
          <w:p w14:paraId="4E6EBC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92FB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19.60 </w:t>
            </w:r>
          </w:p>
        </w:tc>
        <w:tc>
          <w:tcPr>
            <w:tcW w:w="819" w:type="dxa"/>
            <w:vAlign w:val="center"/>
          </w:tcPr>
          <w:p w14:paraId="0779F5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-30.62%</w:t>
            </w:r>
          </w:p>
        </w:tc>
      </w:tr>
      <w:tr w:rsidR="008E67BA" w14:paraId="14B09B2C" w14:textId="77777777">
        <w:tc>
          <w:tcPr>
            <w:tcW w:w="1198" w:type="dxa"/>
            <w:vMerge/>
            <w:vAlign w:val="center"/>
          </w:tcPr>
          <w:p w14:paraId="2406CA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38F19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13D5D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0C9BA2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49AC19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6A633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7B71E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3.57 </w:t>
            </w:r>
          </w:p>
        </w:tc>
        <w:tc>
          <w:tcPr>
            <w:tcW w:w="808" w:type="dxa"/>
            <w:vAlign w:val="center"/>
          </w:tcPr>
          <w:p w14:paraId="5BB735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21" w:type="dxa"/>
            <w:vAlign w:val="center"/>
          </w:tcPr>
          <w:p w14:paraId="1E8975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1A690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819" w:type="dxa"/>
            <w:vAlign w:val="center"/>
          </w:tcPr>
          <w:p w14:paraId="4977D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-13.51%</w:t>
            </w:r>
          </w:p>
        </w:tc>
      </w:tr>
      <w:tr w:rsidR="008E67BA" w14:paraId="3FB26BAF" w14:textId="77777777">
        <w:tc>
          <w:tcPr>
            <w:tcW w:w="1198" w:type="dxa"/>
            <w:vMerge/>
            <w:vAlign w:val="center"/>
          </w:tcPr>
          <w:p w14:paraId="563DB0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7A88C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38238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46F38B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970" w:type="dxa"/>
            <w:vAlign w:val="center"/>
          </w:tcPr>
          <w:p w14:paraId="083C39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-1.74%</w:t>
            </w:r>
          </w:p>
        </w:tc>
        <w:tc>
          <w:tcPr>
            <w:tcW w:w="821" w:type="dxa"/>
            <w:vAlign w:val="center"/>
          </w:tcPr>
          <w:p w14:paraId="09777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4679A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6.45 </w:t>
            </w:r>
          </w:p>
        </w:tc>
        <w:tc>
          <w:tcPr>
            <w:tcW w:w="808" w:type="dxa"/>
            <w:vAlign w:val="center"/>
          </w:tcPr>
          <w:p w14:paraId="44A8D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21" w:type="dxa"/>
            <w:vAlign w:val="center"/>
          </w:tcPr>
          <w:p w14:paraId="1CD261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4DE7A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8.88 </w:t>
            </w:r>
          </w:p>
        </w:tc>
        <w:tc>
          <w:tcPr>
            <w:tcW w:w="819" w:type="dxa"/>
            <w:vAlign w:val="center"/>
          </w:tcPr>
          <w:p w14:paraId="4A8DD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8E67BA" w14:paraId="50126F0E" w14:textId="77777777">
        <w:tc>
          <w:tcPr>
            <w:tcW w:w="1198" w:type="dxa"/>
            <w:vAlign w:val="center"/>
          </w:tcPr>
          <w:p w14:paraId="3AD9E5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44174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6E262B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95144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3.70%</w:t>
            </w:r>
          </w:p>
        </w:tc>
        <w:tc>
          <w:tcPr>
            <w:tcW w:w="970" w:type="dxa"/>
            <w:vAlign w:val="center"/>
          </w:tcPr>
          <w:p w14:paraId="4DB97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FB77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1D960D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26.22%</w:t>
            </w:r>
          </w:p>
        </w:tc>
        <w:tc>
          <w:tcPr>
            <w:tcW w:w="808" w:type="dxa"/>
            <w:vAlign w:val="center"/>
          </w:tcPr>
          <w:p w14:paraId="2090DD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09D27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57EE2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48.27%</w:t>
            </w:r>
          </w:p>
        </w:tc>
        <w:tc>
          <w:tcPr>
            <w:tcW w:w="819" w:type="dxa"/>
            <w:vAlign w:val="center"/>
          </w:tcPr>
          <w:p w14:paraId="67555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DD02A80" w14:textId="77777777">
        <w:tc>
          <w:tcPr>
            <w:tcW w:w="1198" w:type="dxa"/>
            <w:vAlign w:val="center"/>
          </w:tcPr>
          <w:p w14:paraId="6E3B3D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71BA34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0F8FE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1F834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970" w:type="dxa"/>
            <w:vAlign w:val="center"/>
          </w:tcPr>
          <w:p w14:paraId="0AE115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8016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8F02B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18.82%</w:t>
            </w:r>
          </w:p>
        </w:tc>
        <w:tc>
          <w:tcPr>
            <w:tcW w:w="808" w:type="dxa"/>
            <w:vAlign w:val="center"/>
          </w:tcPr>
          <w:p w14:paraId="60C596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7323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7D2615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39.79%</w:t>
            </w:r>
          </w:p>
        </w:tc>
        <w:tc>
          <w:tcPr>
            <w:tcW w:w="819" w:type="dxa"/>
            <w:vAlign w:val="center"/>
          </w:tcPr>
          <w:p w14:paraId="390A5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1D96426" w14:textId="77777777">
        <w:tc>
          <w:tcPr>
            <w:tcW w:w="0" w:type="auto"/>
            <w:gridSpan w:val="11"/>
            <w:vAlign w:val="center"/>
          </w:tcPr>
          <w:p w14:paraId="15FB6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8A12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59E0B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A2BEABF" w14:textId="19162E60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BE3D99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F1EB918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=6dB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5F7E297" w14:textId="77777777">
        <w:tc>
          <w:tcPr>
            <w:tcW w:w="1964" w:type="dxa"/>
            <w:gridSpan w:val="2"/>
            <w:vMerge w:val="restart"/>
            <w:vAlign w:val="center"/>
          </w:tcPr>
          <w:p w14:paraId="28AF7548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6E33216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3A95228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065A017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5D2E208" w14:textId="77777777">
        <w:tc>
          <w:tcPr>
            <w:tcW w:w="1964" w:type="dxa"/>
            <w:gridSpan w:val="2"/>
            <w:vMerge/>
            <w:vAlign w:val="center"/>
          </w:tcPr>
          <w:p w14:paraId="51BC8DF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499E8D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62B97C7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00E900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5D19A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52CD03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33CAB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98191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AA8AC2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73E0100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900CAE1" w14:textId="77777777">
        <w:tc>
          <w:tcPr>
            <w:tcW w:w="1198" w:type="dxa"/>
            <w:vMerge w:val="restart"/>
            <w:vAlign w:val="center"/>
          </w:tcPr>
          <w:p w14:paraId="36364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C55BB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600BC6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3ED02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908.74 </w:t>
            </w:r>
          </w:p>
        </w:tc>
        <w:tc>
          <w:tcPr>
            <w:tcW w:w="970" w:type="dxa"/>
            <w:vAlign w:val="center"/>
          </w:tcPr>
          <w:p w14:paraId="52C440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21" w:type="dxa"/>
            <w:vAlign w:val="center"/>
          </w:tcPr>
          <w:p w14:paraId="4DE95C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0C8914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533.42 </w:t>
            </w:r>
          </w:p>
        </w:tc>
        <w:tc>
          <w:tcPr>
            <w:tcW w:w="808" w:type="dxa"/>
            <w:vAlign w:val="center"/>
          </w:tcPr>
          <w:p w14:paraId="01E1A6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-7.89%</w:t>
            </w:r>
          </w:p>
        </w:tc>
        <w:tc>
          <w:tcPr>
            <w:tcW w:w="821" w:type="dxa"/>
            <w:vAlign w:val="center"/>
          </w:tcPr>
          <w:p w14:paraId="48AD8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4917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395.07 </w:t>
            </w:r>
          </w:p>
        </w:tc>
        <w:tc>
          <w:tcPr>
            <w:tcW w:w="819" w:type="dxa"/>
            <w:vAlign w:val="center"/>
          </w:tcPr>
          <w:p w14:paraId="1C97D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</w:tr>
      <w:tr w:rsidR="008E67BA" w14:paraId="1578ABE6" w14:textId="77777777">
        <w:tc>
          <w:tcPr>
            <w:tcW w:w="1198" w:type="dxa"/>
            <w:vMerge/>
            <w:vAlign w:val="center"/>
          </w:tcPr>
          <w:p w14:paraId="7E73BC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921E4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4551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301BE9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602.39 </w:t>
            </w:r>
          </w:p>
        </w:tc>
        <w:tc>
          <w:tcPr>
            <w:tcW w:w="970" w:type="dxa"/>
            <w:vAlign w:val="center"/>
          </w:tcPr>
          <w:p w14:paraId="39D89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-11.43%</w:t>
            </w:r>
          </w:p>
        </w:tc>
        <w:tc>
          <w:tcPr>
            <w:tcW w:w="821" w:type="dxa"/>
            <w:vAlign w:val="center"/>
          </w:tcPr>
          <w:p w14:paraId="44925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3DC620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329.69 </w:t>
            </w:r>
          </w:p>
        </w:tc>
        <w:tc>
          <w:tcPr>
            <w:tcW w:w="808" w:type="dxa"/>
            <w:vAlign w:val="center"/>
          </w:tcPr>
          <w:p w14:paraId="74EABA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-9.40%</w:t>
            </w:r>
          </w:p>
        </w:tc>
        <w:tc>
          <w:tcPr>
            <w:tcW w:w="821" w:type="dxa"/>
            <w:vAlign w:val="center"/>
          </w:tcPr>
          <w:p w14:paraId="6C088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1EF310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223.12 </w:t>
            </w:r>
          </w:p>
        </w:tc>
        <w:tc>
          <w:tcPr>
            <w:tcW w:w="819" w:type="dxa"/>
            <w:vAlign w:val="center"/>
          </w:tcPr>
          <w:p w14:paraId="6DDEC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-13.77%</w:t>
            </w:r>
          </w:p>
        </w:tc>
      </w:tr>
      <w:tr w:rsidR="008E67BA" w14:paraId="1C1A19E2" w14:textId="77777777">
        <w:tc>
          <w:tcPr>
            <w:tcW w:w="1198" w:type="dxa"/>
            <w:vMerge/>
            <w:vAlign w:val="center"/>
          </w:tcPr>
          <w:p w14:paraId="51675F9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5CBC1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74C4B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397A28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902.95 </w:t>
            </w:r>
          </w:p>
        </w:tc>
        <w:tc>
          <w:tcPr>
            <w:tcW w:w="970" w:type="dxa"/>
            <w:vAlign w:val="center"/>
          </w:tcPr>
          <w:p w14:paraId="1E6341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-5.09%</w:t>
            </w:r>
          </w:p>
        </w:tc>
        <w:tc>
          <w:tcPr>
            <w:tcW w:w="821" w:type="dxa"/>
            <w:vAlign w:val="center"/>
          </w:tcPr>
          <w:p w14:paraId="60D4A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588FEF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513.33 </w:t>
            </w:r>
          </w:p>
        </w:tc>
        <w:tc>
          <w:tcPr>
            <w:tcW w:w="808" w:type="dxa"/>
            <w:vAlign w:val="center"/>
          </w:tcPr>
          <w:p w14:paraId="24E441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-7.91%</w:t>
            </w:r>
          </w:p>
        </w:tc>
        <w:tc>
          <w:tcPr>
            <w:tcW w:w="821" w:type="dxa"/>
            <w:vAlign w:val="center"/>
          </w:tcPr>
          <w:p w14:paraId="63C199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152043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361.06 </w:t>
            </w:r>
          </w:p>
        </w:tc>
        <w:tc>
          <w:tcPr>
            <w:tcW w:w="819" w:type="dxa"/>
            <w:vAlign w:val="center"/>
          </w:tcPr>
          <w:p w14:paraId="11CA6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-12.16%</w:t>
            </w:r>
          </w:p>
        </w:tc>
      </w:tr>
      <w:tr w:rsidR="008E67BA" w14:paraId="471C0577" w14:textId="77777777">
        <w:tc>
          <w:tcPr>
            <w:tcW w:w="1198" w:type="dxa"/>
            <w:vMerge w:val="restart"/>
            <w:vAlign w:val="center"/>
          </w:tcPr>
          <w:p w14:paraId="305FB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274B7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32A4C0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7570F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309.02 </w:t>
            </w:r>
          </w:p>
        </w:tc>
        <w:tc>
          <w:tcPr>
            <w:tcW w:w="970" w:type="dxa"/>
            <w:vAlign w:val="center"/>
          </w:tcPr>
          <w:p w14:paraId="0B018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6.15%</w:t>
            </w:r>
          </w:p>
        </w:tc>
        <w:tc>
          <w:tcPr>
            <w:tcW w:w="821" w:type="dxa"/>
            <w:vAlign w:val="center"/>
          </w:tcPr>
          <w:p w14:paraId="558AD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495A87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176.62 </w:t>
            </w:r>
          </w:p>
        </w:tc>
        <w:tc>
          <w:tcPr>
            <w:tcW w:w="808" w:type="dxa"/>
            <w:vAlign w:val="center"/>
          </w:tcPr>
          <w:p w14:paraId="30FF1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33.45%</w:t>
            </w:r>
          </w:p>
        </w:tc>
        <w:tc>
          <w:tcPr>
            <w:tcW w:w="821" w:type="dxa"/>
            <w:vAlign w:val="center"/>
          </w:tcPr>
          <w:p w14:paraId="45EA1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4164C4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138.02 </w:t>
            </w:r>
          </w:p>
        </w:tc>
        <w:tc>
          <w:tcPr>
            <w:tcW w:w="819" w:type="dxa"/>
            <w:vAlign w:val="center"/>
          </w:tcPr>
          <w:p w14:paraId="51C329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48.70%</w:t>
            </w:r>
          </w:p>
        </w:tc>
      </w:tr>
      <w:tr w:rsidR="008E67BA" w14:paraId="1C0C95D7" w14:textId="77777777">
        <w:tc>
          <w:tcPr>
            <w:tcW w:w="1198" w:type="dxa"/>
            <w:vMerge/>
            <w:vAlign w:val="center"/>
          </w:tcPr>
          <w:p w14:paraId="190A8A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47551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3D6B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3F4DF8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248.99 </w:t>
            </w:r>
          </w:p>
        </w:tc>
        <w:tc>
          <w:tcPr>
            <w:tcW w:w="970" w:type="dxa"/>
            <w:vAlign w:val="center"/>
          </w:tcPr>
          <w:p w14:paraId="2D44BA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7.61%</w:t>
            </w:r>
          </w:p>
        </w:tc>
        <w:tc>
          <w:tcPr>
            <w:tcW w:w="821" w:type="dxa"/>
            <w:vAlign w:val="center"/>
          </w:tcPr>
          <w:p w14:paraId="40B09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1AFF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97.61 </w:t>
            </w:r>
          </w:p>
        </w:tc>
        <w:tc>
          <w:tcPr>
            <w:tcW w:w="808" w:type="dxa"/>
            <w:vAlign w:val="center"/>
          </w:tcPr>
          <w:p w14:paraId="67F47B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44.55%</w:t>
            </w:r>
          </w:p>
        </w:tc>
        <w:tc>
          <w:tcPr>
            <w:tcW w:w="821" w:type="dxa"/>
            <w:vAlign w:val="center"/>
          </w:tcPr>
          <w:p w14:paraId="292111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749F2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54.29 </w:t>
            </w:r>
          </w:p>
        </w:tc>
        <w:tc>
          <w:tcPr>
            <w:tcW w:w="819" w:type="dxa"/>
            <w:vAlign w:val="center"/>
          </w:tcPr>
          <w:p w14:paraId="197AE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101.46%</w:t>
            </w:r>
          </w:p>
        </w:tc>
      </w:tr>
      <w:tr w:rsidR="008E67BA" w14:paraId="0EF5035C" w14:textId="77777777">
        <w:tc>
          <w:tcPr>
            <w:tcW w:w="1198" w:type="dxa"/>
            <w:vMerge/>
            <w:vAlign w:val="center"/>
          </w:tcPr>
          <w:p w14:paraId="29DD166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1B110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20E09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642EE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316.71 </w:t>
            </w:r>
          </w:p>
        </w:tc>
        <w:tc>
          <w:tcPr>
            <w:tcW w:w="970" w:type="dxa"/>
            <w:vAlign w:val="center"/>
          </w:tcPr>
          <w:p w14:paraId="7749BC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8.29%</w:t>
            </w:r>
          </w:p>
        </w:tc>
        <w:tc>
          <w:tcPr>
            <w:tcW w:w="821" w:type="dxa"/>
            <w:vAlign w:val="center"/>
          </w:tcPr>
          <w:p w14:paraId="62D843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1DA9A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171.34 </w:t>
            </w:r>
          </w:p>
        </w:tc>
        <w:tc>
          <w:tcPr>
            <w:tcW w:w="808" w:type="dxa"/>
            <w:vAlign w:val="center"/>
          </w:tcPr>
          <w:p w14:paraId="107C8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32.69%</w:t>
            </w:r>
          </w:p>
        </w:tc>
        <w:tc>
          <w:tcPr>
            <w:tcW w:w="821" w:type="dxa"/>
            <w:vAlign w:val="center"/>
          </w:tcPr>
          <w:p w14:paraId="154A67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6272E3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132.92 </w:t>
            </w:r>
          </w:p>
        </w:tc>
        <w:tc>
          <w:tcPr>
            <w:tcW w:w="819" w:type="dxa"/>
            <w:vAlign w:val="center"/>
          </w:tcPr>
          <w:p w14:paraId="6C9E4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53.40%</w:t>
            </w:r>
          </w:p>
        </w:tc>
      </w:tr>
      <w:tr w:rsidR="008E67BA" w14:paraId="6C08B271" w14:textId="77777777">
        <w:tc>
          <w:tcPr>
            <w:tcW w:w="1198" w:type="dxa"/>
            <w:vMerge w:val="restart"/>
            <w:vAlign w:val="center"/>
          </w:tcPr>
          <w:p w14:paraId="688E89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3F45C1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22939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328933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548A2D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8.65%</w:t>
            </w:r>
          </w:p>
        </w:tc>
        <w:tc>
          <w:tcPr>
            <w:tcW w:w="821" w:type="dxa"/>
            <w:vAlign w:val="center"/>
          </w:tcPr>
          <w:p w14:paraId="53F83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75624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8.93 </w:t>
            </w:r>
          </w:p>
        </w:tc>
        <w:tc>
          <w:tcPr>
            <w:tcW w:w="808" w:type="dxa"/>
            <w:vAlign w:val="center"/>
          </w:tcPr>
          <w:p w14:paraId="55F26B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  <w:tc>
          <w:tcPr>
            <w:tcW w:w="821" w:type="dxa"/>
            <w:vAlign w:val="center"/>
          </w:tcPr>
          <w:p w14:paraId="501BC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542A7B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12.87 </w:t>
            </w:r>
          </w:p>
        </w:tc>
        <w:tc>
          <w:tcPr>
            <w:tcW w:w="819" w:type="dxa"/>
            <w:vAlign w:val="center"/>
          </w:tcPr>
          <w:p w14:paraId="7CC9FD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13.07%</w:t>
            </w:r>
          </w:p>
        </w:tc>
      </w:tr>
      <w:tr w:rsidR="008E67BA" w14:paraId="3A2FCE36" w14:textId="77777777">
        <w:tc>
          <w:tcPr>
            <w:tcW w:w="1198" w:type="dxa"/>
            <w:vMerge/>
            <w:vAlign w:val="center"/>
          </w:tcPr>
          <w:p w14:paraId="24B28FF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149B46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339A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47479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70" w:type="dxa"/>
            <w:vAlign w:val="center"/>
          </w:tcPr>
          <w:p w14:paraId="1FD65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5.16%</w:t>
            </w:r>
          </w:p>
        </w:tc>
        <w:tc>
          <w:tcPr>
            <w:tcW w:w="821" w:type="dxa"/>
            <w:vAlign w:val="center"/>
          </w:tcPr>
          <w:p w14:paraId="7C12D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797F9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30207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6921E2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53EEF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19" w:type="dxa"/>
            <w:vAlign w:val="center"/>
          </w:tcPr>
          <w:p w14:paraId="12574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</w:tr>
      <w:tr w:rsidR="008E67BA" w14:paraId="6036207A" w14:textId="77777777">
        <w:tc>
          <w:tcPr>
            <w:tcW w:w="1198" w:type="dxa"/>
            <w:vMerge/>
            <w:vAlign w:val="center"/>
          </w:tcPr>
          <w:p w14:paraId="5706AF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686CE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CAF2B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172D48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70" w:type="dxa"/>
            <w:vAlign w:val="center"/>
          </w:tcPr>
          <w:p w14:paraId="3F300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9.95%</w:t>
            </w:r>
          </w:p>
        </w:tc>
        <w:tc>
          <w:tcPr>
            <w:tcW w:w="821" w:type="dxa"/>
            <w:vAlign w:val="center"/>
          </w:tcPr>
          <w:p w14:paraId="2FCEE6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F646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7.73 </w:t>
            </w:r>
          </w:p>
        </w:tc>
        <w:tc>
          <w:tcPr>
            <w:tcW w:w="808" w:type="dxa"/>
            <w:vAlign w:val="center"/>
          </w:tcPr>
          <w:p w14:paraId="38F37D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9.21%</w:t>
            </w:r>
          </w:p>
        </w:tc>
        <w:tc>
          <w:tcPr>
            <w:tcW w:w="821" w:type="dxa"/>
            <w:vAlign w:val="center"/>
          </w:tcPr>
          <w:p w14:paraId="7026AD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16E298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19" w:type="dxa"/>
            <w:vAlign w:val="center"/>
          </w:tcPr>
          <w:p w14:paraId="0E07E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10.82%</w:t>
            </w:r>
          </w:p>
        </w:tc>
      </w:tr>
      <w:tr w:rsidR="008E67BA" w14:paraId="19F6F74A" w14:textId="77777777">
        <w:tc>
          <w:tcPr>
            <w:tcW w:w="1198" w:type="dxa"/>
            <w:vMerge w:val="restart"/>
            <w:vAlign w:val="center"/>
          </w:tcPr>
          <w:p w14:paraId="1788BF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742BB4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4BCA33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27316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70" w:type="dxa"/>
            <w:vAlign w:val="center"/>
          </w:tcPr>
          <w:p w14:paraId="2D5F9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21" w:type="dxa"/>
            <w:vAlign w:val="center"/>
          </w:tcPr>
          <w:p w14:paraId="471D5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4BC719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8.81 </w:t>
            </w:r>
          </w:p>
        </w:tc>
        <w:tc>
          <w:tcPr>
            <w:tcW w:w="808" w:type="dxa"/>
            <w:vAlign w:val="center"/>
          </w:tcPr>
          <w:p w14:paraId="301EA1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-30.13%</w:t>
            </w:r>
          </w:p>
        </w:tc>
        <w:tc>
          <w:tcPr>
            <w:tcW w:w="821" w:type="dxa"/>
            <w:vAlign w:val="center"/>
          </w:tcPr>
          <w:p w14:paraId="223035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2E941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13.30 </w:t>
            </w:r>
          </w:p>
        </w:tc>
        <w:tc>
          <w:tcPr>
            <w:tcW w:w="819" w:type="dxa"/>
            <w:vAlign w:val="center"/>
          </w:tcPr>
          <w:p w14:paraId="019DB3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-52.94%</w:t>
            </w:r>
          </w:p>
        </w:tc>
      </w:tr>
      <w:tr w:rsidR="008E67BA" w14:paraId="5B5DF777" w14:textId="77777777">
        <w:tc>
          <w:tcPr>
            <w:tcW w:w="1198" w:type="dxa"/>
            <w:vMerge/>
            <w:vAlign w:val="center"/>
          </w:tcPr>
          <w:p w14:paraId="327999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DF1F5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46673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002F99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3D32F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67F70F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0C208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808" w:type="dxa"/>
            <w:vAlign w:val="center"/>
          </w:tcPr>
          <w:p w14:paraId="5793B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-17.25%</w:t>
            </w:r>
          </w:p>
        </w:tc>
        <w:tc>
          <w:tcPr>
            <w:tcW w:w="821" w:type="dxa"/>
            <w:vAlign w:val="center"/>
          </w:tcPr>
          <w:p w14:paraId="58521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5FE07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19" w:type="dxa"/>
            <w:vAlign w:val="center"/>
          </w:tcPr>
          <w:p w14:paraId="40E63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-24.17%</w:t>
            </w:r>
          </w:p>
        </w:tc>
      </w:tr>
      <w:tr w:rsidR="008E67BA" w14:paraId="6D562269" w14:textId="77777777">
        <w:tc>
          <w:tcPr>
            <w:tcW w:w="1198" w:type="dxa"/>
            <w:vMerge/>
            <w:vAlign w:val="center"/>
          </w:tcPr>
          <w:p w14:paraId="3EEB83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C19BA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32198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17EFF2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70" w:type="dxa"/>
            <w:vAlign w:val="center"/>
          </w:tcPr>
          <w:p w14:paraId="6B346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-2.91%</w:t>
            </w:r>
          </w:p>
        </w:tc>
        <w:tc>
          <w:tcPr>
            <w:tcW w:w="821" w:type="dxa"/>
            <w:vAlign w:val="center"/>
          </w:tcPr>
          <w:p w14:paraId="549946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174298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5.61 </w:t>
            </w:r>
          </w:p>
        </w:tc>
        <w:tc>
          <w:tcPr>
            <w:tcW w:w="808" w:type="dxa"/>
            <w:vAlign w:val="center"/>
          </w:tcPr>
          <w:p w14:paraId="70E2A0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-25.04%</w:t>
            </w:r>
          </w:p>
        </w:tc>
        <w:tc>
          <w:tcPr>
            <w:tcW w:w="821" w:type="dxa"/>
            <w:vAlign w:val="center"/>
          </w:tcPr>
          <w:p w14:paraId="41371B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7A1FCC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19" w:type="dxa"/>
            <w:vAlign w:val="center"/>
          </w:tcPr>
          <w:p w14:paraId="30EC1E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-31.74%</w:t>
            </w:r>
          </w:p>
        </w:tc>
      </w:tr>
      <w:tr w:rsidR="008E67BA" w14:paraId="05C9CB45" w14:textId="77777777">
        <w:tc>
          <w:tcPr>
            <w:tcW w:w="1198" w:type="dxa"/>
            <w:vAlign w:val="center"/>
          </w:tcPr>
          <w:p w14:paraId="1C7318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068642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67A46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2807BD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3.84%</w:t>
            </w:r>
          </w:p>
        </w:tc>
        <w:tc>
          <w:tcPr>
            <w:tcW w:w="970" w:type="dxa"/>
            <w:vAlign w:val="center"/>
          </w:tcPr>
          <w:p w14:paraId="4BFA11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372CA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75C55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27.25%</w:t>
            </w:r>
          </w:p>
        </w:tc>
        <w:tc>
          <w:tcPr>
            <w:tcW w:w="808" w:type="dxa"/>
            <w:vAlign w:val="center"/>
          </w:tcPr>
          <w:p w14:paraId="2DD5E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29718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798284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50.51%</w:t>
            </w:r>
          </w:p>
        </w:tc>
        <w:tc>
          <w:tcPr>
            <w:tcW w:w="819" w:type="dxa"/>
            <w:vAlign w:val="center"/>
          </w:tcPr>
          <w:p w14:paraId="1F1BB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42CF1A2" w14:textId="77777777">
        <w:tc>
          <w:tcPr>
            <w:tcW w:w="1198" w:type="dxa"/>
            <w:vAlign w:val="center"/>
          </w:tcPr>
          <w:p w14:paraId="2987DA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5BC6EE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79BBD3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35BB0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0" w:type="dxa"/>
            <w:vAlign w:val="center"/>
          </w:tcPr>
          <w:p w14:paraId="6200B2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FD840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363DF2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15.78%</w:t>
            </w:r>
          </w:p>
        </w:tc>
        <w:tc>
          <w:tcPr>
            <w:tcW w:w="808" w:type="dxa"/>
            <w:vAlign w:val="center"/>
          </w:tcPr>
          <w:p w14:paraId="019A3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A405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6750D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33.77%</w:t>
            </w:r>
          </w:p>
        </w:tc>
        <w:tc>
          <w:tcPr>
            <w:tcW w:w="819" w:type="dxa"/>
            <w:vAlign w:val="center"/>
          </w:tcPr>
          <w:p w14:paraId="239487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DA14B34" w14:textId="77777777">
        <w:tc>
          <w:tcPr>
            <w:tcW w:w="0" w:type="auto"/>
            <w:gridSpan w:val="11"/>
            <w:vAlign w:val="center"/>
          </w:tcPr>
          <w:p w14:paraId="1B3E8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8210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0961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6C423E1" w14:textId="039DFC3E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FCEC2E9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A18474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power back off =10dB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8E67BA" w14:paraId="4EB571DB" w14:textId="77777777">
        <w:tc>
          <w:tcPr>
            <w:tcW w:w="1964" w:type="dxa"/>
            <w:gridSpan w:val="2"/>
            <w:vMerge w:val="restart"/>
            <w:vAlign w:val="center"/>
          </w:tcPr>
          <w:p w14:paraId="20723D97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59B18D7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B8BFBC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1445A41C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62C28B8" w14:textId="77777777">
        <w:tc>
          <w:tcPr>
            <w:tcW w:w="1964" w:type="dxa"/>
            <w:gridSpan w:val="2"/>
            <w:vMerge/>
            <w:vAlign w:val="center"/>
          </w:tcPr>
          <w:p w14:paraId="21DDB46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515F9994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5B93B6C1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4CD6EA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BFC4D6A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932B965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9FF221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BCBDAB9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692A32E" w14:textId="77777777" w:rsidR="008E67BA" w:rsidRDefault="003C1940">
            <w:pPr>
              <w:contextualSpacing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628AE97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0789936" w14:textId="77777777">
        <w:tc>
          <w:tcPr>
            <w:tcW w:w="1198" w:type="dxa"/>
            <w:vMerge w:val="restart"/>
            <w:vAlign w:val="center"/>
          </w:tcPr>
          <w:p w14:paraId="6722D9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3EF2BE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18B0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4EDAC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859.35 </w:t>
            </w:r>
          </w:p>
        </w:tc>
        <w:tc>
          <w:tcPr>
            <w:tcW w:w="970" w:type="dxa"/>
            <w:vAlign w:val="center"/>
          </w:tcPr>
          <w:p w14:paraId="391BB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  <w:tc>
          <w:tcPr>
            <w:tcW w:w="821" w:type="dxa"/>
            <w:vAlign w:val="center"/>
          </w:tcPr>
          <w:p w14:paraId="77C11F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6EE7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496.32 </w:t>
            </w:r>
          </w:p>
        </w:tc>
        <w:tc>
          <w:tcPr>
            <w:tcW w:w="808" w:type="dxa"/>
            <w:vAlign w:val="center"/>
          </w:tcPr>
          <w:p w14:paraId="446CA3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-14.30%</w:t>
            </w:r>
          </w:p>
        </w:tc>
        <w:tc>
          <w:tcPr>
            <w:tcW w:w="821" w:type="dxa"/>
            <w:vAlign w:val="center"/>
          </w:tcPr>
          <w:p w14:paraId="16C2AD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589B4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354.16 </w:t>
            </w:r>
          </w:p>
        </w:tc>
        <w:tc>
          <w:tcPr>
            <w:tcW w:w="819" w:type="dxa"/>
            <w:vAlign w:val="center"/>
          </w:tcPr>
          <w:p w14:paraId="4EF17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-20.21%</w:t>
            </w:r>
          </w:p>
        </w:tc>
      </w:tr>
      <w:tr w:rsidR="008E67BA" w14:paraId="425D5C47" w14:textId="77777777">
        <w:tc>
          <w:tcPr>
            <w:tcW w:w="1198" w:type="dxa"/>
            <w:vMerge/>
            <w:vAlign w:val="center"/>
          </w:tcPr>
          <w:p w14:paraId="4D9A60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67969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AD09C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60220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552.10 </w:t>
            </w:r>
          </w:p>
        </w:tc>
        <w:tc>
          <w:tcPr>
            <w:tcW w:w="970" w:type="dxa"/>
            <w:vAlign w:val="center"/>
          </w:tcPr>
          <w:p w14:paraId="156C4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-18.82%</w:t>
            </w:r>
          </w:p>
        </w:tc>
        <w:tc>
          <w:tcPr>
            <w:tcW w:w="821" w:type="dxa"/>
            <w:vAlign w:val="center"/>
          </w:tcPr>
          <w:p w14:paraId="76F73F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06499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303.35 </w:t>
            </w:r>
          </w:p>
        </w:tc>
        <w:tc>
          <w:tcPr>
            <w:tcW w:w="808" w:type="dxa"/>
            <w:vAlign w:val="center"/>
          </w:tcPr>
          <w:p w14:paraId="4FFB8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-16.64%</w:t>
            </w:r>
          </w:p>
        </w:tc>
        <w:tc>
          <w:tcPr>
            <w:tcW w:w="821" w:type="dxa"/>
            <w:vAlign w:val="center"/>
          </w:tcPr>
          <w:p w14:paraId="7EBB73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7844C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186.57 </w:t>
            </w:r>
          </w:p>
        </w:tc>
        <w:tc>
          <w:tcPr>
            <w:tcW w:w="819" w:type="dxa"/>
            <w:vAlign w:val="center"/>
          </w:tcPr>
          <w:p w14:paraId="0133FC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-27.89%</w:t>
            </w:r>
          </w:p>
        </w:tc>
      </w:tr>
      <w:tr w:rsidR="008E67BA" w14:paraId="320800AE" w14:textId="77777777">
        <w:tc>
          <w:tcPr>
            <w:tcW w:w="1198" w:type="dxa"/>
            <w:vMerge/>
            <w:vAlign w:val="center"/>
          </w:tcPr>
          <w:p w14:paraId="12A9F0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C6EDD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43D5F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218FE6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844.42 </w:t>
            </w:r>
          </w:p>
        </w:tc>
        <w:tc>
          <w:tcPr>
            <w:tcW w:w="970" w:type="dxa"/>
            <w:vAlign w:val="center"/>
          </w:tcPr>
          <w:p w14:paraId="28915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-11.24%</w:t>
            </w:r>
          </w:p>
        </w:tc>
        <w:tc>
          <w:tcPr>
            <w:tcW w:w="821" w:type="dxa"/>
            <w:vAlign w:val="center"/>
          </w:tcPr>
          <w:p w14:paraId="6B39A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1E93C3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471.25 </w:t>
            </w:r>
          </w:p>
        </w:tc>
        <w:tc>
          <w:tcPr>
            <w:tcW w:w="808" w:type="dxa"/>
            <w:vAlign w:val="center"/>
          </w:tcPr>
          <w:p w14:paraId="25B3F1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  <w:tc>
          <w:tcPr>
            <w:tcW w:w="821" w:type="dxa"/>
            <w:vAlign w:val="center"/>
          </w:tcPr>
          <w:p w14:paraId="034CB4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0C1D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315.10 </w:t>
            </w:r>
          </w:p>
        </w:tc>
        <w:tc>
          <w:tcPr>
            <w:tcW w:w="819" w:type="dxa"/>
            <w:vAlign w:val="center"/>
          </w:tcPr>
          <w:p w14:paraId="1765A8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-23.34%</w:t>
            </w:r>
          </w:p>
        </w:tc>
      </w:tr>
      <w:tr w:rsidR="008E67BA" w14:paraId="6F886894" w14:textId="77777777">
        <w:tc>
          <w:tcPr>
            <w:tcW w:w="1198" w:type="dxa"/>
            <w:vMerge w:val="restart"/>
            <w:vAlign w:val="center"/>
          </w:tcPr>
          <w:p w14:paraId="780EE3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E446D6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5226F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3C6FE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319.69 </w:t>
            </w:r>
          </w:p>
        </w:tc>
        <w:tc>
          <w:tcPr>
            <w:tcW w:w="970" w:type="dxa"/>
            <w:vAlign w:val="center"/>
          </w:tcPr>
          <w:p w14:paraId="2CAB7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9.81%</w:t>
            </w:r>
          </w:p>
        </w:tc>
        <w:tc>
          <w:tcPr>
            <w:tcW w:w="821" w:type="dxa"/>
            <w:vAlign w:val="center"/>
          </w:tcPr>
          <w:p w14:paraId="486F9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7C24AA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206.79 </w:t>
            </w:r>
          </w:p>
        </w:tc>
        <w:tc>
          <w:tcPr>
            <w:tcW w:w="808" w:type="dxa"/>
            <w:vAlign w:val="center"/>
          </w:tcPr>
          <w:p w14:paraId="25A63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56.24%</w:t>
            </w:r>
          </w:p>
        </w:tc>
        <w:tc>
          <w:tcPr>
            <w:tcW w:w="821" w:type="dxa"/>
            <w:vAlign w:val="center"/>
          </w:tcPr>
          <w:p w14:paraId="758645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3B36BA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169.24 </w:t>
            </w:r>
          </w:p>
        </w:tc>
        <w:tc>
          <w:tcPr>
            <w:tcW w:w="819" w:type="dxa"/>
            <w:vAlign w:val="center"/>
          </w:tcPr>
          <w:p w14:paraId="3DAEA1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82.33%</w:t>
            </w:r>
          </w:p>
        </w:tc>
      </w:tr>
      <w:tr w:rsidR="008E67BA" w14:paraId="35CB87E4" w14:textId="77777777">
        <w:tc>
          <w:tcPr>
            <w:tcW w:w="1198" w:type="dxa"/>
            <w:vMerge/>
            <w:vAlign w:val="center"/>
          </w:tcPr>
          <w:p w14:paraId="5F20EC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D1ECD2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71B08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1C1AB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269.38 </w:t>
            </w:r>
          </w:p>
        </w:tc>
        <w:tc>
          <w:tcPr>
            <w:tcW w:w="970" w:type="dxa"/>
            <w:vAlign w:val="center"/>
          </w:tcPr>
          <w:p w14:paraId="485635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21" w:type="dxa"/>
            <w:vAlign w:val="center"/>
          </w:tcPr>
          <w:p w14:paraId="2E609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A32A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116.01 </w:t>
            </w:r>
          </w:p>
        </w:tc>
        <w:tc>
          <w:tcPr>
            <w:tcW w:w="808" w:type="dxa"/>
            <w:vAlign w:val="center"/>
          </w:tcPr>
          <w:p w14:paraId="1435D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71.80%</w:t>
            </w:r>
          </w:p>
        </w:tc>
        <w:tc>
          <w:tcPr>
            <w:tcW w:w="821" w:type="dxa"/>
            <w:vAlign w:val="center"/>
          </w:tcPr>
          <w:p w14:paraId="707E1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17E3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74.69 </w:t>
            </w:r>
          </w:p>
        </w:tc>
        <w:tc>
          <w:tcPr>
            <w:tcW w:w="819" w:type="dxa"/>
            <w:vAlign w:val="center"/>
          </w:tcPr>
          <w:p w14:paraId="518D5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177.17%</w:t>
            </w:r>
          </w:p>
        </w:tc>
      </w:tr>
      <w:tr w:rsidR="008E67BA" w14:paraId="70A2DCE6" w14:textId="77777777">
        <w:tc>
          <w:tcPr>
            <w:tcW w:w="1198" w:type="dxa"/>
            <w:vMerge/>
            <w:vAlign w:val="center"/>
          </w:tcPr>
          <w:p w14:paraId="5C2901B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C343C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B0F2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3FB6DC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327.35 </w:t>
            </w:r>
          </w:p>
        </w:tc>
        <w:tc>
          <w:tcPr>
            <w:tcW w:w="970" w:type="dxa"/>
            <w:vAlign w:val="center"/>
          </w:tcPr>
          <w:p w14:paraId="652B6B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11.93%</w:t>
            </w:r>
          </w:p>
        </w:tc>
        <w:tc>
          <w:tcPr>
            <w:tcW w:w="821" w:type="dxa"/>
            <w:vAlign w:val="center"/>
          </w:tcPr>
          <w:p w14:paraId="4DD42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FE0B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203.10 </w:t>
            </w:r>
          </w:p>
        </w:tc>
        <w:tc>
          <w:tcPr>
            <w:tcW w:w="808" w:type="dxa"/>
            <w:vAlign w:val="center"/>
          </w:tcPr>
          <w:p w14:paraId="4AD93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57.29%</w:t>
            </w:r>
          </w:p>
        </w:tc>
        <w:tc>
          <w:tcPr>
            <w:tcW w:w="821" w:type="dxa"/>
            <w:vAlign w:val="center"/>
          </w:tcPr>
          <w:p w14:paraId="0A4B9F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122B7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167.34 </w:t>
            </w:r>
          </w:p>
        </w:tc>
        <w:tc>
          <w:tcPr>
            <w:tcW w:w="819" w:type="dxa"/>
            <w:vAlign w:val="center"/>
          </w:tcPr>
          <w:p w14:paraId="28BCDE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93.13%</w:t>
            </w:r>
          </w:p>
        </w:tc>
      </w:tr>
      <w:tr w:rsidR="008E67BA" w14:paraId="43986810" w14:textId="77777777">
        <w:tc>
          <w:tcPr>
            <w:tcW w:w="1198" w:type="dxa"/>
            <w:vMerge w:val="restart"/>
            <w:vAlign w:val="center"/>
          </w:tcPr>
          <w:p w14:paraId="33014A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53A286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1D01A6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635824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70" w:type="dxa"/>
            <w:vAlign w:val="center"/>
          </w:tcPr>
          <w:p w14:paraId="478ECF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16.25%</w:t>
            </w:r>
          </w:p>
        </w:tc>
        <w:tc>
          <w:tcPr>
            <w:tcW w:w="821" w:type="dxa"/>
            <w:vAlign w:val="center"/>
          </w:tcPr>
          <w:p w14:paraId="4CC5D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5D4A75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9.63 </w:t>
            </w:r>
          </w:p>
        </w:tc>
        <w:tc>
          <w:tcPr>
            <w:tcW w:w="808" w:type="dxa"/>
            <w:vAlign w:val="center"/>
          </w:tcPr>
          <w:p w14:paraId="0C96B8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16.90%</w:t>
            </w:r>
          </w:p>
        </w:tc>
        <w:tc>
          <w:tcPr>
            <w:tcW w:w="821" w:type="dxa"/>
            <w:vAlign w:val="center"/>
          </w:tcPr>
          <w:p w14:paraId="0D1DD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4D2CF2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14.57 </w:t>
            </w:r>
          </w:p>
        </w:tc>
        <w:tc>
          <w:tcPr>
            <w:tcW w:w="819" w:type="dxa"/>
            <w:vAlign w:val="center"/>
          </w:tcPr>
          <w:p w14:paraId="505AB9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28.02%</w:t>
            </w:r>
          </w:p>
        </w:tc>
      </w:tr>
      <w:tr w:rsidR="008E67BA" w14:paraId="1D549107" w14:textId="77777777">
        <w:tc>
          <w:tcPr>
            <w:tcW w:w="1198" w:type="dxa"/>
            <w:vMerge/>
            <w:vAlign w:val="center"/>
          </w:tcPr>
          <w:p w14:paraId="48DD0A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2E5BE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22CC2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0D2571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3.06 </w:t>
            </w:r>
          </w:p>
        </w:tc>
        <w:tc>
          <w:tcPr>
            <w:tcW w:w="970" w:type="dxa"/>
            <w:vAlign w:val="center"/>
          </w:tcPr>
          <w:p w14:paraId="707AD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10.52%</w:t>
            </w:r>
          </w:p>
        </w:tc>
        <w:tc>
          <w:tcPr>
            <w:tcW w:w="821" w:type="dxa"/>
            <w:vAlign w:val="center"/>
          </w:tcPr>
          <w:p w14:paraId="34E45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7633D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808" w:type="dxa"/>
            <w:vAlign w:val="center"/>
          </w:tcPr>
          <w:p w14:paraId="753535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7.56%</w:t>
            </w:r>
          </w:p>
        </w:tc>
        <w:tc>
          <w:tcPr>
            <w:tcW w:w="821" w:type="dxa"/>
            <w:vAlign w:val="center"/>
          </w:tcPr>
          <w:p w14:paraId="15441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711417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19" w:type="dxa"/>
            <w:vAlign w:val="center"/>
          </w:tcPr>
          <w:p w14:paraId="2AC68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14.99%</w:t>
            </w:r>
          </w:p>
        </w:tc>
      </w:tr>
      <w:tr w:rsidR="008E67BA" w14:paraId="614C591C" w14:textId="77777777">
        <w:tc>
          <w:tcPr>
            <w:tcW w:w="1198" w:type="dxa"/>
            <w:vMerge/>
            <w:vAlign w:val="center"/>
          </w:tcPr>
          <w:p w14:paraId="504C6C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EFC4A9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4FC76C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30A9F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4.76 </w:t>
            </w:r>
          </w:p>
        </w:tc>
        <w:tc>
          <w:tcPr>
            <w:tcW w:w="970" w:type="dxa"/>
            <w:vAlign w:val="center"/>
          </w:tcPr>
          <w:p w14:paraId="03157B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6A2C4B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4061FD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8.30 </w:t>
            </w:r>
          </w:p>
        </w:tc>
        <w:tc>
          <w:tcPr>
            <w:tcW w:w="808" w:type="dxa"/>
            <w:vAlign w:val="center"/>
          </w:tcPr>
          <w:p w14:paraId="0A4A13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821" w:type="dxa"/>
            <w:vAlign w:val="center"/>
          </w:tcPr>
          <w:p w14:paraId="56EA1F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6EB6B8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11.71 </w:t>
            </w:r>
          </w:p>
        </w:tc>
        <w:tc>
          <w:tcPr>
            <w:tcW w:w="819" w:type="dxa"/>
            <w:vAlign w:val="center"/>
          </w:tcPr>
          <w:p w14:paraId="72C09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22.39%</w:t>
            </w:r>
          </w:p>
        </w:tc>
      </w:tr>
      <w:tr w:rsidR="008E67BA" w14:paraId="73161AEB" w14:textId="77777777">
        <w:tc>
          <w:tcPr>
            <w:tcW w:w="1198" w:type="dxa"/>
            <w:vMerge w:val="restart"/>
            <w:vAlign w:val="center"/>
          </w:tcPr>
          <w:p w14:paraId="490381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268749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2F2A9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1148D0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316A26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-14.14%</w:t>
            </w:r>
          </w:p>
        </w:tc>
        <w:tc>
          <w:tcPr>
            <w:tcW w:w="821" w:type="dxa"/>
            <w:vAlign w:val="center"/>
          </w:tcPr>
          <w:p w14:paraId="5055E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98D3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08" w:type="dxa"/>
            <w:vAlign w:val="center"/>
          </w:tcPr>
          <w:p w14:paraId="091ADE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-41.42%</w:t>
            </w:r>
          </w:p>
        </w:tc>
        <w:tc>
          <w:tcPr>
            <w:tcW w:w="821" w:type="dxa"/>
            <w:vAlign w:val="center"/>
          </w:tcPr>
          <w:p w14:paraId="66D41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71A888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9.49 </w:t>
            </w:r>
          </w:p>
        </w:tc>
        <w:tc>
          <w:tcPr>
            <w:tcW w:w="819" w:type="dxa"/>
            <w:vAlign w:val="center"/>
          </w:tcPr>
          <w:p w14:paraId="698A2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-66.41%</w:t>
            </w:r>
          </w:p>
        </w:tc>
      </w:tr>
      <w:tr w:rsidR="008E67BA" w14:paraId="36CE45B3" w14:textId="77777777">
        <w:tc>
          <w:tcPr>
            <w:tcW w:w="1198" w:type="dxa"/>
            <w:vMerge/>
            <w:vAlign w:val="center"/>
          </w:tcPr>
          <w:p w14:paraId="32138E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3554C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A64B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352EEA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63EDD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379A12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CCB9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2.94 </w:t>
            </w:r>
          </w:p>
        </w:tc>
        <w:tc>
          <w:tcPr>
            <w:tcW w:w="808" w:type="dxa"/>
            <w:vAlign w:val="center"/>
          </w:tcPr>
          <w:p w14:paraId="1865F4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-24.72%</w:t>
            </w:r>
          </w:p>
        </w:tc>
        <w:tc>
          <w:tcPr>
            <w:tcW w:w="821" w:type="dxa"/>
            <w:vAlign w:val="center"/>
          </w:tcPr>
          <w:p w14:paraId="1A5130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37BCAA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19" w:type="dxa"/>
            <w:vAlign w:val="center"/>
          </w:tcPr>
          <w:p w14:paraId="5BF08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</w:tr>
      <w:tr w:rsidR="008E67BA" w14:paraId="3037C915" w14:textId="77777777">
        <w:tc>
          <w:tcPr>
            <w:tcW w:w="1198" w:type="dxa"/>
            <w:vMerge/>
            <w:vAlign w:val="center"/>
          </w:tcPr>
          <w:p w14:paraId="2254AC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5613D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1E895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1516C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2.93 </w:t>
            </w:r>
          </w:p>
        </w:tc>
        <w:tc>
          <w:tcPr>
            <w:tcW w:w="970" w:type="dxa"/>
            <w:vAlign w:val="center"/>
          </w:tcPr>
          <w:p w14:paraId="2501EF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-4.65%</w:t>
            </w:r>
          </w:p>
        </w:tc>
        <w:tc>
          <w:tcPr>
            <w:tcW w:w="821" w:type="dxa"/>
            <w:vAlign w:val="center"/>
          </w:tcPr>
          <w:p w14:paraId="56435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70A78E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08" w:type="dxa"/>
            <w:vAlign w:val="center"/>
          </w:tcPr>
          <w:p w14:paraId="671785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-34.83%</w:t>
            </w:r>
          </w:p>
        </w:tc>
        <w:tc>
          <w:tcPr>
            <w:tcW w:w="821" w:type="dxa"/>
            <w:vAlign w:val="center"/>
          </w:tcPr>
          <w:p w14:paraId="0C708A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548306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5.96 </w:t>
            </w:r>
          </w:p>
        </w:tc>
        <w:tc>
          <w:tcPr>
            <w:tcW w:w="819" w:type="dxa"/>
            <w:vAlign w:val="center"/>
          </w:tcPr>
          <w:p w14:paraId="41929A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-44.79%</w:t>
            </w:r>
          </w:p>
        </w:tc>
      </w:tr>
      <w:tr w:rsidR="008E67BA" w14:paraId="38AF84DF" w14:textId="77777777">
        <w:tc>
          <w:tcPr>
            <w:tcW w:w="1198" w:type="dxa"/>
            <w:vAlign w:val="center"/>
          </w:tcPr>
          <w:p w14:paraId="6729FD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0EC0D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0ACBC5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465F9E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4.09%</w:t>
            </w:r>
          </w:p>
        </w:tc>
        <w:tc>
          <w:tcPr>
            <w:tcW w:w="970" w:type="dxa"/>
            <w:vAlign w:val="center"/>
          </w:tcPr>
          <w:p w14:paraId="5D5F27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68DA6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234869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29.09%</w:t>
            </w:r>
          </w:p>
        </w:tc>
        <w:tc>
          <w:tcPr>
            <w:tcW w:w="808" w:type="dxa"/>
            <w:vAlign w:val="center"/>
          </w:tcPr>
          <w:p w14:paraId="2C021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6D87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18BCAE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54.29%</w:t>
            </w:r>
          </w:p>
        </w:tc>
        <w:tc>
          <w:tcPr>
            <w:tcW w:w="819" w:type="dxa"/>
            <w:vAlign w:val="center"/>
          </w:tcPr>
          <w:p w14:paraId="19825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09C2B30" w14:textId="77777777">
        <w:tc>
          <w:tcPr>
            <w:tcW w:w="1198" w:type="dxa"/>
            <w:vAlign w:val="center"/>
          </w:tcPr>
          <w:p w14:paraId="408939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6B7F13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050AE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0F200A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0" w:type="dxa"/>
            <w:vAlign w:val="center"/>
          </w:tcPr>
          <w:p w14:paraId="5B4A1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42FC1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771B8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12.73%</w:t>
            </w:r>
          </w:p>
        </w:tc>
        <w:tc>
          <w:tcPr>
            <w:tcW w:w="808" w:type="dxa"/>
            <w:vAlign w:val="center"/>
          </w:tcPr>
          <w:p w14:paraId="763969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39449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ADB5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26.91%</w:t>
            </w:r>
          </w:p>
        </w:tc>
        <w:tc>
          <w:tcPr>
            <w:tcW w:w="819" w:type="dxa"/>
            <w:vAlign w:val="center"/>
          </w:tcPr>
          <w:p w14:paraId="0B7A5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E328171" w14:textId="77777777">
        <w:tc>
          <w:tcPr>
            <w:tcW w:w="0" w:type="auto"/>
            <w:gridSpan w:val="11"/>
            <w:vAlign w:val="center"/>
          </w:tcPr>
          <w:p w14:paraId="3231D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C435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2FC5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DE9D237" w14:textId="0B151770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29C907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B5ED27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BDD429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4080FF10" w14:textId="77777777" w:rsidR="008E67BA" w:rsidRDefault="003C1940">
      <w:pPr>
        <w:spacing w:after="0"/>
        <w:rPr>
          <w:b/>
          <w:bCs/>
          <w:u w:val="single"/>
        </w:rPr>
      </w:pPr>
      <w:bookmarkStart w:id="30" w:name="_Hlk142594443"/>
      <w:r>
        <w:rPr>
          <w:b/>
          <w:bCs/>
          <w:u w:val="single"/>
        </w:rPr>
        <w:t>2-layer Scenario B (FR1)</w:t>
      </w:r>
    </w:p>
    <w:bookmarkEnd w:id="30"/>
    <w:p w14:paraId="2FC5DE4F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54EE39D7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power back off=3dB,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8"/>
        <w:gridCol w:w="847"/>
        <w:gridCol w:w="950"/>
        <w:gridCol w:w="948"/>
        <w:gridCol w:w="886"/>
        <w:gridCol w:w="950"/>
        <w:gridCol w:w="953"/>
      </w:tblGrid>
      <w:tr w:rsidR="008E67BA" w14:paraId="105D5199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22DCF56" w14:textId="77777777" w:rsidR="008E67BA" w:rsidRDefault="003C1940">
            <w:pPr>
              <w:contextualSpacing/>
              <w:rPr>
                <w:b/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4277F51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0F02BEA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7758450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5C3A48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671020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0C107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383E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C3EC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4B555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015379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020E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E851E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19C324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04118A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DE5B984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19348D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2C4E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DB2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3074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F1E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4391A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DB72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FB63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52C72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533E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34.90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281F0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3.39%</w:t>
            </w:r>
          </w:p>
        </w:tc>
      </w:tr>
      <w:tr w:rsidR="008E67BA" w14:paraId="794A7766" w14:textId="77777777">
        <w:tc>
          <w:tcPr>
            <w:tcW w:w="839" w:type="dxa"/>
            <w:vMerge/>
            <w:shd w:val="clear" w:color="auto" w:fill="auto"/>
            <w:vAlign w:val="center"/>
          </w:tcPr>
          <w:p w14:paraId="310AD82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2B91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383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E0A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87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4C97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537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B69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3324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B5F1E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1C57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6096.27%</w:t>
            </w:r>
          </w:p>
        </w:tc>
      </w:tr>
      <w:tr w:rsidR="008E67BA" w14:paraId="712D44A6" w14:textId="77777777">
        <w:tc>
          <w:tcPr>
            <w:tcW w:w="839" w:type="dxa"/>
            <w:vMerge/>
            <w:shd w:val="clear" w:color="auto" w:fill="auto"/>
            <w:vAlign w:val="center"/>
          </w:tcPr>
          <w:p w14:paraId="38D37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0FFA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0B38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8E10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8C8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DCBB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A1741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3954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77D9D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0228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E7C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</w:tr>
      <w:tr w:rsidR="008E67BA" w14:paraId="230DD57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0AF8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E447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A8A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92F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56FC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2DA5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40A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E4AD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9F01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9EE20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F628E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5.69%</w:t>
            </w:r>
          </w:p>
        </w:tc>
      </w:tr>
      <w:tr w:rsidR="008E67BA" w14:paraId="2C0B5722" w14:textId="77777777">
        <w:tc>
          <w:tcPr>
            <w:tcW w:w="839" w:type="dxa"/>
            <w:vMerge/>
            <w:shd w:val="clear" w:color="auto" w:fill="auto"/>
            <w:vAlign w:val="center"/>
          </w:tcPr>
          <w:p w14:paraId="64C34B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422D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C58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429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AB0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BF9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F735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C315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1D6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5540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3A56B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1330.07%</w:t>
            </w:r>
          </w:p>
        </w:tc>
      </w:tr>
      <w:tr w:rsidR="008E67BA" w14:paraId="72662FBB" w14:textId="77777777">
        <w:tc>
          <w:tcPr>
            <w:tcW w:w="839" w:type="dxa"/>
            <w:vMerge/>
            <w:shd w:val="clear" w:color="auto" w:fill="auto"/>
            <w:vAlign w:val="center"/>
          </w:tcPr>
          <w:p w14:paraId="4A1A89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11E93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2C1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E2FB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C76B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6F7A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4ACE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A19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A6F7D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349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464F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8E67BA" w14:paraId="48B7F126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54207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27A3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C2EC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E671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A23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D8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AD688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A4D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B62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D4DAF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8413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-31.33%</w:t>
            </w:r>
          </w:p>
        </w:tc>
      </w:tr>
      <w:tr w:rsidR="008E67BA" w14:paraId="70B1BA25" w14:textId="77777777">
        <w:tc>
          <w:tcPr>
            <w:tcW w:w="839" w:type="dxa"/>
            <w:vMerge/>
            <w:shd w:val="clear" w:color="auto" w:fill="auto"/>
            <w:vAlign w:val="center"/>
          </w:tcPr>
          <w:p w14:paraId="53AB15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75C8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290D3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095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6F8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9F8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5C7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DFCC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C00B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A7FFE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40D1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15CCC5F1" w14:textId="77777777">
        <w:tc>
          <w:tcPr>
            <w:tcW w:w="839" w:type="dxa"/>
            <w:vMerge/>
            <w:shd w:val="clear" w:color="auto" w:fill="auto"/>
            <w:vAlign w:val="center"/>
          </w:tcPr>
          <w:p w14:paraId="6D3F027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4DA3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887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5DD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1DEC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103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2005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EF9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778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0C59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7A23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11B45D35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BD26F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1B40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7E35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CC7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94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84FB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B7FB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33A8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E1B3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B4C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E69F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-44.53%</w:t>
            </w:r>
          </w:p>
        </w:tc>
      </w:tr>
      <w:tr w:rsidR="008E67BA" w14:paraId="7AC3FCD9" w14:textId="77777777">
        <w:tc>
          <w:tcPr>
            <w:tcW w:w="839" w:type="dxa"/>
            <w:vMerge/>
            <w:shd w:val="clear" w:color="auto" w:fill="auto"/>
            <w:vAlign w:val="center"/>
          </w:tcPr>
          <w:p w14:paraId="4F686C1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0733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4DA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839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CC7F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3589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BD87C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25DD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BB1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BD1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F549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6B7505BE" w14:textId="77777777">
        <w:tc>
          <w:tcPr>
            <w:tcW w:w="839" w:type="dxa"/>
            <w:vMerge/>
            <w:shd w:val="clear" w:color="auto" w:fill="auto"/>
            <w:vAlign w:val="center"/>
          </w:tcPr>
          <w:p w14:paraId="4BC804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624D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457E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074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3857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819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9A0F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7446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B15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B3B4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731C5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-1.24%</w:t>
            </w:r>
          </w:p>
        </w:tc>
      </w:tr>
      <w:tr w:rsidR="008E67BA" w14:paraId="3D2D4587" w14:textId="77777777">
        <w:tc>
          <w:tcPr>
            <w:tcW w:w="839" w:type="dxa"/>
            <w:shd w:val="clear" w:color="auto" w:fill="auto"/>
            <w:vAlign w:val="center"/>
          </w:tcPr>
          <w:p w14:paraId="036A41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5E14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3300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B82A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4E70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365F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5F61B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FA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C1082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7564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52.03%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8C5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D29BDF3" w14:textId="77777777">
        <w:tc>
          <w:tcPr>
            <w:tcW w:w="839" w:type="dxa"/>
            <w:shd w:val="clear" w:color="auto" w:fill="auto"/>
            <w:vAlign w:val="center"/>
          </w:tcPr>
          <w:p w14:paraId="0CD12A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4539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C1E5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86C4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06F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625F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E6BA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994A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B9EC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B7B2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0508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E6D4204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1568CB6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704FE3C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43E1BCA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460E520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6391666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308A4F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5231A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AC2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A186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A53E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62FE1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BB9B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4430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F81B3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737E4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9879679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71CF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AA51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0F2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59A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71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7628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EC70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09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D19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2CFE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337AA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8E67BA" w14:paraId="7778CC33" w14:textId="77777777">
        <w:tc>
          <w:tcPr>
            <w:tcW w:w="839" w:type="dxa"/>
            <w:vMerge/>
            <w:shd w:val="clear" w:color="auto" w:fill="auto"/>
            <w:vAlign w:val="center"/>
          </w:tcPr>
          <w:p w14:paraId="71A486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D862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3A2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DCAF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567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EE9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8A4D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219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C434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19CB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598F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-16.29%</w:t>
            </w:r>
          </w:p>
        </w:tc>
      </w:tr>
      <w:tr w:rsidR="008E67BA" w14:paraId="37AF161A" w14:textId="77777777">
        <w:tc>
          <w:tcPr>
            <w:tcW w:w="839" w:type="dxa"/>
            <w:vMerge/>
            <w:shd w:val="clear" w:color="auto" w:fill="auto"/>
            <w:vAlign w:val="center"/>
          </w:tcPr>
          <w:p w14:paraId="703EB0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F3947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92B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A31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25B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4FB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403F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CE52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4B55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130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FC3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8E67BA" w14:paraId="20ADBAD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2EFC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BE99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217D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D9F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06F1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74D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ED169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B8BF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487B0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486E0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569A3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7.98%</w:t>
            </w:r>
          </w:p>
        </w:tc>
      </w:tr>
      <w:tr w:rsidR="008E67BA" w14:paraId="489C628D" w14:textId="77777777">
        <w:tc>
          <w:tcPr>
            <w:tcW w:w="839" w:type="dxa"/>
            <w:vMerge/>
            <w:shd w:val="clear" w:color="auto" w:fill="auto"/>
            <w:vAlign w:val="center"/>
          </w:tcPr>
          <w:p w14:paraId="43E4EA6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020C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B1C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1CC9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627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C75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A7C2C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79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AFB5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F2B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51EC5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2991.93%</w:t>
            </w:r>
          </w:p>
        </w:tc>
      </w:tr>
      <w:tr w:rsidR="008E67BA" w14:paraId="268C5656" w14:textId="77777777">
        <w:tc>
          <w:tcPr>
            <w:tcW w:w="839" w:type="dxa"/>
            <w:vMerge/>
            <w:shd w:val="clear" w:color="auto" w:fill="auto"/>
            <w:vAlign w:val="center"/>
          </w:tcPr>
          <w:p w14:paraId="327D97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2294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ABC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370A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ADA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F28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F4FB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A05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8A4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4046B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88E4F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</w:tr>
      <w:tr w:rsidR="008E67BA" w14:paraId="77AE6D6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0D8F8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C64A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278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0E1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964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0383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3E1AF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193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C28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F86B7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E2DA2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299.96%</w:t>
            </w:r>
          </w:p>
        </w:tc>
      </w:tr>
      <w:tr w:rsidR="008E67BA" w14:paraId="1115EF2F" w14:textId="77777777">
        <w:tc>
          <w:tcPr>
            <w:tcW w:w="839" w:type="dxa"/>
            <w:vMerge/>
            <w:shd w:val="clear" w:color="auto" w:fill="auto"/>
            <w:vAlign w:val="center"/>
          </w:tcPr>
          <w:p w14:paraId="79A776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8009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F6D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D59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073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1ABE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F8F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1520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B852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E4856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831F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3.03%</w:t>
            </w:r>
          </w:p>
        </w:tc>
      </w:tr>
      <w:tr w:rsidR="008E67BA" w14:paraId="4D1BC378" w14:textId="77777777">
        <w:tc>
          <w:tcPr>
            <w:tcW w:w="839" w:type="dxa"/>
            <w:vMerge/>
            <w:shd w:val="clear" w:color="auto" w:fill="auto"/>
            <w:vAlign w:val="center"/>
          </w:tcPr>
          <w:p w14:paraId="11858F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D1A4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8EB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2C34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F4F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F4E3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C9C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5A03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7428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178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5E494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12.43%</w:t>
            </w:r>
          </w:p>
        </w:tc>
      </w:tr>
      <w:tr w:rsidR="008E67BA" w14:paraId="0980E02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3D26A1B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16E2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FBBC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8184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CF7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-41.81%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1DB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9C7B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10FB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C8D8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A03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C66A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-23.37%</w:t>
            </w:r>
          </w:p>
        </w:tc>
      </w:tr>
      <w:tr w:rsidR="008E67BA" w14:paraId="3A2E6580" w14:textId="77777777">
        <w:tc>
          <w:tcPr>
            <w:tcW w:w="839" w:type="dxa"/>
            <w:vMerge/>
            <w:shd w:val="clear" w:color="auto" w:fill="auto"/>
            <w:vAlign w:val="center"/>
          </w:tcPr>
          <w:p w14:paraId="3024E8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E537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7D8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F7E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886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3085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842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571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0176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0237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C8F8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7E44C6FA" w14:textId="77777777">
        <w:tc>
          <w:tcPr>
            <w:tcW w:w="839" w:type="dxa"/>
            <w:vMerge/>
            <w:shd w:val="clear" w:color="auto" w:fill="auto"/>
            <w:vAlign w:val="center"/>
          </w:tcPr>
          <w:p w14:paraId="20F8B4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4457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E84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3FA6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E4E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DA2D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02B3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833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2AD32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851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1B7A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-5.84%</w:t>
            </w:r>
          </w:p>
        </w:tc>
      </w:tr>
      <w:tr w:rsidR="008E67BA" w14:paraId="30C29D5E" w14:textId="77777777">
        <w:tc>
          <w:tcPr>
            <w:tcW w:w="839" w:type="dxa"/>
            <w:shd w:val="clear" w:color="auto" w:fill="auto"/>
            <w:vAlign w:val="center"/>
          </w:tcPr>
          <w:p w14:paraId="2F926A0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FB17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1B85B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9848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270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6E8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8C88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36.58%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30C2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9B8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8A236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205BA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470B94C" w14:textId="77777777">
        <w:tc>
          <w:tcPr>
            <w:tcW w:w="839" w:type="dxa"/>
            <w:shd w:val="clear" w:color="auto" w:fill="auto"/>
            <w:vAlign w:val="center"/>
          </w:tcPr>
          <w:p w14:paraId="351BF20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20969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3ED4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7D9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8E51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CD3B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9655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C24A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BB9B7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ECA6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32.27%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9B71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1C4A907" w14:textId="77777777">
        <w:tc>
          <w:tcPr>
            <w:tcW w:w="9631" w:type="dxa"/>
            <w:gridSpan w:val="11"/>
            <w:shd w:val="clear" w:color="auto" w:fill="auto"/>
            <w:vAlign w:val="center"/>
          </w:tcPr>
          <w:p w14:paraId="63816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7AEBB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F836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5693FE3" w14:textId="79F9BA94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09548E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A1AE48A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Power back off=6dB,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4BE43FCB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BE706D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8EBEDD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7E0F84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45C16D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467E2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E702FD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0E8A7A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73480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9F9A3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EB71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7095D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30AA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182A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210D7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0D5A1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F3948E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6338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8C896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77F5C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1BD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4176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9D82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B52E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2B900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576A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9FA6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B210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5.71%</w:t>
            </w:r>
          </w:p>
        </w:tc>
      </w:tr>
      <w:tr w:rsidR="008E67BA" w14:paraId="21A33CB9" w14:textId="77777777">
        <w:tc>
          <w:tcPr>
            <w:tcW w:w="838" w:type="dxa"/>
            <w:vMerge/>
            <w:shd w:val="clear" w:color="auto" w:fill="auto"/>
            <w:vAlign w:val="center"/>
          </w:tcPr>
          <w:p w14:paraId="03AF884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0B360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2378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0D8E3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96F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0625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DEE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8883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372B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82D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5EE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14728.28%</w:t>
            </w:r>
          </w:p>
        </w:tc>
      </w:tr>
      <w:tr w:rsidR="008E67BA" w14:paraId="5A7C7067" w14:textId="77777777">
        <w:tc>
          <w:tcPr>
            <w:tcW w:w="838" w:type="dxa"/>
            <w:vMerge/>
            <w:shd w:val="clear" w:color="auto" w:fill="auto"/>
            <w:vAlign w:val="center"/>
          </w:tcPr>
          <w:p w14:paraId="0E5D39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6E421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E9FA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C33E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459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D44D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A182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23C8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E09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66A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604A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</w:tr>
      <w:tr w:rsidR="008E67BA" w14:paraId="4010789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F11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3D351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2B3A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6D5D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B5A6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BB62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B9B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F9A4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17B7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D85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996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10.51%</w:t>
            </w:r>
          </w:p>
        </w:tc>
      </w:tr>
      <w:tr w:rsidR="008E67BA" w14:paraId="29675D50" w14:textId="77777777">
        <w:tc>
          <w:tcPr>
            <w:tcW w:w="838" w:type="dxa"/>
            <w:vMerge/>
            <w:shd w:val="clear" w:color="auto" w:fill="auto"/>
            <w:vAlign w:val="center"/>
          </w:tcPr>
          <w:p w14:paraId="52EFC3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29F7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BFF6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60B7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68C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B98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D2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C6F9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A5DAD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CFAB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EDD0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2875.02%</w:t>
            </w:r>
          </w:p>
        </w:tc>
      </w:tr>
      <w:tr w:rsidR="008E67BA" w14:paraId="09FD9C3D" w14:textId="77777777">
        <w:tc>
          <w:tcPr>
            <w:tcW w:w="838" w:type="dxa"/>
            <w:vMerge/>
            <w:shd w:val="clear" w:color="auto" w:fill="auto"/>
            <w:vAlign w:val="center"/>
          </w:tcPr>
          <w:p w14:paraId="7D738B9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BF35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6798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FACC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7238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E21E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B5C3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12C9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B9B9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3C8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01D2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</w:tr>
      <w:tr w:rsidR="008E67BA" w14:paraId="1BC7743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5F76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612B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DCED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8DE3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45657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BD8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8F8C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1512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6D0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88A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E8B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-69.28%</w:t>
            </w:r>
          </w:p>
        </w:tc>
      </w:tr>
      <w:tr w:rsidR="008E67BA" w14:paraId="6F11F5B5" w14:textId="77777777">
        <w:tc>
          <w:tcPr>
            <w:tcW w:w="838" w:type="dxa"/>
            <w:vMerge/>
            <w:shd w:val="clear" w:color="auto" w:fill="auto"/>
            <w:vAlign w:val="center"/>
          </w:tcPr>
          <w:p w14:paraId="4DC13C8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C51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124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2B13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A660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E320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5631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B68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55D0A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59A6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47A8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D71258C" w14:textId="77777777">
        <w:tc>
          <w:tcPr>
            <w:tcW w:w="838" w:type="dxa"/>
            <w:vMerge/>
            <w:shd w:val="clear" w:color="auto" w:fill="auto"/>
            <w:vAlign w:val="center"/>
          </w:tcPr>
          <w:p w14:paraId="1F0C145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7655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FB748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74A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94A1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16C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1672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337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7CC7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0F2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879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59C6022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8BA50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BA22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CCA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EBCE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4EB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69D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A35D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4A1A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EF7C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77D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2A3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-73.30%</w:t>
            </w:r>
          </w:p>
        </w:tc>
      </w:tr>
      <w:tr w:rsidR="008E67BA" w14:paraId="1158DA40" w14:textId="77777777">
        <w:tc>
          <w:tcPr>
            <w:tcW w:w="838" w:type="dxa"/>
            <w:vMerge/>
            <w:shd w:val="clear" w:color="auto" w:fill="auto"/>
            <w:vAlign w:val="center"/>
          </w:tcPr>
          <w:p w14:paraId="1C4E62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37B0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16D2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4083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132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3D6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5B11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B77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7F01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B98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3355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8E67BA" w14:paraId="74680153" w14:textId="77777777">
        <w:tc>
          <w:tcPr>
            <w:tcW w:w="838" w:type="dxa"/>
            <w:vMerge/>
            <w:shd w:val="clear" w:color="auto" w:fill="auto"/>
            <w:vAlign w:val="center"/>
          </w:tcPr>
          <w:p w14:paraId="18B996B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D830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C45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FCB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35E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B5B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09C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E432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84A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2AD4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25A6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</w:tr>
      <w:tr w:rsidR="008E67BA" w14:paraId="48D2DC0C" w14:textId="77777777">
        <w:tc>
          <w:tcPr>
            <w:tcW w:w="838" w:type="dxa"/>
            <w:shd w:val="clear" w:color="auto" w:fill="auto"/>
            <w:vAlign w:val="center"/>
          </w:tcPr>
          <w:p w14:paraId="5507B4B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AC386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0FDA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D3E17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166B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139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D899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775F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96C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FC7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50.58%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E45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B780638" w14:textId="77777777">
        <w:tc>
          <w:tcPr>
            <w:tcW w:w="838" w:type="dxa"/>
            <w:shd w:val="clear" w:color="auto" w:fill="auto"/>
            <w:vAlign w:val="center"/>
          </w:tcPr>
          <w:p w14:paraId="5C509C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97EE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95E6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BCCA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C3F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E759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52D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BC7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B9A6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E8D2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43.82%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257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1C8B47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693403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A12C4A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2D0F62F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254297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1015C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BC0366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7F52E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F90C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4634A6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2A08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8ED0F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F45C8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58E0F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ED73D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8186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1A52C4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4B1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F7138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B52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A7BF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759C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F149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A79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086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108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E25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25.42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47A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</w:tr>
      <w:tr w:rsidR="008E67BA" w14:paraId="42FF47FF" w14:textId="77777777">
        <w:tc>
          <w:tcPr>
            <w:tcW w:w="838" w:type="dxa"/>
            <w:vMerge/>
            <w:shd w:val="clear" w:color="auto" w:fill="auto"/>
            <w:vAlign w:val="center"/>
          </w:tcPr>
          <w:p w14:paraId="08A0F8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63E9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E0E9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62E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E7A9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F80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BCDE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8A972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799ED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3BAA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0697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</w:tr>
      <w:tr w:rsidR="008E67BA" w14:paraId="470C4235" w14:textId="77777777">
        <w:tc>
          <w:tcPr>
            <w:tcW w:w="838" w:type="dxa"/>
            <w:vMerge/>
            <w:shd w:val="clear" w:color="auto" w:fill="auto"/>
            <w:vAlign w:val="center"/>
          </w:tcPr>
          <w:p w14:paraId="5679E6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9A9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5FD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E373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DE73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D7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C0A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F880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C6F2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2E57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DFF6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3.43%</w:t>
            </w:r>
          </w:p>
        </w:tc>
      </w:tr>
      <w:tr w:rsidR="008E67BA" w14:paraId="49C34FE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C54D1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F1662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E9D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7B36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DFD7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66E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03C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07F1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CE7F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00A6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0931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13.11%</w:t>
            </w:r>
          </w:p>
        </w:tc>
      </w:tr>
      <w:tr w:rsidR="008E67BA" w14:paraId="69D7FBA8" w14:textId="77777777">
        <w:tc>
          <w:tcPr>
            <w:tcW w:w="838" w:type="dxa"/>
            <w:vMerge/>
            <w:shd w:val="clear" w:color="auto" w:fill="auto"/>
            <w:vAlign w:val="center"/>
          </w:tcPr>
          <w:p w14:paraId="64DC2DA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D01B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3A916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D254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014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469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709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0F9E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3E5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CE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E99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14512.05%</w:t>
            </w:r>
          </w:p>
        </w:tc>
      </w:tr>
      <w:tr w:rsidR="008E67BA" w14:paraId="704CA5D9" w14:textId="77777777">
        <w:tc>
          <w:tcPr>
            <w:tcW w:w="838" w:type="dxa"/>
            <w:vMerge/>
            <w:shd w:val="clear" w:color="auto" w:fill="auto"/>
            <w:vAlign w:val="center"/>
          </w:tcPr>
          <w:p w14:paraId="1DDE44D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0463D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7636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062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762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604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A8EA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12A59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0C55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C3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5E50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10.33%</w:t>
            </w:r>
          </w:p>
        </w:tc>
      </w:tr>
      <w:tr w:rsidR="008E67BA" w14:paraId="23458F3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78356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941F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8EE7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2480C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016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E44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F45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BEE8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F6A3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E54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B1C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172.13%</w:t>
            </w:r>
          </w:p>
        </w:tc>
      </w:tr>
      <w:tr w:rsidR="008E67BA" w14:paraId="618A89C5" w14:textId="77777777">
        <w:tc>
          <w:tcPr>
            <w:tcW w:w="838" w:type="dxa"/>
            <w:vMerge/>
            <w:shd w:val="clear" w:color="auto" w:fill="auto"/>
            <w:vAlign w:val="center"/>
          </w:tcPr>
          <w:p w14:paraId="3E92E50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6907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403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C31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48F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D44D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A2E2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E709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5A3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DA9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D2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A4703DF" w14:textId="77777777">
        <w:tc>
          <w:tcPr>
            <w:tcW w:w="838" w:type="dxa"/>
            <w:vMerge/>
            <w:shd w:val="clear" w:color="auto" w:fill="auto"/>
            <w:vAlign w:val="center"/>
          </w:tcPr>
          <w:p w14:paraId="1AD42E2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FB2A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9FB0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73BE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D93D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1C03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B0A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891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821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6D7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97D8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6.78%</w:t>
            </w:r>
          </w:p>
        </w:tc>
      </w:tr>
      <w:tr w:rsidR="008E67BA" w14:paraId="4100946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16C43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6935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C409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25D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6F6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E068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7EE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5521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EA8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63D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048F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-44.56%</w:t>
            </w:r>
          </w:p>
        </w:tc>
      </w:tr>
      <w:tr w:rsidR="008E67BA" w14:paraId="224E0087" w14:textId="77777777">
        <w:tc>
          <w:tcPr>
            <w:tcW w:w="838" w:type="dxa"/>
            <w:vMerge/>
            <w:shd w:val="clear" w:color="auto" w:fill="auto"/>
            <w:vAlign w:val="center"/>
          </w:tcPr>
          <w:p w14:paraId="4E4B35B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59CE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637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7F4C0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7FA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2ADF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DC16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6682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3AAC9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EE72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D9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74CB580D" w14:textId="77777777">
        <w:tc>
          <w:tcPr>
            <w:tcW w:w="838" w:type="dxa"/>
            <w:vMerge/>
            <w:shd w:val="clear" w:color="auto" w:fill="auto"/>
            <w:vAlign w:val="center"/>
          </w:tcPr>
          <w:p w14:paraId="2576EEA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AEF5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915D8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60F6C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C63B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D8B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0BB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84C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4F78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CAE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5B9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-8.44%</w:t>
            </w:r>
          </w:p>
        </w:tc>
      </w:tr>
      <w:tr w:rsidR="008E67BA" w14:paraId="48B59881" w14:textId="77777777">
        <w:tc>
          <w:tcPr>
            <w:tcW w:w="838" w:type="dxa"/>
            <w:shd w:val="clear" w:color="auto" w:fill="auto"/>
            <w:vAlign w:val="center"/>
          </w:tcPr>
          <w:p w14:paraId="37FDE4E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4462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477C2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7053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4F77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B66D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8AC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F52C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A9A2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C57C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53.99%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3CC0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75756A" w14:textId="77777777">
        <w:tc>
          <w:tcPr>
            <w:tcW w:w="838" w:type="dxa"/>
            <w:shd w:val="clear" w:color="auto" w:fill="auto"/>
            <w:vAlign w:val="center"/>
          </w:tcPr>
          <w:p w14:paraId="79A86E6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A0EB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80AF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C701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9FA4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787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357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26F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A470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8E4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30.16%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1AD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43F56F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1B261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0916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61E5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4CD6262" w14:textId="328433B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82B8722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8EBD4B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power back off=10dB,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3E5E35E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A4CD84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5113286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6701481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7366F72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A44806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F463EA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4DD4EF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92A9D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E5BCE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8BE7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41771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83376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F22AA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5B7B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AFCC7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E039F0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0FE8A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0D27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3A8D7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674F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5D3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383F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FBC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F2E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0D2D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A544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4BB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</w:tr>
      <w:tr w:rsidR="008E67BA" w14:paraId="49177B48" w14:textId="77777777">
        <w:tc>
          <w:tcPr>
            <w:tcW w:w="838" w:type="dxa"/>
            <w:vMerge/>
            <w:shd w:val="clear" w:color="auto" w:fill="auto"/>
            <w:vAlign w:val="center"/>
          </w:tcPr>
          <w:p w14:paraId="6BF91F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449A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D55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6B6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00F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A2D4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BE4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D59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8E8B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CFC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BAD2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20686.98%</w:t>
            </w:r>
          </w:p>
        </w:tc>
      </w:tr>
      <w:tr w:rsidR="008E67BA" w14:paraId="5B1FE722" w14:textId="77777777">
        <w:tc>
          <w:tcPr>
            <w:tcW w:w="838" w:type="dxa"/>
            <w:vMerge/>
            <w:shd w:val="clear" w:color="auto" w:fill="auto"/>
            <w:vAlign w:val="center"/>
          </w:tcPr>
          <w:p w14:paraId="24E14A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E0E1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4457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D27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AB95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921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5090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6D075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48A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00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82C0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</w:tr>
      <w:tr w:rsidR="008E67BA" w14:paraId="33F801F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1F2EE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A615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89E0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17BA3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37BC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3D8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95E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10DBA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B6C5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BB76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CB9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</w:tr>
      <w:tr w:rsidR="008E67BA" w14:paraId="6B1347E7" w14:textId="77777777">
        <w:tc>
          <w:tcPr>
            <w:tcW w:w="838" w:type="dxa"/>
            <w:vMerge/>
            <w:shd w:val="clear" w:color="auto" w:fill="auto"/>
            <w:vAlign w:val="center"/>
          </w:tcPr>
          <w:p w14:paraId="4C70DE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20A9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0903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E52C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F8F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1E4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E6B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70B0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83C6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7E70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9E04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2964.35%</w:t>
            </w:r>
          </w:p>
        </w:tc>
      </w:tr>
      <w:tr w:rsidR="008E67BA" w14:paraId="1E134E81" w14:textId="77777777">
        <w:tc>
          <w:tcPr>
            <w:tcW w:w="838" w:type="dxa"/>
            <w:vMerge/>
            <w:shd w:val="clear" w:color="auto" w:fill="auto"/>
            <w:vAlign w:val="center"/>
          </w:tcPr>
          <w:p w14:paraId="5DBA58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D039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F3A8A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3CD7C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3C1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C14B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769B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4A1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130B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BDD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695C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0.73%</w:t>
            </w:r>
          </w:p>
        </w:tc>
      </w:tr>
      <w:tr w:rsidR="008E67BA" w14:paraId="52D4DC0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5B75F5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D05F9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F03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0B1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884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99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A2B0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638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ED2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D16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916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-91.90%</w:t>
            </w:r>
          </w:p>
        </w:tc>
      </w:tr>
      <w:tr w:rsidR="008E67BA" w14:paraId="7AAAFAA4" w14:textId="77777777">
        <w:tc>
          <w:tcPr>
            <w:tcW w:w="838" w:type="dxa"/>
            <w:vMerge/>
            <w:shd w:val="clear" w:color="auto" w:fill="auto"/>
            <w:vAlign w:val="center"/>
          </w:tcPr>
          <w:p w14:paraId="4B0AAA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935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9C13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B60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62B7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2592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6752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DD2D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F697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2A4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67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5FB311FB" w14:textId="77777777">
        <w:tc>
          <w:tcPr>
            <w:tcW w:w="838" w:type="dxa"/>
            <w:vMerge/>
            <w:shd w:val="clear" w:color="auto" w:fill="auto"/>
            <w:vAlign w:val="center"/>
          </w:tcPr>
          <w:p w14:paraId="0C5E63C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5DE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E1F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550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6228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A8E0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BB9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BC52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A901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AE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AE8F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7884CFB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3C5BA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9944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9EC1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175ED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12F4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32B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B333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FB86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-36.76%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0DAB9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FBA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1B6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-74.98%</w:t>
            </w:r>
          </w:p>
        </w:tc>
      </w:tr>
      <w:tr w:rsidR="008E67BA" w14:paraId="4DDF55E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2187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4BD8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FBED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589F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F3FB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13D7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435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736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2195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5C05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35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8E67BA" w14:paraId="2D965F6F" w14:textId="77777777">
        <w:tc>
          <w:tcPr>
            <w:tcW w:w="838" w:type="dxa"/>
            <w:vMerge/>
            <w:shd w:val="clear" w:color="auto" w:fill="auto"/>
            <w:vAlign w:val="center"/>
          </w:tcPr>
          <w:p w14:paraId="0BEF23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25989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5CB7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F386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7E0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E6E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04A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BC5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7E1B2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77F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55AB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8E67BA" w14:paraId="0C0481B4" w14:textId="77777777">
        <w:tc>
          <w:tcPr>
            <w:tcW w:w="838" w:type="dxa"/>
            <w:shd w:val="clear" w:color="auto" w:fill="auto"/>
            <w:vAlign w:val="center"/>
          </w:tcPr>
          <w:p w14:paraId="7CD7E1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03B2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DE95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19D8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8D77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3127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C75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907F5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5087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6858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0619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A63987A" w14:textId="77777777">
        <w:tc>
          <w:tcPr>
            <w:tcW w:w="838" w:type="dxa"/>
            <w:shd w:val="clear" w:color="auto" w:fill="auto"/>
            <w:vAlign w:val="center"/>
          </w:tcPr>
          <w:p w14:paraId="23F07F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61CC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F9D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5111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1B9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415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B98A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25.62%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EF2CD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3D59A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8EA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41.49%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5A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97CC2A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9DD5537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7B1AF11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3A04F4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80E5918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27161F5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245B3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6F1EC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A017C3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0714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B9B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73551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9315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A66B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8505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3108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D9C9DB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6BC5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3E91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5664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62A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1FD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D8B4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8DC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7B1D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E31AA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619A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26.34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725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</w:tr>
      <w:tr w:rsidR="008E67BA" w14:paraId="62F21648" w14:textId="77777777">
        <w:tc>
          <w:tcPr>
            <w:tcW w:w="838" w:type="dxa"/>
            <w:vMerge/>
            <w:shd w:val="clear" w:color="auto" w:fill="auto"/>
            <w:vAlign w:val="center"/>
          </w:tcPr>
          <w:p w14:paraId="1C5C4E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C16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271BA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0D0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366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093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6274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189F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1B5B7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4CDA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541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</w:tr>
      <w:tr w:rsidR="008E67BA" w14:paraId="32963D9A" w14:textId="77777777">
        <w:tc>
          <w:tcPr>
            <w:tcW w:w="838" w:type="dxa"/>
            <w:vMerge/>
            <w:shd w:val="clear" w:color="auto" w:fill="auto"/>
            <w:vAlign w:val="center"/>
          </w:tcPr>
          <w:p w14:paraId="7C4DBA0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E73B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EDC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6210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28.02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37A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0A67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7D3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DA3F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C4B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15E7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674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8E67BA" w14:paraId="73535C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C603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8DAF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98F2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5187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E2E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889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9F6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C701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B8336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A6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E8F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</w:tr>
      <w:tr w:rsidR="008E67BA" w14:paraId="36DF8324" w14:textId="77777777">
        <w:tc>
          <w:tcPr>
            <w:tcW w:w="838" w:type="dxa"/>
            <w:vMerge/>
            <w:shd w:val="clear" w:color="auto" w:fill="auto"/>
            <w:vAlign w:val="center"/>
          </w:tcPr>
          <w:p w14:paraId="600E35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29BF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9E20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6135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5CC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EAB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5E33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FCD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107.64%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68E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480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7A60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31118.67%</w:t>
            </w:r>
          </w:p>
        </w:tc>
      </w:tr>
      <w:tr w:rsidR="008E67BA" w14:paraId="1D087C83" w14:textId="77777777">
        <w:tc>
          <w:tcPr>
            <w:tcW w:w="838" w:type="dxa"/>
            <w:vMerge/>
            <w:shd w:val="clear" w:color="auto" w:fill="auto"/>
            <w:vAlign w:val="center"/>
          </w:tcPr>
          <w:p w14:paraId="37B6D5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2B0A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A45EF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1270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664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7345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2C1B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24DE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681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7652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C1B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</w:tr>
      <w:tr w:rsidR="008E67BA" w14:paraId="53372FF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99D7B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985B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FE3A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226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B838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8916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37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67AF2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AEB7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D51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1254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76.55%</w:t>
            </w:r>
          </w:p>
        </w:tc>
      </w:tr>
      <w:tr w:rsidR="008E67BA" w14:paraId="3008F0AB" w14:textId="77777777">
        <w:tc>
          <w:tcPr>
            <w:tcW w:w="838" w:type="dxa"/>
            <w:vMerge/>
            <w:shd w:val="clear" w:color="auto" w:fill="auto"/>
            <w:vAlign w:val="center"/>
          </w:tcPr>
          <w:p w14:paraId="07389F6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4714F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BFD3C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03E7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D52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FCA0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B54E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A1BC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D6F7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E0B5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A383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2.88%</w:t>
            </w:r>
          </w:p>
        </w:tc>
      </w:tr>
      <w:tr w:rsidR="008E67BA" w14:paraId="69AF2893" w14:textId="77777777">
        <w:tc>
          <w:tcPr>
            <w:tcW w:w="838" w:type="dxa"/>
            <w:vMerge/>
            <w:shd w:val="clear" w:color="auto" w:fill="auto"/>
            <w:vAlign w:val="center"/>
          </w:tcPr>
          <w:p w14:paraId="6205AB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86F1D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9F8A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E510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C457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696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A75A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56FC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82477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FB2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A5B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6.21%</w:t>
            </w:r>
          </w:p>
        </w:tc>
      </w:tr>
      <w:tr w:rsidR="008E67BA" w14:paraId="7F1B381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FB47D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2D1F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0D2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BE2F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22119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DC8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D186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2DCB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D1BF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A6B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05E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-61.88%</w:t>
            </w:r>
          </w:p>
        </w:tc>
      </w:tr>
      <w:tr w:rsidR="008E67BA" w14:paraId="4270156B" w14:textId="77777777">
        <w:tc>
          <w:tcPr>
            <w:tcW w:w="838" w:type="dxa"/>
            <w:vMerge/>
            <w:shd w:val="clear" w:color="auto" w:fill="auto"/>
            <w:vAlign w:val="center"/>
          </w:tcPr>
          <w:p w14:paraId="5243E2C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5F18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2884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72ED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51493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5998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4BF7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757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E884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3B3D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C0D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3DB56C03" w14:textId="77777777">
        <w:tc>
          <w:tcPr>
            <w:tcW w:w="838" w:type="dxa"/>
            <w:vMerge/>
            <w:shd w:val="clear" w:color="auto" w:fill="auto"/>
            <w:vAlign w:val="center"/>
          </w:tcPr>
          <w:p w14:paraId="60F27E1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DC18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A44E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1767E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9F0F7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57F2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FF79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E27C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6BFD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A9CC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25FF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</w:tr>
      <w:tr w:rsidR="008E67BA" w14:paraId="1FCFEBAC" w14:textId="77777777">
        <w:tc>
          <w:tcPr>
            <w:tcW w:w="838" w:type="dxa"/>
            <w:shd w:val="clear" w:color="auto" w:fill="auto"/>
            <w:vAlign w:val="center"/>
          </w:tcPr>
          <w:p w14:paraId="73FD78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169F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F8AB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2C8FC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9C1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9D2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DC9D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9FA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DA8F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C0E3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53.64%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F47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FA9B0E1" w14:textId="77777777">
        <w:tc>
          <w:tcPr>
            <w:tcW w:w="838" w:type="dxa"/>
            <w:shd w:val="clear" w:color="auto" w:fill="auto"/>
            <w:vAlign w:val="center"/>
          </w:tcPr>
          <w:p w14:paraId="0690FB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102B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599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EFC66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E52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FCA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F1DC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9424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841C4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099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23.96%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9AD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8E284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BF365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3946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78393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01018A5" w14:textId="0BBB7E22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CAB86A1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3B58B263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power back off=3dB, large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6"/>
        <w:gridCol w:w="845"/>
        <w:gridCol w:w="948"/>
        <w:gridCol w:w="946"/>
        <w:gridCol w:w="884"/>
        <w:gridCol w:w="948"/>
        <w:gridCol w:w="950"/>
      </w:tblGrid>
      <w:tr w:rsidR="008E67BA" w14:paraId="1D20BAF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C056CE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71CF0A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2ED999F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6CF56496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714CED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BB2565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A7776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9BEFB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4969F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734B6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206F0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B4F693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84DD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36C06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81011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8079A5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44FDA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6B58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3464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F58D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770.64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2468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ACB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BBB2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458.82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EAE3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DA2D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0DB5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317.88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4F577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8E67BA" w14:paraId="7088E2E3" w14:textId="77777777">
        <w:tc>
          <w:tcPr>
            <w:tcW w:w="838" w:type="dxa"/>
            <w:vMerge/>
            <w:shd w:val="clear" w:color="auto" w:fill="auto"/>
            <w:vAlign w:val="center"/>
          </w:tcPr>
          <w:p w14:paraId="36B7E4A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CAA7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91E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698B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288.56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B0B8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D94A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020F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D2ADE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B626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FF1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4197A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1166.02%</w:t>
            </w:r>
          </w:p>
        </w:tc>
      </w:tr>
      <w:tr w:rsidR="008E67BA" w14:paraId="1DBA93BD" w14:textId="77777777">
        <w:tc>
          <w:tcPr>
            <w:tcW w:w="838" w:type="dxa"/>
            <w:vMerge/>
            <w:shd w:val="clear" w:color="auto" w:fill="auto"/>
            <w:vAlign w:val="center"/>
          </w:tcPr>
          <w:p w14:paraId="4E75053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503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811D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495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748.66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5DD2B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E5B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74A5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460.85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E073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8160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70E6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304.34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540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</w:tr>
      <w:tr w:rsidR="008E67BA" w14:paraId="7D0B42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9C28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65701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37A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E633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88.78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95B9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5331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250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EC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5669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0D6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68C3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7.43%</w:t>
            </w:r>
          </w:p>
        </w:tc>
      </w:tr>
      <w:tr w:rsidR="008E67BA" w14:paraId="56B94AE0" w14:textId="77777777">
        <w:tc>
          <w:tcPr>
            <w:tcW w:w="838" w:type="dxa"/>
            <w:vMerge/>
            <w:shd w:val="clear" w:color="auto" w:fill="auto"/>
            <w:vAlign w:val="center"/>
          </w:tcPr>
          <w:p w14:paraId="33F08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FEB58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87E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9B8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6CB20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98FC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14A3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BD97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271.25%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1F8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1A81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DE21E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290.00%</w:t>
            </w:r>
          </w:p>
        </w:tc>
      </w:tr>
      <w:tr w:rsidR="008E67BA" w14:paraId="3401EC14" w14:textId="77777777">
        <w:tc>
          <w:tcPr>
            <w:tcW w:w="838" w:type="dxa"/>
            <w:vMerge/>
            <w:shd w:val="clear" w:color="auto" w:fill="auto"/>
            <w:vAlign w:val="center"/>
          </w:tcPr>
          <w:p w14:paraId="1D7A519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97C1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D9C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82E1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92.97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122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2047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5D65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58.95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70D3A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19A3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33D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4ED0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4.34%</w:t>
            </w:r>
          </w:p>
        </w:tc>
      </w:tr>
      <w:tr w:rsidR="008E67BA" w14:paraId="3BE0450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CA97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18EA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F457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E09A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CA11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CA6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E85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6839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28647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7A44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1B0E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-19.51%</w:t>
            </w:r>
          </w:p>
        </w:tc>
      </w:tr>
      <w:tr w:rsidR="008E67BA" w14:paraId="51794589" w14:textId="77777777">
        <w:tc>
          <w:tcPr>
            <w:tcW w:w="838" w:type="dxa"/>
            <w:vMerge/>
            <w:shd w:val="clear" w:color="auto" w:fill="auto"/>
            <w:vAlign w:val="center"/>
          </w:tcPr>
          <w:p w14:paraId="25C52DB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773E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A605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2FC3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86CA2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986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BD00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D46F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CDD4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5D64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D9D9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</w:tr>
      <w:tr w:rsidR="008E67BA" w14:paraId="700D158D" w14:textId="77777777">
        <w:tc>
          <w:tcPr>
            <w:tcW w:w="838" w:type="dxa"/>
            <w:vMerge/>
            <w:shd w:val="clear" w:color="auto" w:fill="auto"/>
            <w:vAlign w:val="center"/>
          </w:tcPr>
          <w:p w14:paraId="346D6A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938A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CCB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5792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88E4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8A9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AEA8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7CBD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87D4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024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2ADC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-8.39%</w:t>
            </w:r>
          </w:p>
        </w:tc>
      </w:tr>
      <w:tr w:rsidR="008E67BA" w14:paraId="73263A3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100A2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6718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157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3623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7F2D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638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5E2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47.15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A6A9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3BEB5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36A5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285.18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98A21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-36.84%</w:t>
            </w:r>
          </w:p>
        </w:tc>
      </w:tr>
      <w:tr w:rsidR="008E67BA" w14:paraId="58393CF4" w14:textId="77777777">
        <w:tc>
          <w:tcPr>
            <w:tcW w:w="838" w:type="dxa"/>
            <w:vMerge/>
            <w:shd w:val="clear" w:color="auto" w:fill="auto"/>
            <w:vAlign w:val="center"/>
          </w:tcPr>
          <w:p w14:paraId="1C935B0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1793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94A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9D6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2984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1866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0E56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016B5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4CD6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62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4AFD2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0.59%</w:t>
            </w:r>
          </w:p>
        </w:tc>
      </w:tr>
      <w:tr w:rsidR="008E67BA" w14:paraId="5DC4C6BE" w14:textId="77777777">
        <w:tc>
          <w:tcPr>
            <w:tcW w:w="838" w:type="dxa"/>
            <w:vMerge/>
            <w:shd w:val="clear" w:color="auto" w:fill="auto"/>
            <w:vAlign w:val="center"/>
          </w:tcPr>
          <w:p w14:paraId="26E440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808D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C2E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541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51DA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2CB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D0D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17.11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5EE6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7B61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5336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25.56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15BE7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-3.80%</w:t>
            </w:r>
          </w:p>
        </w:tc>
      </w:tr>
      <w:tr w:rsidR="008E67BA" w14:paraId="5D37C98D" w14:textId="77777777">
        <w:tc>
          <w:tcPr>
            <w:tcW w:w="838" w:type="dxa"/>
            <w:shd w:val="clear" w:color="auto" w:fill="auto"/>
            <w:vAlign w:val="center"/>
          </w:tcPr>
          <w:p w14:paraId="61093E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9FD4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B155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79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EDC0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DA2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3F28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28.95%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4F2B4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DFED0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A0AB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CCCF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421157" w14:textId="77777777">
        <w:tc>
          <w:tcPr>
            <w:tcW w:w="838" w:type="dxa"/>
            <w:shd w:val="clear" w:color="auto" w:fill="auto"/>
            <w:vAlign w:val="center"/>
          </w:tcPr>
          <w:p w14:paraId="403C175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592F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770D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4B2A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BC6F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0F0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4179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29.70%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AEC3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23F79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952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52.57%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45789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C30867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AA038C2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0FAE319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28B1096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2AC394C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AEA8C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CA4599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0D59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2ADD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E81E8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B8A9E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5B195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4E9478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69BC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7D6F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239A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BAD3A1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30E4B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73E10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8C3D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E28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325.58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34528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2307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4E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27E2C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7F49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401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1B805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59.96%</w:t>
            </w:r>
          </w:p>
        </w:tc>
      </w:tr>
      <w:tr w:rsidR="008E67BA" w14:paraId="6802F537" w14:textId="77777777">
        <w:tc>
          <w:tcPr>
            <w:tcW w:w="838" w:type="dxa"/>
            <w:vMerge/>
            <w:shd w:val="clear" w:color="auto" w:fill="auto"/>
            <w:vAlign w:val="center"/>
          </w:tcPr>
          <w:p w14:paraId="4F9B65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972F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F7C3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1BA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18F4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ECCC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67F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AF653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E05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9796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805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238.95%</w:t>
            </w:r>
          </w:p>
        </w:tc>
      </w:tr>
      <w:tr w:rsidR="008E67BA" w14:paraId="27347371" w14:textId="77777777">
        <w:tc>
          <w:tcPr>
            <w:tcW w:w="838" w:type="dxa"/>
            <w:vMerge/>
            <w:shd w:val="clear" w:color="auto" w:fill="auto"/>
            <w:vAlign w:val="center"/>
          </w:tcPr>
          <w:p w14:paraId="548632A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52B5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03C8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DD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309.70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7CD4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A32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705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F4BC9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97268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1BAD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1D72F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56.05%</w:t>
            </w:r>
          </w:p>
        </w:tc>
      </w:tr>
      <w:tr w:rsidR="008E67BA" w14:paraId="11ACF3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23D8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EE84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6604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D3C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8F18B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AB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E83C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127.34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8598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EEB6B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99F9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F3B6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16.86%</w:t>
            </w:r>
          </w:p>
        </w:tc>
      </w:tr>
      <w:tr w:rsidR="008E67BA" w14:paraId="69D57B26" w14:textId="77777777">
        <w:tc>
          <w:tcPr>
            <w:tcW w:w="838" w:type="dxa"/>
            <w:vMerge/>
            <w:shd w:val="clear" w:color="auto" w:fill="auto"/>
            <w:vAlign w:val="center"/>
          </w:tcPr>
          <w:p w14:paraId="32F3A1D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958B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055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1D54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140.22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F515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8F4C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77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0F56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4B73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98B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2746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5635.03%</w:t>
            </w:r>
          </w:p>
        </w:tc>
      </w:tr>
      <w:tr w:rsidR="008E67BA" w14:paraId="76FD1CBE" w14:textId="77777777">
        <w:tc>
          <w:tcPr>
            <w:tcW w:w="838" w:type="dxa"/>
            <w:vMerge/>
            <w:shd w:val="clear" w:color="auto" w:fill="auto"/>
            <w:vAlign w:val="center"/>
          </w:tcPr>
          <w:p w14:paraId="3DE240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DF32E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AFB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649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221.26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0E466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2B1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09DE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FBCA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4276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0F3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233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</w:tr>
      <w:tr w:rsidR="008E67BA" w14:paraId="3A8871E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744AD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CB25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5A20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A9E6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905C1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62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8C1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09E62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7379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F965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896.70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9CA8C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-29.80%</w:t>
            </w:r>
          </w:p>
        </w:tc>
      </w:tr>
      <w:tr w:rsidR="008E67BA" w14:paraId="61D47176" w14:textId="77777777">
        <w:tc>
          <w:tcPr>
            <w:tcW w:w="838" w:type="dxa"/>
            <w:vMerge/>
            <w:shd w:val="clear" w:color="auto" w:fill="auto"/>
            <w:vAlign w:val="center"/>
          </w:tcPr>
          <w:p w14:paraId="1F86BE8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4814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44E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40EF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C3960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3AD5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221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2B38E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7AA8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B0D8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C7579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-21.20%</w:t>
            </w:r>
          </w:p>
        </w:tc>
      </w:tr>
      <w:tr w:rsidR="008E67BA" w14:paraId="4F664661" w14:textId="77777777">
        <w:tc>
          <w:tcPr>
            <w:tcW w:w="838" w:type="dxa"/>
            <w:vMerge/>
            <w:shd w:val="clear" w:color="auto" w:fill="auto"/>
            <w:vAlign w:val="center"/>
          </w:tcPr>
          <w:p w14:paraId="2E11A45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D9993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D761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CAA7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58F67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7F70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0515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3050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1AA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8BA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137.79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5894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-30.59%</w:t>
            </w:r>
          </w:p>
        </w:tc>
      </w:tr>
      <w:tr w:rsidR="008E67BA" w14:paraId="7C4A87A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1A6C9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98EA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685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88D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1327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2ED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4E4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433F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1E0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4CB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636B8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-55.62%</w:t>
            </w:r>
          </w:p>
        </w:tc>
      </w:tr>
      <w:tr w:rsidR="008E67BA" w14:paraId="1536BE55" w14:textId="77777777">
        <w:tc>
          <w:tcPr>
            <w:tcW w:w="838" w:type="dxa"/>
            <w:vMerge/>
            <w:shd w:val="clear" w:color="auto" w:fill="auto"/>
            <w:vAlign w:val="center"/>
          </w:tcPr>
          <w:p w14:paraId="52438F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E311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1058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34A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0F4ED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442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003C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8295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144B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AB0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8ACF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-9.54%</w:t>
            </w:r>
          </w:p>
        </w:tc>
      </w:tr>
      <w:tr w:rsidR="008E67BA" w14:paraId="5130C0A3" w14:textId="77777777">
        <w:tc>
          <w:tcPr>
            <w:tcW w:w="838" w:type="dxa"/>
            <w:vMerge/>
            <w:shd w:val="clear" w:color="auto" w:fill="auto"/>
            <w:vAlign w:val="center"/>
          </w:tcPr>
          <w:p w14:paraId="70307F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A0A2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895D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DDAC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3331F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95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23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FDAA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75F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99AB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539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-17.44%</w:t>
            </w:r>
          </w:p>
        </w:tc>
      </w:tr>
      <w:tr w:rsidR="008E67BA" w14:paraId="2EF95798" w14:textId="77777777">
        <w:tc>
          <w:tcPr>
            <w:tcW w:w="838" w:type="dxa"/>
            <w:shd w:val="clear" w:color="auto" w:fill="auto"/>
            <w:vAlign w:val="center"/>
          </w:tcPr>
          <w:p w14:paraId="565B09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91F1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DB50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C96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15.18%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7DCD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FB97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EF6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34.64%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06A3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9297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897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043AA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AA7DFA3" w14:textId="77777777">
        <w:tc>
          <w:tcPr>
            <w:tcW w:w="838" w:type="dxa"/>
            <w:shd w:val="clear" w:color="auto" w:fill="auto"/>
            <w:vAlign w:val="center"/>
          </w:tcPr>
          <w:p w14:paraId="2EA23A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B03F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3EB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F72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C616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439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B7D2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A20C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5A6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261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34.08%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35B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9581C5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53B4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E7DC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0503A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B4CB8BD" w14:textId="4FD1E12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4438B1F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E3CFE8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 xml:space="preserve">Power back off=6dB, </w:t>
      </w:r>
      <w:r>
        <w:rPr>
          <w:lang w:val="en-US" w:eastAsia="zh-CN"/>
        </w:rPr>
        <w:t xml:space="preserve">large </w:t>
      </w:r>
      <w:r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1"/>
        <w:gridCol w:w="841"/>
        <w:gridCol w:w="932"/>
        <w:gridCol w:w="842"/>
        <w:gridCol w:w="936"/>
        <w:gridCol w:w="932"/>
        <w:gridCol w:w="877"/>
        <w:gridCol w:w="936"/>
        <w:gridCol w:w="1020"/>
      </w:tblGrid>
      <w:tr w:rsidR="008E67BA" w14:paraId="387FDC8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4FE3C5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185DBCA2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5F1A635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61442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C6EF67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C3B79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30B9191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803E5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88AA23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97E478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8B43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596A7A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FAB6CA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74A7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C42096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C5CCD8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7F19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70D2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83841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147D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790.52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D4A77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CC516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037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480.23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0C1C2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455EE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B69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340.75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FD3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</w:tr>
      <w:tr w:rsidR="008E67BA" w14:paraId="431C3CB1" w14:textId="77777777">
        <w:tc>
          <w:tcPr>
            <w:tcW w:w="838" w:type="dxa"/>
            <w:vMerge/>
            <w:shd w:val="clear" w:color="auto" w:fill="auto"/>
            <w:vAlign w:val="center"/>
          </w:tcPr>
          <w:p w14:paraId="3F46E66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01D6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78392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D967F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306.80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19B9D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9E4D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A690C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196.96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B0E2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221.02%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9A8BE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B04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2471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586923.23%</w:t>
            </w:r>
          </w:p>
        </w:tc>
      </w:tr>
      <w:tr w:rsidR="008E67BA" w14:paraId="569BB5A1" w14:textId="77777777">
        <w:tc>
          <w:tcPr>
            <w:tcW w:w="838" w:type="dxa"/>
            <w:vMerge/>
            <w:shd w:val="clear" w:color="auto" w:fill="auto"/>
            <w:vAlign w:val="center"/>
          </w:tcPr>
          <w:p w14:paraId="2D512D5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4530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F696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9B03B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765.17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E949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8C87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9D9A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477.51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532B7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5A843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3F0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322.90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46A2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14.70%</w:t>
            </w:r>
          </w:p>
        </w:tc>
      </w:tr>
      <w:tr w:rsidR="008E67BA" w14:paraId="3072921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E93C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46C3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3B42C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22663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90.27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5D527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D6141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0A1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60.33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7E26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AA9B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A035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9280C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14.15%</w:t>
            </w:r>
          </w:p>
        </w:tc>
      </w:tr>
      <w:tr w:rsidR="008E67BA" w14:paraId="28DAE124" w14:textId="77777777">
        <w:tc>
          <w:tcPr>
            <w:tcW w:w="838" w:type="dxa"/>
            <w:vMerge/>
            <w:shd w:val="clear" w:color="auto" w:fill="auto"/>
            <w:vAlign w:val="center"/>
          </w:tcPr>
          <w:p w14:paraId="365A341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8C829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27A8B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45E9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59.97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F1A56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07F83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E6B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CF037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380.73%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8484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CE3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60E2C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23344.47%</w:t>
            </w:r>
          </w:p>
        </w:tc>
      </w:tr>
      <w:tr w:rsidR="008E67BA" w14:paraId="1AD0D136" w14:textId="77777777">
        <w:tc>
          <w:tcPr>
            <w:tcW w:w="838" w:type="dxa"/>
            <w:vMerge/>
            <w:shd w:val="clear" w:color="auto" w:fill="auto"/>
            <w:vAlign w:val="center"/>
          </w:tcPr>
          <w:p w14:paraId="6FFBDB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30CF4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78C38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952D8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A47B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C197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38E7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A1A31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9E6EF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867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15FFF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6.74%</w:t>
            </w:r>
          </w:p>
        </w:tc>
      </w:tr>
      <w:tr w:rsidR="008E67BA" w14:paraId="3CE6CE1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F6C1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6E51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34B57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C755D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D9D1A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F0134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41D6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4C378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-84.07%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9F6CB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F6E8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69.23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4CB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-48.02%</w:t>
            </w:r>
          </w:p>
        </w:tc>
      </w:tr>
      <w:tr w:rsidR="008E67BA" w14:paraId="2FFCA0BC" w14:textId="77777777">
        <w:tc>
          <w:tcPr>
            <w:tcW w:w="838" w:type="dxa"/>
            <w:vMerge/>
            <w:shd w:val="clear" w:color="auto" w:fill="auto"/>
            <w:vAlign w:val="center"/>
          </w:tcPr>
          <w:p w14:paraId="7D7E00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1C9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D039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A35A0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66936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D6420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40E1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51386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92D1F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196C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162A2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</w:tr>
      <w:tr w:rsidR="008E67BA" w14:paraId="3E0565EF" w14:textId="77777777">
        <w:tc>
          <w:tcPr>
            <w:tcW w:w="838" w:type="dxa"/>
            <w:vMerge/>
            <w:shd w:val="clear" w:color="auto" w:fill="auto"/>
            <w:vAlign w:val="center"/>
          </w:tcPr>
          <w:p w14:paraId="09AF0D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B668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FC6BA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5F420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19ACA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A478C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EAB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9CBED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-10.03%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F545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1B6BE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AABD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-12.32%</w:t>
            </w:r>
          </w:p>
        </w:tc>
      </w:tr>
      <w:tr w:rsidR="008E67BA" w14:paraId="396C3E4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02447F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E95C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58C3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03A50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2DB2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C1F3D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7B8A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F80C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-72.54%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A0165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A10C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6DC6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-75.37%</w:t>
            </w:r>
          </w:p>
        </w:tc>
      </w:tr>
      <w:tr w:rsidR="008E67BA" w14:paraId="73044A68" w14:textId="77777777">
        <w:tc>
          <w:tcPr>
            <w:tcW w:w="838" w:type="dxa"/>
            <w:vMerge/>
            <w:shd w:val="clear" w:color="auto" w:fill="auto"/>
            <w:vAlign w:val="center"/>
          </w:tcPr>
          <w:p w14:paraId="089D282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1ACA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ED07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E7E3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BCB54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26BA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3AE8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9F84C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58D5E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7C1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1ACF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8E67BA" w14:paraId="1CB84AD3" w14:textId="77777777">
        <w:tc>
          <w:tcPr>
            <w:tcW w:w="838" w:type="dxa"/>
            <w:vMerge/>
            <w:shd w:val="clear" w:color="auto" w:fill="auto"/>
            <w:vAlign w:val="center"/>
          </w:tcPr>
          <w:p w14:paraId="06A76A8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AD67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A6B39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E817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8088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A84E5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765A6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1C2F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EF3F3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FC6A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398E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</w:tr>
      <w:tr w:rsidR="008E67BA" w14:paraId="5552107E" w14:textId="77777777">
        <w:tc>
          <w:tcPr>
            <w:tcW w:w="838" w:type="dxa"/>
            <w:shd w:val="clear" w:color="auto" w:fill="auto"/>
            <w:vAlign w:val="center"/>
          </w:tcPr>
          <w:p w14:paraId="651B33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91C8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6D21E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5F336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5.95%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E7B92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5ABF9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897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27.37%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1C748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54478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D24A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8BE1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CABDC33" w14:textId="77777777">
        <w:tc>
          <w:tcPr>
            <w:tcW w:w="838" w:type="dxa"/>
            <w:shd w:val="clear" w:color="auto" w:fill="auto"/>
            <w:vAlign w:val="center"/>
          </w:tcPr>
          <w:p w14:paraId="484F8B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B477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C525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D198E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873FA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4704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D67B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28.18%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93B1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B89B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EFFD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E20A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B3756E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82B5132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0D6954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43297B6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9707B4F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7BFC46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50E71A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62BE0C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C5BE2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BFED4A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A31854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D3CB5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02D9A4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085954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BC90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007D6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1E5793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2DE9F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88845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D492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B3889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2F98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13.45%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A5642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3129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208.11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B0529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68.37%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0211C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13DE7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109.43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DD7B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221.75%</w:t>
            </w:r>
          </w:p>
        </w:tc>
      </w:tr>
      <w:tr w:rsidR="008E67BA" w14:paraId="2C6A7AC7" w14:textId="77777777">
        <w:tc>
          <w:tcPr>
            <w:tcW w:w="838" w:type="dxa"/>
            <w:vMerge/>
            <w:shd w:val="clear" w:color="auto" w:fill="auto"/>
            <w:vAlign w:val="center"/>
          </w:tcPr>
          <w:p w14:paraId="6B6743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83A2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BF3BC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08AB9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207.20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4FEF9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16.24%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4AAF2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24B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110.32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38F10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126.51%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28BAA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089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B792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7672.84%</w:t>
            </w:r>
          </w:p>
        </w:tc>
      </w:tr>
      <w:tr w:rsidR="008E67BA" w14:paraId="24AE907C" w14:textId="77777777">
        <w:tc>
          <w:tcPr>
            <w:tcW w:w="838" w:type="dxa"/>
            <w:vMerge/>
            <w:shd w:val="clear" w:color="auto" w:fill="auto"/>
            <w:vAlign w:val="center"/>
          </w:tcPr>
          <w:p w14:paraId="0BF4E26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9E9F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C682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3AD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327.81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66030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12.53%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3213E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D749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C663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69.27%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85AD5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B799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104.70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17F88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307.66%</w:t>
            </w:r>
          </w:p>
        </w:tc>
      </w:tr>
      <w:tr w:rsidR="008E67BA" w14:paraId="17D0C36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7E9B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41B3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296BC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BB749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17D5D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186D0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ED80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140.55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15FF3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8FAF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54F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103.65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8FAC7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35.82%</w:t>
            </w:r>
          </w:p>
        </w:tc>
      </w:tr>
      <w:tr w:rsidR="008E67BA" w14:paraId="3BB27C6A" w14:textId="77777777">
        <w:tc>
          <w:tcPr>
            <w:tcW w:w="838" w:type="dxa"/>
            <w:vMerge/>
            <w:shd w:val="clear" w:color="auto" w:fill="auto"/>
            <w:vAlign w:val="center"/>
          </w:tcPr>
          <w:p w14:paraId="3EE5AA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CDA6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B892C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88AC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E6F35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B737F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E13F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451C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F707B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3D40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15.49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DD97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16230.60%</w:t>
            </w:r>
          </w:p>
        </w:tc>
      </w:tr>
      <w:tr w:rsidR="008E67BA" w14:paraId="17FA7166" w14:textId="77777777">
        <w:tc>
          <w:tcPr>
            <w:tcW w:w="838" w:type="dxa"/>
            <w:vMerge/>
            <w:shd w:val="clear" w:color="auto" w:fill="auto"/>
            <w:vAlign w:val="center"/>
          </w:tcPr>
          <w:p w14:paraId="495BC17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195B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7E78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76BDA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225.67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FB148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F33C0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59DA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147.02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528EE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E6026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BFEE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2545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35.31%</w:t>
            </w:r>
          </w:p>
        </w:tc>
      </w:tr>
      <w:tr w:rsidR="008E67BA" w14:paraId="77F1244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DDD06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5EDC9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941F6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9C9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BE7C6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5BED2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9A0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4448C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-54.63%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4C1D8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8F7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244.20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72E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-80.88%</w:t>
            </w:r>
          </w:p>
        </w:tc>
      </w:tr>
      <w:tr w:rsidR="008E67BA" w14:paraId="18D635C8" w14:textId="77777777">
        <w:tc>
          <w:tcPr>
            <w:tcW w:w="838" w:type="dxa"/>
            <w:vMerge/>
            <w:shd w:val="clear" w:color="auto" w:fill="auto"/>
            <w:vAlign w:val="center"/>
          </w:tcPr>
          <w:p w14:paraId="79093B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4979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D0A2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9E69F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F7B06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DB9E8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02A1D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ABE4B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-35.77%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15C99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814D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377D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-46.12%</w:t>
            </w:r>
          </w:p>
        </w:tc>
      </w:tr>
      <w:tr w:rsidR="008E67BA" w14:paraId="60F03401" w14:textId="77777777">
        <w:tc>
          <w:tcPr>
            <w:tcW w:w="838" w:type="dxa"/>
            <w:vMerge/>
            <w:shd w:val="clear" w:color="auto" w:fill="auto"/>
            <w:vAlign w:val="center"/>
          </w:tcPr>
          <w:p w14:paraId="6CD9F35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5998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8342B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4784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653E1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AF902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D17E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F1A7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-42.29%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9C685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00BC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47.38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A311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-76.13%</w:t>
            </w:r>
          </w:p>
        </w:tc>
      </w:tr>
      <w:tr w:rsidR="008E67BA" w14:paraId="74E1FB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A07EE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543E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FBC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D531C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87034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39E8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3C23D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DCBB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-27.48%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C6CE3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63BC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13.31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534C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-65.34%</w:t>
            </w:r>
          </w:p>
        </w:tc>
      </w:tr>
      <w:tr w:rsidR="008E67BA" w14:paraId="216B9A11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8E2F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7824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E12A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BA93F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6EFD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A997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D18D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12681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-16.40%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D4CF7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CFE9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F469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-21.39%</w:t>
            </w:r>
          </w:p>
        </w:tc>
      </w:tr>
      <w:tr w:rsidR="008E67BA" w14:paraId="705E1C8E" w14:textId="77777777">
        <w:tc>
          <w:tcPr>
            <w:tcW w:w="838" w:type="dxa"/>
            <w:vMerge/>
            <w:shd w:val="clear" w:color="auto" w:fill="auto"/>
            <w:vAlign w:val="center"/>
          </w:tcPr>
          <w:p w14:paraId="380242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BB88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A6B7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86DD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9357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3D71B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4CB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FA81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EA8F9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6BA5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C10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-31.83%</w:t>
            </w:r>
          </w:p>
        </w:tc>
      </w:tr>
      <w:tr w:rsidR="008E67BA" w14:paraId="3EC8A11D" w14:textId="77777777">
        <w:tc>
          <w:tcPr>
            <w:tcW w:w="838" w:type="dxa"/>
            <w:shd w:val="clear" w:color="auto" w:fill="auto"/>
            <w:vAlign w:val="center"/>
          </w:tcPr>
          <w:p w14:paraId="657A55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2F92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90F5C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D5D26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14.90%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99B8B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F4CC0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757B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30.31%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C0EDE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174C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E1D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58.56%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217D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590461C" w14:textId="77777777">
        <w:tc>
          <w:tcPr>
            <w:tcW w:w="838" w:type="dxa"/>
            <w:shd w:val="clear" w:color="auto" w:fill="auto"/>
            <w:vAlign w:val="center"/>
          </w:tcPr>
          <w:p w14:paraId="31D9B3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C7E0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9F9DF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1F5E3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12A6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1E63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E871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E4B3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86EF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1A48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31.71%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0C4B6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357F81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ADE74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33AF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BC22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965D98D" w14:textId="4C418467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0D4C27F" w14:textId="77777777" w:rsidR="008E67BA" w:rsidRDefault="008E67BA">
      <w:pPr>
        <w:spacing w:after="0"/>
        <w:rPr>
          <w:rFonts w:eastAsia="맑은 고딕"/>
          <w:color w:val="000000"/>
          <w:lang w:eastAsia="ko-KR"/>
        </w:rPr>
      </w:pPr>
    </w:p>
    <w:p w14:paraId="2D367AEC" w14:textId="77777777" w:rsidR="008E67BA" w:rsidRDefault="003C1940">
      <w:pPr>
        <w:spacing w:after="0"/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lastRenderedPageBreak/>
        <w:t xml:space="preserve">power back off=10dB, </w:t>
      </w:r>
      <w:r>
        <w:rPr>
          <w:lang w:val="en-US" w:eastAsia="zh-CN"/>
        </w:rPr>
        <w:t xml:space="preserve">large </w:t>
      </w:r>
      <w:r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35"/>
        <w:gridCol w:w="835"/>
        <w:gridCol w:w="917"/>
        <w:gridCol w:w="836"/>
        <w:gridCol w:w="923"/>
        <w:gridCol w:w="918"/>
        <w:gridCol w:w="869"/>
        <w:gridCol w:w="923"/>
        <w:gridCol w:w="1101"/>
      </w:tblGrid>
      <w:tr w:rsidR="008E67BA" w14:paraId="6F20A3C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E168215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60892B0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0943BB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06726F3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8A701D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239237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511D8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8A406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7A9620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8224A1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7FFF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767D1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4CD2A8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DE49E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6954C9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222EA5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FE3A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0B66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56D1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66BE7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825.45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9FF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8A66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27A11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508.44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FF06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557A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EF44C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368.38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D160D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25.81%</w:t>
            </w:r>
          </w:p>
        </w:tc>
      </w:tr>
      <w:tr w:rsidR="008E67BA" w14:paraId="2FADA926" w14:textId="77777777">
        <w:tc>
          <w:tcPr>
            <w:tcW w:w="838" w:type="dxa"/>
            <w:vMerge/>
            <w:shd w:val="clear" w:color="auto" w:fill="auto"/>
            <w:vAlign w:val="center"/>
          </w:tcPr>
          <w:p w14:paraId="7084E0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9701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0187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6D568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505.47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40F2D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87.21%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54FD9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539C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239.11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9B27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289.72%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2D2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2046E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F0C23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6712198.82%</w:t>
            </w:r>
          </w:p>
        </w:tc>
      </w:tr>
      <w:tr w:rsidR="008E67BA" w14:paraId="67D7A2A3" w14:textId="77777777">
        <w:tc>
          <w:tcPr>
            <w:tcW w:w="838" w:type="dxa"/>
            <w:vMerge/>
            <w:shd w:val="clear" w:color="auto" w:fill="auto"/>
            <w:vAlign w:val="center"/>
          </w:tcPr>
          <w:p w14:paraId="343ED4B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728BD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6C06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D36FB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798.88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14F5B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C806D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FB9E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506.24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105E1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9AD81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051E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00DAD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24.76%</w:t>
            </w:r>
          </w:p>
        </w:tc>
      </w:tr>
      <w:tr w:rsidR="008E67BA" w14:paraId="12BA71B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68733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C0A89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9108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0551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92.36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91DAD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284D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AF8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4FB00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C3CB3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FBF47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45.17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816E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24.51%</w:t>
            </w:r>
          </w:p>
        </w:tc>
      </w:tr>
      <w:tr w:rsidR="008E67BA" w14:paraId="64B54DFE" w14:textId="77777777">
        <w:tc>
          <w:tcPr>
            <w:tcW w:w="838" w:type="dxa"/>
            <w:vMerge/>
            <w:shd w:val="clear" w:color="auto" w:fill="auto"/>
            <w:vAlign w:val="center"/>
          </w:tcPr>
          <w:p w14:paraId="15A9010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9A107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4765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D9ED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75.38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57B97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39.32%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16F58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7AB81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9950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451.08%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6320D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93089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607CF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52460.43%</w:t>
            </w:r>
          </w:p>
        </w:tc>
      </w:tr>
      <w:tr w:rsidR="008E67BA" w14:paraId="4024D45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7E08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24802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35556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BE9E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7A28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253F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7C53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62.75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EA686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9.46%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5739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E501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13C4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13.69%</w:t>
            </w:r>
          </w:p>
        </w:tc>
      </w:tr>
      <w:tr w:rsidR="008E67BA" w14:paraId="6309F3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FF28F0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765EA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E95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1F121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AA44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B99F5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C78DC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3ABFD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-86.24%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831F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FC99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3A7AF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-79.40%</w:t>
            </w:r>
          </w:p>
        </w:tc>
      </w:tr>
      <w:tr w:rsidR="008E67BA" w14:paraId="7C6AE080" w14:textId="77777777">
        <w:tc>
          <w:tcPr>
            <w:tcW w:w="838" w:type="dxa"/>
            <w:vMerge/>
            <w:shd w:val="clear" w:color="auto" w:fill="auto"/>
            <w:vAlign w:val="center"/>
          </w:tcPr>
          <w:p w14:paraId="0FC211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23A9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2061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754C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AF2A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A622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28CAB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9A76D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720B0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2A94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89522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-4.50%</w:t>
            </w:r>
          </w:p>
        </w:tc>
      </w:tr>
      <w:tr w:rsidR="008E67BA" w14:paraId="10DEA5DE" w14:textId="77777777">
        <w:tc>
          <w:tcPr>
            <w:tcW w:w="838" w:type="dxa"/>
            <w:vMerge/>
            <w:shd w:val="clear" w:color="auto" w:fill="auto"/>
            <w:vAlign w:val="center"/>
          </w:tcPr>
          <w:p w14:paraId="2B3383F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5B53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4A15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C66D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083AD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6A8B5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15382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BB490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9135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3974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52A3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-17.82%</w:t>
            </w:r>
          </w:p>
        </w:tc>
      </w:tr>
      <w:tr w:rsidR="008E67BA" w14:paraId="57E88DA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8DFBE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06C1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04709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466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8AEAB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F3E1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A1141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30B9F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021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BF1CB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29.95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61B1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-93.37%</w:t>
            </w:r>
          </w:p>
        </w:tc>
      </w:tr>
      <w:tr w:rsidR="008E67BA" w14:paraId="1EBBD256" w14:textId="77777777">
        <w:tc>
          <w:tcPr>
            <w:tcW w:w="838" w:type="dxa"/>
            <w:vMerge/>
            <w:shd w:val="clear" w:color="auto" w:fill="auto"/>
            <w:vAlign w:val="center"/>
          </w:tcPr>
          <w:p w14:paraId="0F8EE1B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74E2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A1865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F6E4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E98AD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25555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B2B2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87AF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10177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0471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18AA3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</w:tr>
      <w:tr w:rsidR="008E67BA" w14:paraId="2242A45F" w14:textId="77777777">
        <w:tc>
          <w:tcPr>
            <w:tcW w:w="838" w:type="dxa"/>
            <w:vMerge/>
            <w:shd w:val="clear" w:color="auto" w:fill="auto"/>
            <w:vAlign w:val="center"/>
          </w:tcPr>
          <w:p w14:paraId="2680EA5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A9B3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69C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41179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D617C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E493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EF68E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3B79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AB12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E02B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8FC4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-12.90%</w:t>
            </w:r>
          </w:p>
        </w:tc>
      </w:tr>
      <w:tr w:rsidR="008E67BA" w14:paraId="77F50F96" w14:textId="77777777">
        <w:tc>
          <w:tcPr>
            <w:tcW w:w="838" w:type="dxa"/>
            <w:shd w:val="clear" w:color="auto" w:fill="auto"/>
            <w:vAlign w:val="center"/>
          </w:tcPr>
          <w:p w14:paraId="71A888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8E8A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C669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797E4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9170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30626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DFD0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25.14%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EC9F5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4D7E6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99F84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7B22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D7711CA" w14:textId="77777777">
        <w:tc>
          <w:tcPr>
            <w:tcW w:w="838" w:type="dxa"/>
            <w:shd w:val="clear" w:color="auto" w:fill="auto"/>
            <w:vAlign w:val="center"/>
          </w:tcPr>
          <w:p w14:paraId="0F63D8D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837B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32079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FF141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56E6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7FDEA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0D76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26.09%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8E72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C7FC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02A3E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48.76%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FA9B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E004B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BF24DB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299C75C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725FC07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5E6684C4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E49137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C619BE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7A6CCE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50F87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FCFC0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00E5E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23C7D4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59F26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59C57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E6E4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9DC2A2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519873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7BE5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32F2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D7F9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427F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354.30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D331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17.04%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C91D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199D0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4CED0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D2263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B5774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159.46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514F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368.87%</w:t>
            </w:r>
          </w:p>
        </w:tc>
      </w:tr>
      <w:tr w:rsidR="008E67BA" w14:paraId="7B607A46" w14:textId="77777777">
        <w:tc>
          <w:tcPr>
            <w:tcW w:w="838" w:type="dxa"/>
            <w:vMerge/>
            <w:shd w:val="clear" w:color="auto" w:fill="auto"/>
            <w:vAlign w:val="center"/>
          </w:tcPr>
          <w:p w14:paraId="6097EE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9931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311B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A63C6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0D03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E31E1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97C9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120.15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C2C14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146.69%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21756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4664C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39D0F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27726.09%</w:t>
            </w:r>
          </w:p>
        </w:tc>
      </w:tr>
      <w:tr w:rsidR="008E67BA" w14:paraId="4A9D9774" w14:textId="77777777">
        <w:tc>
          <w:tcPr>
            <w:tcW w:w="838" w:type="dxa"/>
            <w:vMerge/>
            <w:shd w:val="clear" w:color="auto" w:fill="auto"/>
            <w:vAlign w:val="center"/>
          </w:tcPr>
          <w:p w14:paraId="3F3FBA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F3EF4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B2FE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728CB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31B1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14.75%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266DB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EF307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C6D85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0970D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DBD1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5070D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465.45%</w:t>
            </w:r>
          </w:p>
        </w:tc>
      </w:tr>
      <w:tr w:rsidR="008E67BA" w14:paraId="21F9BF3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AC820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965C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55FD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912E0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39BD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63503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AD04A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162.39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3C7FB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FAE6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965D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130.00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2397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70.35%</w:t>
            </w:r>
          </w:p>
        </w:tc>
      </w:tr>
      <w:tr w:rsidR="008E67BA" w14:paraId="0A20A83D" w14:textId="77777777">
        <w:tc>
          <w:tcPr>
            <w:tcW w:w="838" w:type="dxa"/>
            <w:vMerge/>
            <w:shd w:val="clear" w:color="auto" w:fill="auto"/>
            <w:vAlign w:val="center"/>
          </w:tcPr>
          <w:p w14:paraId="052A61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FA8D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804AC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65CE3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47E9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79EE4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5BF8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F153D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188.19%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CE48A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B547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3803F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38236.84%</w:t>
            </w:r>
          </w:p>
        </w:tc>
      </w:tr>
      <w:tr w:rsidR="008E67BA" w14:paraId="5B87D381" w14:textId="77777777">
        <w:tc>
          <w:tcPr>
            <w:tcW w:w="838" w:type="dxa"/>
            <w:vMerge/>
            <w:shd w:val="clear" w:color="auto" w:fill="auto"/>
            <w:vAlign w:val="center"/>
          </w:tcPr>
          <w:p w14:paraId="21E2D06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62BC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7D883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82858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EDCA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353A4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AE9E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BA1B3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6BB8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0A42A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131.60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50929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66.23%</w:t>
            </w:r>
          </w:p>
        </w:tc>
      </w:tr>
      <w:tr w:rsidR="008E67BA" w14:paraId="6C544E9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4C9D4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ED0E0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3F0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EF655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B2A9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-22.19%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B811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177E4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861F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-61.78%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76C9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B6992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C239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-95.48%</w:t>
            </w:r>
          </w:p>
        </w:tc>
      </w:tr>
      <w:tr w:rsidR="008E67BA" w14:paraId="2888C8E2" w14:textId="77777777">
        <w:tc>
          <w:tcPr>
            <w:tcW w:w="838" w:type="dxa"/>
            <w:vMerge/>
            <w:shd w:val="clear" w:color="auto" w:fill="auto"/>
            <w:vAlign w:val="center"/>
          </w:tcPr>
          <w:p w14:paraId="79587B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9646D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A27FA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D01E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D260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7F663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2490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8.48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5DBF6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-43.18%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283F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B451C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56B82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-60.62%</w:t>
            </w:r>
          </w:p>
        </w:tc>
      </w:tr>
      <w:tr w:rsidR="008E67BA" w14:paraId="34D77958" w14:textId="77777777">
        <w:tc>
          <w:tcPr>
            <w:tcW w:w="838" w:type="dxa"/>
            <w:vMerge/>
            <w:shd w:val="clear" w:color="auto" w:fill="auto"/>
            <w:vAlign w:val="center"/>
          </w:tcPr>
          <w:p w14:paraId="228F431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DC4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4258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FCCC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B7B4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-22.27%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B902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CCFB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9C82F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FD57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BE571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C2F12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-84.64%</w:t>
            </w:r>
          </w:p>
        </w:tc>
      </w:tr>
      <w:tr w:rsidR="008E67BA" w14:paraId="43B24F7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956FA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D364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0BE72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544C1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9CED3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E8CB6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73191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3A7C7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-30.95%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6AD7C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8859D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908DA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-77.42%</w:t>
            </w:r>
          </w:p>
        </w:tc>
      </w:tr>
      <w:tr w:rsidR="008E67BA" w14:paraId="18A46CDC" w14:textId="77777777">
        <w:tc>
          <w:tcPr>
            <w:tcW w:w="838" w:type="dxa"/>
            <w:vMerge/>
            <w:shd w:val="clear" w:color="auto" w:fill="auto"/>
            <w:vAlign w:val="center"/>
          </w:tcPr>
          <w:p w14:paraId="2A9E62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3DD6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6C2B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4D28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AF583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7D046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310D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DF26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-23.25%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BE1C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F00A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79EF8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-31.79%</w:t>
            </w:r>
          </w:p>
        </w:tc>
      </w:tr>
      <w:tr w:rsidR="008E67BA" w14:paraId="1BD82595" w14:textId="77777777">
        <w:tc>
          <w:tcPr>
            <w:tcW w:w="838" w:type="dxa"/>
            <w:vMerge/>
            <w:shd w:val="clear" w:color="auto" w:fill="auto"/>
            <w:vAlign w:val="center"/>
          </w:tcPr>
          <w:p w14:paraId="76F0ED7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D2DB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320B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E3B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F05D1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-10.42%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D4C92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D8C25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4779C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-34.67%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BCB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EA8A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0D6C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-45.32%</w:t>
            </w:r>
          </w:p>
        </w:tc>
      </w:tr>
      <w:tr w:rsidR="008E67BA" w14:paraId="7830E5E0" w14:textId="77777777">
        <w:tc>
          <w:tcPr>
            <w:tcW w:w="838" w:type="dxa"/>
            <w:shd w:val="clear" w:color="auto" w:fill="auto"/>
            <w:vAlign w:val="center"/>
          </w:tcPr>
          <w:p w14:paraId="4E268C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DEC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7C90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701C3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15.39%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9BF8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493A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FE61B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31.48%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9B9EB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C8393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CCE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53.60%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50AB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E11EA7C" w14:textId="77777777">
        <w:tc>
          <w:tcPr>
            <w:tcW w:w="838" w:type="dxa"/>
            <w:shd w:val="clear" w:color="auto" w:fill="auto"/>
            <w:vAlign w:val="center"/>
          </w:tcPr>
          <w:p w14:paraId="06EFB9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B268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86C5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06260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91798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946AE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793F6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13.96%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25D6D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4631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0EB0A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3F4B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43F9E93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05D8D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FFF15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5F115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57E200A5" w14:textId="3F2E19C8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7B31EB4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DADCD29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FA47BB4" w14:textId="77777777" w:rsidR="008E67BA" w:rsidRDefault="003C1940">
      <w:pPr>
        <w:pStyle w:val="31"/>
      </w:pPr>
      <w:bookmarkStart w:id="31" w:name="_Toc13780"/>
      <w:bookmarkStart w:id="32" w:name="_Toc31892"/>
      <w:r>
        <w:t>B.4.</w:t>
      </w:r>
      <w:r>
        <w:rPr>
          <w:lang w:val="en-US"/>
        </w:rPr>
        <w:t>5B</w:t>
      </w:r>
      <w:r>
        <w:tab/>
        <w:t xml:space="preserve">Inter-gNB CLI scheme 5B: </w:t>
      </w:r>
      <w:r>
        <w:rPr>
          <w:lang w:val="en-US"/>
        </w:rPr>
        <w:t>Power Control scheme based on UE Tx Power Adjustment</w:t>
      </w:r>
      <w:bookmarkEnd w:id="31"/>
      <w:bookmarkEnd w:id="32"/>
    </w:p>
    <w:p w14:paraId="142A921E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403447C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0B1ECE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p w14:paraId="34D9B3A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P0 offset = 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5E296D9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ECD084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AC4192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00613A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42D051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CEF829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65E2E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1A37D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DC074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10B5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03F6B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1B884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4779B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1603C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9AD0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3E23C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83268C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B722A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E016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CCBA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149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4D2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2144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439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2854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328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4AC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A6FC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-0.44%</w:t>
            </w:r>
          </w:p>
        </w:tc>
      </w:tr>
      <w:tr w:rsidR="008E67BA" w14:paraId="0A720865" w14:textId="77777777">
        <w:tc>
          <w:tcPr>
            <w:tcW w:w="838" w:type="dxa"/>
            <w:vMerge/>
            <w:shd w:val="clear" w:color="auto" w:fill="auto"/>
            <w:vAlign w:val="center"/>
          </w:tcPr>
          <w:p w14:paraId="60E9D0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F5E83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DA48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0E7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CB1D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302A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E02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664B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97DD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823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1D63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-3.41%</w:t>
            </w:r>
          </w:p>
        </w:tc>
      </w:tr>
      <w:tr w:rsidR="008E67BA" w14:paraId="1E9840E7" w14:textId="77777777">
        <w:tc>
          <w:tcPr>
            <w:tcW w:w="838" w:type="dxa"/>
            <w:vMerge/>
            <w:shd w:val="clear" w:color="auto" w:fill="auto"/>
            <w:vAlign w:val="center"/>
          </w:tcPr>
          <w:p w14:paraId="53B8BE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7B484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FE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2E0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9477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BE17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A9DB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654A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EF16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48DB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E9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-1.81%</w:t>
            </w:r>
          </w:p>
        </w:tc>
      </w:tr>
      <w:tr w:rsidR="008E67BA" w14:paraId="2244A62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1FEAF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9D4D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B32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859B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BA0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A388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CB49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BE23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726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2195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7637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-2.40%</w:t>
            </w:r>
          </w:p>
        </w:tc>
      </w:tr>
      <w:tr w:rsidR="008E67BA" w14:paraId="1DB80F96" w14:textId="77777777">
        <w:tc>
          <w:tcPr>
            <w:tcW w:w="838" w:type="dxa"/>
            <w:vMerge/>
            <w:shd w:val="clear" w:color="auto" w:fill="auto"/>
            <w:vAlign w:val="center"/>
          </w:tcPr>
          <w:p w14:paraId="3EA7CA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0C21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5E43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41FF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EC6D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4459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D09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74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EA01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CE5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1647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</w:tr>
      <w:tr w:rsidR="008E67BA" w14:paraId="3DACC6BF" w14:textId="77777777">
        <w:tc>
          <w:tcPr>
            <w:tcW w:w="838" w:type="dxa"/>
            <w:vMerge/>
            <w:shd w:val="clear" w:color="auto" w:fill="auto"/>
            <w:vAlign w:val="center"/>
          </w:tcPr>
          <w:p w14:paraId="393A9C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A002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9B47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16E5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673B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70B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B8F7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0DC2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FDE1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C13F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B299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-4.13%</w:t>
            </w:r>
          </w:p>
        </w:tc>
      </w:tr>
      <w:tr w:rsidR="008E67BA" w14:paraId="30CCD7B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851594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DB45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117B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C54A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B570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A681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B3A0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14E7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00A9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739B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240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</w:tr>
      <w:tr w:rsidR="008E67BA" w14:paraId="3F233964" w14:textId="77777777">
        <w:tc>
          <w:tcPr>
            <w:tcW w:w="838" w:type="dxa"/>
            <w:vMerge/>
            <w:shd w:val="clear" w:color="auto" w:fill="auto"/>
            <w:vAlign w:val="center"/>
          </w:tcPr>
          <w:p w14:paraId="3D7CA38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9B662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A27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BE25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B252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E98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DF6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3ABE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B3C8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1A1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2BD1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5188D38F" w14:textId="77777777">
        <w:tc>
          <w:tcPr>
            <w:tcW w:w="838" w:type="dxa"/>
            <w:vMerge/>
            <w:shd w:val="clear" w:color="auto" w:fill="auto"/>
            <w:vAlign w:val="center"/>
          </w:tcPr>
          <w:p w14:paraId="455D75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6F27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569C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B8B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5D40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8B9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DDE2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4CF9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90241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882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785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8E67BA" w14:paraId="4F306A0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928E5F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0A5C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45C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D8BD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EF4D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F95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8CE5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45B8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BA6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9D9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3BD3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</w:tr>
      <w:tr w:rsidR="008E67BA" w14:paraId="39F7E476" w14:textId="77777777">
        <w:tc>
          <w:tcPr>
            <w:tcW w:w="838" w:type="dxa"/>
            <w:vMerge/>
            <w:shd w:val="clear" w:color="auto" w:fill="auto"/>
            <w:vAlign w:val="center"/>
          </w:tcPr>
          <w:p w14:paraId="0F6118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EE999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813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171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804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CE38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4944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D50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DCC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D8E8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677B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</w:tr>
      <w:tr w:rsidR="008E67BA" w14:paraId="143D2AAA" w14:textId="77777777">
        <w:tc>
          <w:tcPr>
            <w:tcW w:w="838" w:type="dxa"/>
            <w:vMerge/>
            <w:shd w:val="clear" w:color="auto" w:fill="auto"/>
            <w:vAlign w:val="center"/>
          </w:tcPr>
          <w:p w14:paraId="76045C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04E5E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8AA9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82B1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D6E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ECF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C4A7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4F62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72C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DF8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308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8E67BA" w14:paraId="3F525421" w14:textId="77777777">
        <w:tc>
          <w:tcPr>
            <w:tcW w:w="838" w:type="dxa"/>
            <w:shd w:val="clear" w:color="auto" w:fill="auto"/>
            <w:vAlign w:val="center"/>
          </w:tcPr>
          <w:p w14:paraId="099A71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FD7EB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F32D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15D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E2A8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6293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E6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B84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6ADCB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58BE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A2CA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A174F50" w14:textId="77777777">
        <w:tc>
          <w:tcPr>
            <w:tcW w:w="838" w:type="dxa"/>
            <w:shd w:val="clear" w:color="auto" w:fill="auto"/>
            <w:vAlign w:val="center"/>
          </w:tcPr>
          <w:p w14:paraId="547258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B4FA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0BE5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7E21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E5AE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7157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3D85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349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A87D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F314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702A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8B743F4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B4A9C1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53B52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E59E1A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933866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EB7F5AA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9B6C6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3DB955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FCEAA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3879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4E9F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019C1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CD66D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9EEE2B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7CE2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05B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084709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586C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52B9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848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F24F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E9B5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D50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4B4A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67B0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E06B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8AC8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4747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-1.94%</w:t>
            </w:r>
          </w:p>
        </w:tc>
      </w:tr>
      <w:tr w:rsidR="008E67BA" w14:paraId="579AE567" w14:textId="77777777">
        <w:tc>
          <w:tcPr>
            <w:tcW w:w="838" w:type="dxa"/>
            <w:vMerge/>
            <w:shd w:val="clear" w:color="auto" w:fill="auto"/>
            <w:vAlign w:val="center"/>
          </w:tcPr>
          <w:p w14:paraId="23DFEF4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EB47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1139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C784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224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B6A1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671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1E54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8FBC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3C9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157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23.79%</w:t>
            </w:r>
          </w:p>
        </w:tc>
      </w:tr>
      <w:tr w:rsidR="008E67BA" w14:paraId="2DB2230C" w14:textId="77777777">
        <w:tc>
          <w:tcPr>
            <w:tcW w:w="838" w:type="dxa"/>
            <w:vMerge/>
            <w:shd w:val="clear" w:color="auto" w:fill="auto"/>
            <w:vAlign w:val="center"/>
          </w:tcPr>
          <w:p w14:paraId="6C5F784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974B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2583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340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61C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01D0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AA14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218.25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E802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C101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D32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5EDF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-4.31%</w:t>
            </w:r>
          </w:p>
        </w:tc>
      </w:tr>
      <w:tr w:rsidR="008E67BA" w14:paraId="76A297F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5F757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E4C9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00F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316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E6FA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1CD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0A86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D639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6910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B3D4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E5D1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</w:tr>
      <w:tr w:rsidR="008E67BA" w14:paraId="38A6A5F8" w14:textId="77777777">
        <w:tc>
          <w:tcPr>
            <w:tcW w:w="838" w:type="dxa"/>
            <w:vMerge/>
            <w:shd w:val="clear" w:color="auto" w:fill="auto"/>
            <w:vAlign w:val="center"/>
          </w:tcPr>
          <w:p w14:paraId="56AD3D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1A05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4EA1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9C5D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CD55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476D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3880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A100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8B8F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184A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FD04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</w:tr>
      <w:tr w:rsidR="008E67BA" w14:paraId="5D401960" w14:textId="77777777">
        <w:tc>
          <w:tcPr>
            <w:tcW w:w="838" w:type="dxa"/>
            <w:vMerge/>
            <w:shd w:val="clear" w:color="auto" w:fill="auto"/>
            <w:vAlign w:val="center"/>
          </w:tcPr>
          <w:p w14:paraId="6C39F8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EC213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245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E274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9A56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0241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9CC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AFFA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3404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A14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65C4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11.27%</w:t>
            </w:r>
          </w:p>
        </w:tc>
      </w:tr>
      <w:tr w:rsidR="008E67BA" w14:paraId="5A2B0B7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F1A65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C5C83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9F7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D962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B4CB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F890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BF5C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58BB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23ED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6B8B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CF63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8E67BA" w14:paraId="71E2C4ED" w14:textId="77777777">
        <w:tc>
          <w:tcPr>
            <w:tcW w:w="838" w:type="dxa"/>
            <w:vMerge/>
            <w:shd w:val="clear" w:color="auto" w:fill="auto"/>
            <w:vAlign w:val="center"/>
          </w:tcPr>
          <w:p w14:paraId="406395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70A45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EAA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C58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2C6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7C20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EAF5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DECD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38FC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8A60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9A42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8E67BA" w14:paraId="62F49462" w14:textId="77777777">
        <w:tc>
          <w:tcPr>
            <w:tcW w:w="838" w:type="dxa"/>
            <w:vMerge/>
            <w:shd w:val="clear" w:color="auto" w:fill="auto"/>
            <w:vAlign w:val="center"/>
          </w:tcPr>
          <w:p w14:paraId="23A9A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FF4B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00DE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5DC1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DC4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4AE0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A1BE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0C85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5827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DED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233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8E67BA" w14:paraId="44DDBD7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ED6D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8382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4129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D7D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3DB3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1872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FEA9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C3CE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CC84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E450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EA0C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1.08%</w:t>
            </w:r>
          </w:p>
        </w:tc>
      </w:tr>
      <w:tr w:rsidR="008E67BA" w14:paraId="5BBBDC0B" w14:textId="77777777">
        <w:tc>
          <w:tcPr>
            <w:tcW w:w="838" w:type="dxa"/>
            <w:vMerge/>
            <w:shd w:val="clear" w:color="auto" w:fill="auto"/>
            <w:vAlign w:val="center"/>
          </w:tcPr>
          <w:p w14:paraId="09B98D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639A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3209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9BFE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7D91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4071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441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7667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64B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E575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CD29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-1.43%</w:t>
            </w:r>
          </w:p>
        </w:tc>
      </w:tr>
      <w:tr w:rsidR="008E67BA" w14:paraId="5E3E0848" w14:textId="77777777">
        <w:tc>
          <w:tcPr>
            <w:tcW w:w="838" w:type="dxa"/>
            <w:vMerge/>
            <w:shd w:val="clear" w:color="auto" w:fill="auto"/>
            <w:vAlign w:val="center"/>
          </w:tcPr>
          <w:p w14:paraId="50F585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1F156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527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568D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7C16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F4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17F6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4BD8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BB34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D812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3909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-0.75%</w:t>
            </w:r>
          </w:p>
        </w:tc>
      </w:tr>
      <w:tr w:rsidR="008E67BA" w14:paraId="56EAEE2A" w14:textId="77777777">
        <w:tc>
          <w:tcPr>
            <w:tcW w:w="838" w:type="dxa"/>
            <w:shd w:val="clear" w:color="auto" w:fill="auto"/>
            <w:vAlign w:val="center"/>
          </w:tcPr>
          <w:p w14:paraId="0CD0AD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A7EC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3B4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3D7B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A59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B6B2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F969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5CFE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A1CE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8052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ED91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9036954" w14:textId="77777777">
        <w:tc>
          <w:tcPr>
            <w:tcW w:w="838" w:type="dxa"/>
            <w:shd w:val="clear" w:color="auto" w:fill="auto"/>
            <w:vAlign w:val="center"/>
          </w:tcPr>
          <w:p w14:paraId="0DBFA2E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D8D24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08C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B260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207B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2E15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F88D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62D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D9A1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2863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731B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766A20B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2EC9C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A4169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5735C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6A6D1FB7" w14:textId="7112024F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76375C9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AA682C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0D6B5D1E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P0 offset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6750CC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AE0088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FB54CC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94F982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8D07E7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B62300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378CC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565E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75D48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8588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9002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2761C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DE32E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53C9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67BC7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B66C3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AD98A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D86E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1EAF0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2D2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4218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BCD9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E5E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E064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73E8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A4FE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BE13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0FD1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</w:tr>
      <w:tr w:rsidR="008E67BA" w14:paraId="73970C3E" w14:textId="77777777">
        <w:tc>
          <w:tcPr>
            <w:tcW w:w="838" w:type="dxa"/>
            <w:vMerge/>
            <w:shd w:val="clear" w:color="auto" w:fill="auto"/>
            <w:vAlign w:val="center"/>
          </w:tcPr>
          <w:p w14:paraId="36AD30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2F8F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1E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4EB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0D35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B83C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F64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2D77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60E9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F221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616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-4.08%</w:t>
            </w:r>
          </w:p>
        </w:tc>
      </w:tr>
      <w:tr w:rsidR="008E67BA" w14:paraId="544DF755" w14:textId="77777777">
        <w:tc>
          <w:tcPr>
            <w:tcW w:w="838" w:type="dxa"/>
            <w:vMerge/>
            <w:shd w:val="clear" w:color="auto" w:fill="auto"/>
            <w:vAlign w:val="center"/>
          </w:tcPr>
          <w:p w14:paraId="04BD8C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C9AC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E4B4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FA3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2B8E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F69E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3B1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FC7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81C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3DEE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EE3A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8E67BA" w14:paraId="30387FB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E165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BCCC5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F81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091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8FB4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1330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3C8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6FAE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8351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C96E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A25F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</w:tr>
      <w:tr w:rsidR="008E67BA" w14:paraId="2671774B" w14:textId="77777777">
        <w:tc>
          <w:tcPr>
            <w:tcW w:w="838" w:type="dxa"/>
            <w:vMerge/>
            <w:shd w:val="clear" w:color="auto" w:fill="auto"/>
            <w:vAlign w:val="center"/>
          </w:tcPr>
          <w:p w14:paraId="02883A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3E710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8316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FE42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58A2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4DD7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567F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6352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5005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DCE5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57C6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</w:tr>
      <w:tr w:rsidR="008E67BA" w14:paraId="17DA4E7F" w14:textId="77777777">
        <w:tc>
          <w:tcPr>
            <w:tcW w:w="838" w:type="dxa"/>
            <w:vMerge/>
            <w:shd w:val="clear" w:color="auto" w:fill="auto"/>
            <w:vAlign w:val="center"/>
          </w:tcPr>
          <w:p w14:paraId="69FA38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4954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381F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2F9F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1517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256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E60A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369C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140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41A2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0FE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-1.45%</w:t>
            </w:r>
          </w:p>
        </w:tc>
      </w:tr>
      <w:tr w:rsidR="008E67BA" w14:paraId="4F9AC95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D02137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DL Packet-Latency </w:t>
            </w:r>
            <w:r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3B262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78A1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D51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EFE3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E818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EE1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92F5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E180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18F2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E9C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8E67BA" w14:paraId="2B47609A" w14:textId="77777777">
        <w:tc>
          <w:tcPr>
            <w:tcW w:w="838" w:type="dxa"/>
            <w:vMerge/>
            <w:shd w:val="clear" w:color="auto" w:fill="auto"/>
            <w:vAlign w:val="center"/>
          </w:tcPr>
          <w:p w14:paraId="002BD3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6059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4D35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0200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D9C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9469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B1E6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F79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3423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C0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BB8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1CE9561B" w14:textId="77777777">
        <w:tc>
          <w:tcPr>
            <w:tcW w:w="838" w:type="dxa"/>
            <w:vMerge/>
            <w:shd w:val="clear" w:color="auto" w:fill="auto"/>
            <w:vAlign w:val="center"/>
          </w:tcPr>
          <w:p w14:paraId="6C51AF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D29D6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EE10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FEB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C57F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AAE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D2B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3CA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D0B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B729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C865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8E67BA" w14:paraId="3B329D1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E99156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D741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FA80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3317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125B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3E35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95C6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DDFC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C3492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D5F4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0F7C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2.72%</w:t>
            </w:r>
          </w:p>
        </w:tc>
      </w:tr>
      <w:tr w:rsidR="008E67BA" w14:paraId="741EE597" w14:textId="77777777">
        <w:tc>
          <w:tcPr>
            <w:tcW w:w="838" w:type="dxa"/>
            <w:vMerge/>
            <w:shd w:val="clear" w:color="auto" w:fill="auto"/>
            <w:vAlign w:val="center"/>
          </w:tcPr>
          <w:p w14:paraId="1FC110B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AAE7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6E4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429C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710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9A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D0EC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F34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3915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09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29EA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</w:tr>
      <w:tr w:rsidR="008E67BA" w14:paraId="1B3377C7" w14:textId="77777777">
        <w:tc>
          <w:tcPr>
            <w:tcW w:w="838" w:type="dxa"/>
            <w:vMerge/>
            <w:shd w:val="clear" w:color="auto" w:fill="auto"/>
            <w:vAlign w:val="center"/>
          </w:tcPr>
          <w:p w14:paraId="605AD4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8417D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932E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729D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0005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E913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AA8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625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1B8B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C478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4286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8E67BA" w14:paraId="296A6983" w14:textId="77777777">
        <w:tc>
          <w:tcPr>
            <w:tcW w:w="838" w:type="dxa"/>
            <w:shd w:val="clear" w:color="auto" w:fill="auto"/>
            <w:vAlign w:val="center"/>
          </w:tcPr>
          <w:p w14:paraId="2086C3F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19B1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C221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9960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0B1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C054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76F1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2C87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66DB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0FC4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E8C2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6BDCCD3" w14:textId="77777777">
        <w:tc>
          <w:tcPr>
            <w:tcW w:w="838" w:type="dxa"/>
            <w:shd w:val="clear" w:color="auto" w:fill="auto"/>
            <w:vAlign w:val="center"/>
          </w:tcPr>
          <w:p w14:paraId="725E7D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0D69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909F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4D90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9CD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E84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202B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319F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CE1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C3CE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C724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CD9D2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A67A1E8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BB004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507343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06BA65B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D67504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B71BD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8F44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3826F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C257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769F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CA089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B95F5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8BE44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C03BF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C8A4C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4B2674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F7F54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D254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FEEC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CBE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0F88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FDF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C9B0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9069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329B3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DE9A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CC03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</w:tr>
      <w:tr w:rsidR="008E67BA" w14:paraId="79862BA1" w14:textId="77777777">
        <w:tc>
          <w:tcPr>
            <w:tcW w:w="838" w:type="dxa"/>
            <w:vMerge/>
            <w:shd w:val="clear" w:color="auto" w:fill="auto"/>
            <w:vAlign w:val="center"/>
          </w:tcPr>
          <w:p w14:paraId="6B3134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B93D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79D1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294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D60B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895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8493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2AC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15D3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5E6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409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17.07%</w:t>
            </w:r>
          </w:p>
        </w:tc>
      </w:tr>
      <w:tr w:rsidR="008E67BA" w14:paraId="6999367F" w14:textId="77777777">
        <w:tc>
          <w:tcPr>
            <w:tcW w:w="838" w:type="dxa"/>
            <w:vMerge/>
            <w:shd w:val="clear" w:color="auto" w:fill="auto"/>
            <w:vAlign w:val="center"/>
          </w:tcPr>
          <w:p w14:paraId="2B44C1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C577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8D5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0D1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D735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190A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C617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74A9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A54E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CD5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C249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-6.76%</w:t>
            </w:r>
          </w:p>
        </w:tc>
      </w:tr>
      <w:tr w:rsidR="008E67BA" w14:paraId="78AC254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CC86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4AC0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C7C2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8BAC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6DF9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FC5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366F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72C3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C8C4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3470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DB3C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</w:tr>
      <w:tr w:rsidR="008E67BA" w14:paraId="65FDD697" w14:textId="77777777">
        <w:tc>
          <w:tcPr>
            <w:tcW w:w="838" w:type="dxa"/>
            <w:vMerge/>
            <w:shd w:val="clear" w:color="auto" w:fill="auto"/>
            <w:vAlign w:val="center"/>
          </w:tcPr>
          <w:p w14:paraId="7F200D6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AE3FB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D03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1F20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2AF2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A20A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8AC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49FC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693E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9B19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1D45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3.95%</w:t>
            </w:r>
          </w:p>
        </w:tc>
      </w:tr>
      <w:tr w:rsidR="008E67BA" w14:paraId="3EB2A384" w14:textId="77777777">
        <w:tc>
          <w:tcPr>
            <w:tcW w:w="838" w:type="dxa"/>
            <w:vMerge/>
            <w:shd w:val="clear" w:color="auto" w:fill="auto"/>
            <w:vAlign w:val="center"/>
          </w:tcPr>
          <w:p w14:paraId="561E57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3C1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2AD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18E9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C69D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8988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5470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6281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0E94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6377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F88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9.09%</w:t>
            </w:r>
          </w:p>
        </w:tc>
      </w:tr>
      <w:tr w:rsidR="008E67BA" w14:paraId="6B2A02F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37CC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B02A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5B37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5CFE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CD8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22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ACCA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F080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8213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18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2A3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8E67BA" w14:paraId="53C05EFA" w14:textId="77777777">
        <w:tc>
          <w:tcPr>
            <w:tcW w:w="838" w:type="dxa"/>
            <w:vMerge/>
            <w:shd w:val="clear" w:color="auto" w:fill="auto"/>
            <w:vAlign w:val="center"/>
          </w:tcPr>
          <w:p w14:paraId="45C102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9AB46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0715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DD34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215A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A01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3C8B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B29D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55C9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2AE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4081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8E67BA" w14:paraId="213E88D9" w14:textId="77777777">
        <w:tc>
          <w:tcPr>
            <w:tcW w:w="838" w:type="dxa"/>
            <w:vMerge/>
            <w:shd w:val="clear" w:color="auto" w:fill="auto"/>
            <w:vAlign w:val="center"/>
          </w:tcPr>
          <w:p w14:paraId="16087D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D3D68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D99B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0F8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8CC8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625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0027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CE6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713C6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ACC4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EC2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</w:tr>
      <w:tr w:rsidR="008E67BA" w14:paraId="0250B26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149E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1A6B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8B0E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AF60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2297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0F9F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5B44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579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99967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212A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624D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</w:tr>
      <w:tr w:rsidR="008E67BA" w14:paraId="2CED8BD7" w14:textId="77777777">
        <w:tc>
          <w:tcPr>
            <w:tcW w:w="838" w:type="dxa"/>
            <w:vMerge/>
            <w:shd w:val="clear" w:color="auto" w:fill="auto"/>
            <w:vAlign w:val="center"/>
          </w:tcPr>
          <w:p w14:paraId="6CD8107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FBE41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6B49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F5A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30E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10B1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789C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160D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2192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25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452D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8E67BA" w14:paraId="765F73A2" w14:textId="77777777">
        <w:tc>
          <w:tcPr>
            <w:tcW w:w="838" w:type="dxa"/>
            <w:vMerge/>
            <w:shd w:val="clear" w:color="auto" w:fill="auto"/>
            <w:vAlign w:val="center"/>
          </w:tcPr>
          <w:p w14:paraId="301A82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125E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B803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7549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955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95F1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6E72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299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C2513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5B8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1FE3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</w:tr>
      <w:tr w:rsidR="008E67BA" w14:paraId="77148B3D" w14:textId="77777777">
        <w:tc>
          <w:tcPr>
            <w:tcW w:w="838" w:type="dxa"/>
            <w:shd w:val="clear" w:color="auto" w:fill="auto"/>
            <w:vAlign w:val="center"/>
          </w:tcPr>
          <w:p w14:paraId="46E401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1356D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F67A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BF99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68B5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0BA9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6870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AA7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D6E8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9EE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42.70%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3AC1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3645679" w14:textId="77777777">
        <w:tc>
          <w:tcPr>
            <w:tcW w:w="838" w:type="dxa"/>
            <w:shd w:val="clear" w:color="auto" w:fill="auto"/>
            <w:vAlign w:val="center"/>
          </w:tcPr>
          <w:p w14:paraId="6A2E9E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94601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371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C798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307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28F2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EBAD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5CBC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C2DB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6633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D9A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6341521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B5662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C1592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ECA1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298424C" w14:textId="23DE1EBE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471B83A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5978B3F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21C5ABFB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lang w:eastAsia="zh-CN"/>
        </w:rPr>
        <w:t>P0 offset = 15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17297C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763899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0A20B5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3991BB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3C9D810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159E0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36AA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303E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DC038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814D1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77DB9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2F7D4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E5F5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0F6C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C360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4A458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664438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FF7F9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1F0D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49BC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C257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A5FD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FC62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6A6A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8251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8E1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628F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2C45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-0.52%</w:t>
            </w:r>
          </w:p>
        </w:tc>
      </w:tr>
      <w:tr w:rsidR="008E67BA" w14:paraId="1E3AFD8C" w14:textId="77777777">
        <w:tc>
          <w:tcPr>
            <w:tcW w:w="838" w:type="dxa"/>
            <w:vMerge/>
            <w:shd w:val="clear" w:color="auto" w:fill="auto"/>
            <w:vAlign w:val="center"/>
          </w:tcPr>
          <w:p w14:paraId="2F7F56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2FF33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937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288D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D612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8319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7A85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6A48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712A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7AF3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EE04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-12.39%</w:t>
            </w:r>
          </w:p>
        </w:tc>
      </w:tr>
      <w:tr w:rsidR="008E67BA" w14:paraId="08B03796" w14:textId="77777777">
        <w:tc>
          <w:tcPr>
            <w:tcW w:w="838" w:type="dxa"/>
            <w:vMerge/>
            <w:shd w:val="clear" w:color="auto" w:fill="auto"/>
            <w:vAlign w:val="center"/>
          </w:tcPr>
          <w:p w14:paraId="581DAB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572C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233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8C37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46F9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D193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00D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B740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3975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4C81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020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-1.72%</w:t>
            </w:r>
          </w:p>
        </w:tc>
      </w:tr>
      <w:tr w:rsidR="008E67BA" w14:paraId="28FFB12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B5134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63AF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4A2A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64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5775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480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3CF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826C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764B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2F4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EAE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-2.27%</w:t>
            </w:r>
          </w:p>
        </w:tc>
      </w:tr>
      <w:tr w:rsidR="008E67BA" w14:paraId="140A0FEE" w14:textId="77777777">
        <w:tc>
          <w:tcPr>
            <w:tcW w:w="838" w:type="dxa"/>
            <w:vMerge/>
            <w:shd w:val="clear" w:color="auto" w:fill="auto"/>
            <w:vAlign w:val="center"/>
          </w:tcPr>
          <w:p w14:paraId="743CA2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4426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8348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7C02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66DC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4F9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897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9A9A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13B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C0DA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7A9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-0.73%</w:t>
            </w:r>
          </w:p>
        </w:tc>
      </w:tr>
      <w:tr w:rsidR="008E67BA" w14:paraId="5B78EA3F" w14:textId="77777777">
        <w:tc>
          <w:tcPr>
            <w:tcW w:w="838" w:type="dxa"/>
            <w:vMerge/>
            <w:shd w:val="clear" w:color="auto" w:fill="auto"/>
            <w:vAlign w:val="center"/>
          </w:tcPr>
          <w:p w14:paraId="6111E8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E4F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E0BC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9C0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5CD1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D802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DEE0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68DB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BC04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13A5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C1B6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8E67BA" w14:paraId="39209FF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BF53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F4E17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7AC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98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CD57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945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DAF4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E156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C6A5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B4EA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9EF4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8E67BA" w14:paraId="12D52363" w14:textId="77777777">
        <w:tc>
          <w:tcPr>
            <w:tcW w:w="838" w:type="dxa"/>
            <w:vMerge/>
            <w:shd w:val="clear" w:color="auto" w:fill="auto"/>
            <w:vAlign w:val="center"/>
          </w:tcPr>
          <w:p w14:paraId="33A60A1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DD1C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9FCF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EA8B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07AB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48D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7130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503A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EEA7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9D69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E4C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6BC35D7D" w14:textId="77777777">
        <w:tc>
          <w:tcPr>
            <w:tcW w:w="838" w:type="dxa"/>
            <w:vMerge/>
            <w:shd w:val="clear" w:color="auto" w:fill="auto"/>
            <w:vAlign w:val="center"/>
          </w:tcPr>
          <w:p w14:paraId="15BB51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7E3C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593A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16F3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7DD4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522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545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66A4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BFB6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BDCE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A1DD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8E67BA" w14:paraId="0D624E5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E6847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6748D0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53A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5D44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0C5F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B257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E34E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3DC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19E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DAEA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5EA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</w:tr>
      <w:tr w:rsidR="008E67BA" w14:paraId="021DE103" w14:textId="77777777">
        <w:tc>
          <w:tcPr>
            <w:tcW w:w="838" w:type="dxa"/>
            <w:vMerge/>
            <w:shd w:val="clear" w:color="auto" w:fill="auto"/>
            <w:vAlign w:val="center"/>
          </w:tcPr>
          <w:p w14:paraId="0F6377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F8EA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3FFB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AFDE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0911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E3EF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5C05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4A7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E3D2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0FC4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01BF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1.13%</w:t>
            </w:r>
          </w:p>
        </w:tc>
      </w:tr>
      <w:tr w:rsidR="008E67BA" w14:paraId="2E18E89D" w14:textId="77777777">
        <w:tc>
          <w:tcPr>
            <w:tcW w:w="838" w:type="dxa"/>
            <w:vMerge/>
            <w:shd w:val="clear" w:color="auto" w:fill="auto"/>
            <w:vAlign w:val="center"/>
          </w:tcPr>
          <w:p w14:paraId="4F4DD5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039B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779A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6687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D42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8F2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4E3A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2CD6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1BE8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A1C0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627B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8E67BA" w14:paraId="6C610973" w14:textId="77777777">
        <w:tc>
          <w:tcPr>
            <w:tcW w:w="838" w:type="dxa"/>
            <w:shd w:val="clear" w:color="auto" w:fill="auto"/>
            <w:vAlign w:val="center"/>
          </w:tcPr>
          <w:p w14:paraId="0CA09E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FD1C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318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39DD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E069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3EE9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981B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62A1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CF6D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AAD1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3CB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E188E7C" w14:textId="77777777">
        <w:tc>
          <w:tcPr>
            <w:tcW w:w="838" w:type="dxa"/>
            <w:shd w:val="clear" w:color="auto" w:fill="auto"/>
            <w:vAlign w:val="center"/>
          </w:tcPr>
          <w:p w14:paraId="61B476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3E008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A6B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14A6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507E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16FD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06BE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CD19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5C42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779C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B6F6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9B28E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F1F118C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5F1144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CA3E1A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6139E73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18FD1F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2032E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132CA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A54B8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50503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23233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0A631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8799E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292A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62D22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23E18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3C4BD24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5767C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989B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8735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172D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325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7D8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D27E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190.90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4FDF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3158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1465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9034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-5.66%</w:t>
            </w:r>
          </w:p>
        </w:tc>
      </w:tr>
      <w:tr w:rsidR="008E67BA" w14:paraId="2C16B714" w14:textId="77777777">
        <w:tc>
          <w:tcPr>
            <w:tcW w:w="838" w:type="dxa"/>
            <w:vMerge/>
            <w:shd w:val="clear" w:color="auto" w:fill="auto"/>
            <w:vAlign w:val="center"/>
          </w:tcPr>
          <w:p w14:paraId="43CDAC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6A2BB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1C6B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6104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169.99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EF9D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8D22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649F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5A9A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F862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E7C8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F47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22.86%</w:t>
            </w:r>
          </w:p>
        </w:tc>
      </w:tr>
      <w:tr w:rsidR="008E67BA" w14:paraId="55162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7A45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C8DAB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7ADC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68C0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C32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20FF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F78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295D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F177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7631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53C7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-11.09%</w:t>
            </w:r>
          </w:p>
        </w:tc>
      </w:tr>
      <w:tr w:rsidR="008E67BA" w14:paraId="3D39EA5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E09FA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E05F1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AC80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D3EA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136.66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CE11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865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35C1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40DB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280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F160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FD6C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-2.92%</w:t>
            </w:r>
          </w:p>
        </w:tc>
      </w:tr>
      <w:tr w:rsidR="008E67BA" w14:paraId="7086EC0A" w14:textId="77777777">
        <w:tc>
          <w:tcPr>
            <w:tcW w:w="838" w:type="dxa"/>
            <w:vMerge/>
            <w:shd w:val="clear" w:color="auto" w:fill="auto"/>
            <w:vAlign w:val="center"/>
          </w:tcPr>
          <w:p w14:paraId="71DFB6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79086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43FF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A818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CB78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DB1A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A4A7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C261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D21A0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2162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C07C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4.88%</w:t>
            </w:r>
          </w:p>
        </w:tc>
      </w:tr>
      <w:tr w:rsidR="008E67BA" w14:paraId="4BB6BE93" w14:textId="77777777">
        <w:tc>
          <w:tcPr>
            <w:tcW w:w="838" w:type="dxa"/>
            <w:vMerge/>
            <w:shd w:val="clear" w:color="auto" w:fill="auto"/>
            <w:vAlign w:val="center"/>
          </w:tcPr>
          <w:p w14:paraId="031A337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3460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7912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500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F2D1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5F10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0520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A97F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7A55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3C7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7612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3.64%</w:t>
            </w:r>
          </w:p>
        </w:tc>
      </w:tr>
      <w:tr w:rsidR="008E67BA" w14:paraId="2520F22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CB9FDC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4A40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906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4B7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0144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93C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78EB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FA99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D9B3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CA79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92BB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3.10%</w:t>
            </w:r>
          </w:p>
        </w:tc>
      </w:tr>
      <w:tr w:rsidR="008E67BA" w14:paraId="3B4F02EE" w14:textId="77777777">
        <w:tc>
          <w:tcPr>
            <w:tcW w:w="838" w:type="dxa"/>
            <w:vMerge/>
            <w:shd w:val="clear" w:color="auto" w:fill="auto"/>
            <w:vAlign w:val="center"/>
          </w:tcPr>
          <w:p w14:paraId="7BF577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EA43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3807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933E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390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B1C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3037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D055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7C10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8759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7B11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</w:tr>
      <w:tr w:rsidR="008E67BA" w14:paraId="7CDDCFA7" w14:textId="77777777">
        <w:tc>
          <w:tcPr>
            <w:tcW w:w="838" w:type="dxa"/>
            <w:vMerge/>
            <w:shd w:val="clear" w:color="auto" w:fill="auto"/>
            <w:vAlign w:val="center"/>
          </w:tcPr>
          <w:p w14:paraId="613029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B985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3D26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FB2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7FF4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DC0C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C983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B89D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9902A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C105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EBF9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</w:tr>
      <w:tr w:rsidR="008E67BA" w14:paraId="1CFD270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742C3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D1C94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243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7AF9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D37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F492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B285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C48D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829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2C6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46A3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3.02%</w:t>
            </w:r>
          </w:p>
        </w:tc>
      </w:tr>
      <w:tr w:rsidR="008E67BA" w14:paraId="1882A2AF" w14:textId="77777777">
        <w:tc>
          <w:tcPr>
            <w:tcW w:w="838" w:type="dxa"/>
            <w:vMerge/>
            <w:shd w:val="clear" w:color="auto" w:fill="auto"/>
            <w:vAlign w:val="center"/>
          </w:tcPr>
          <w:p w14:paraId="36CFD4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17DD8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99A8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D2F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AEA2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9F95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27E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CCC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F2DC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05E7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8ECE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2.24%</w:t>
            </w:r>
          </w:p>
        </w:tc>
      </w:tr>
      <w:tr w:rsidR="008E67BA" w14:paraId="698B0BCC" w14:textId="77777777">
        <w:tc>
          <w:tcPr>
            <w:tcW w:w="838" w:type="dxa"/>
            <w:vMerge/>
            <w:shd w:val="clear" w:color="auto" w:fill="auto"/>
            <w:vAlign w:val="center"/>
          </w:tcPr>
          <w:p w14:paraId="66A7D9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54EF5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6E03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9AF9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54AE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C398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CB2E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D5C9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925D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0FF4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1D2E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0.78%</w:t>
            </w:r>
          </w:p>
        </w:tc>
      </w:tr>
      <w:tr w:rsidR="008E67BA" w14:paraId="0A1CE456" w14:textId="77777777">
        <w:tc>
          <w:tcPr>
            <w:tcW w:w="838" w:type="dxa"/>
            <w:shd w:val="clear" w:color="auto" w:fill="auto"/>
            <w:vAlign w:val="center"/>
          </w:tcPr>
          <w:p w14:paraId="165089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AA29D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139E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B86C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166D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7EBF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7C68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B728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93CF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96B8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40E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06B18F1" w14:textId="77777777">
        <w:tc>
          <w:tcPr>
            <w:tcW w:w="838" w:type="dxa"/>
            <w:shd w:val="clear" w:color="auto" w:fill="auto"/>
            <w:vAlign w:val="center"/>
          </w:tcPr>
          <w:p w14:paraId="11705F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1A194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4835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2DA3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F17A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F1FB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A1D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36C4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22F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C8DF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364E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30A20D4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7A8A6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C0D1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1A26F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C30B12F" w14:textId="2C354075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69A4D2B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88F3088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2 (Qualcomm): </w:t>
      </w:r>
    </w:p>
    <w:p w14:paraId="684596F0" w14:textId="77777777" w:rsidR="008E67BA" w:rsidRDefault="008E67BA">
      <w:pPr>
        <w:spacing w:after="0"/>
        <w:rPr>
          <w:b/>
          <w:bCs/>
          <w:u w:val="single"/>
        </w:rPr>
      </w:pPr>
      <w:bookmarkStart w:id="33" w:name="_Hlk142594752"/>
    </w:p>
    <w:p w14:paraId="50BC649B" w14:textId="77777777" w:rsidR="008E67BA" w:rsidRDefault="003C1940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Indoor Office (FR1)</w:t>
      </w:r>
    </w:p>
    <w:bookmarkEnd w:id="33"/>
    <w:p w14:paraId="666C6BF8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6876E4E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02"/>
        <w:gridCol w:w="725"/>
        <w:gridCol w:w="853"/>
        <w:gridCol w:w="867"/>
        <w:gridCol w:w="922"/>
        <w:gridCol w:w="821"/>
        <w:gridCol w:w="821"/>
        <w:gridCol w:w="939"/>
        <w:gridCol w:w="821"/>
        <w:gridCol w:w="821"/>
        <w:gridCol w:w="939"/>
      </w:tblGrid>
      <w:tr w:rsidR="008E67BA" w14:paraId="29E85BD6" w14:textId="77777777">
        <w:tc>
          <w:tcPr>
            <w:tcW w:w="1827" w:type="dxa"/>
            <w:gridSpan w:val="2"/>
            <w:vMerge w:val="restart"/>
            <w:vAlign w:val="center"/>
          </w:tcPr>
          <w:p w14:paraId="34377922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642" w:type="dxa"/>
            <w:gridSpan w:val="3"/>
            <w:vAlign w:val="center"/>
          </w:tcPr>
          <w:p w14:paraId="4F2EEEAF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5687878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581" w:type="dxa"/>
            <w:gridSpan w:val="3"/>
            <w:vAlign w:val="center"/>
          </w:tcPr>
          <w:p w14:paraId="28679C6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F93E0B" w14:textId="77777777">
        <w:tc>
          <w:tcPr>
            <w:tcW w:w="1827" w:type="dxa"/>
            <w:gridSpan w:val="2"/>
            <w:vMerge/>
            <w:vAlign w:val="center"/>
          </w:tcPr>
          <w:p w14:paraId="5217E59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14:paraId="79D01C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67" w:type="dxa"/>
            <w:vAlign w:val="center"/>
          </w:tcPr>
          <w:p w14:paraId="3FCF7B7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22" w:type="dxa"/>
            <w:vAlign w:val="center"/>
          </w:tcPr>
          <w:p w14:paraId="15C0CF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20F125E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E47990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7BC6B5B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1376B8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624FF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247322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9FAB152" w14:textId="77777777">
        <w:tc>
          <w:tcPr>
            <w:tcW w:w="1102" w:type="dxa"/>
            <w:vMerge w:val="restart"/>
            <w:vAlign w:val="center"/>
          </w:tcPr>
          <w:p w14:paraId="47CE0F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25" w:type="dxa"/>
            <w:vAlign w:val="center"/>
          </w:tcPr>
          <w:p w14:paraId="472444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556AC0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67" w:type="dxa"/>
            <w:vAlign w:val="center"/>
          </w:tcPr>
          <w:p w14:paraId="7B5BE5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1043.39 </w:t>
            </w:r>
          </w:p>
        </w:tc>
        <w:tc>
          <w:tcPr>
            <w:tcW w:w="922" w:type="dxa"/>
            <w:vAlign w:val="center"/>
          </w:tcPr>
          <w:p w14:paraId="0F8047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8.08%</w:t>
            </w:r>
          </w:p>
        </w:tc>
        <w:tc>
          <w:tcPr>
            <w:tcW w:w="821" w:type="dxa"/>
            <w:vAlign w:val="center"/>
          </w:tcPr>
          <w:p w14:paraId="473858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57A252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591.95 </w:t>
            </w:r>
          </w:p>
        </w:tc>
        <w:tc>
          <w:tcPr>
            <w:tcW w:w="939" w:type="dxa"/>
            <w:vAlign w:val="center"/>
          </w:tcPr>
          <w:p w14:paraId="095547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27B0C2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3354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474.72 </w:t>
            </w:r>
          </w:p>
        </w:tc>
        <w:tc>
          <w:tcPr>
            <w:tcW w:w="939" w:type="dxa"/>
            <w:vAlign w:val="center"/>
          </w:tcPr>
          <w:p w14:paraId="6E212E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6.95%</w:t>
            </w:r>
          </w:p>
        </w:tc>
      </w:tr>
      <w:tr w:rsidR="008E67BA" w14:paraId="76FB5EFE" w14:textId="77777777">
        <w:tc>
          <w:tcPr>
            <w:tcW w:w="1102" w:type="dxa"/>
            <w:vMerge/>
            <w:vAlign w:val="center"/>
          </w:tcPr>
          <w:p w14:paraId="71714CC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229C9FF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DB220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67" w:type="dxa"/>
            <w:vAlign w:val="center"/>
          </w:tcPr>
          <w:p w14:paraId="659775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756.28 </w:t>
            </w:r>
          </w:p>
        </w:tc>
        <w:tc>
          <w:tcPr>
            <w:tcW w:w="922" w:type="dxa"/>
            <w:vAlign w:val="center"/>
          </w:tcPr>
          <w:p w14:paraId="7E8FE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  <w:tc>
          <w:tcPr>
            <w:tcW w:w="821" w:type="dxa"/>
            <w:vAlign w:val="center"/>
          </w:tcPr>
          <w:p w14:paraId="719A48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46DCE2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356.50 </w:t>
            </w:r>
          </w:p>
        </w:tc>
        <w:tc>
          <w:tcPr>
            <w:tcW w:w="939" w:type="dxa"/>
            <w:vAlign w:val="center"/>
          </w:tcPr>
          <w:p w14:paraId="22D998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21" w:type="dxa"/>
            <w:vAlign w:val="center"/>
          </w:tcPr>
          <w:p w14:paraId="10BFC0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2750B0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277.57 </w:t>
            </w:r>
          </w:p>
        </w:tc>
        <w:tc>
          <w:tcPr>
            <w:tcW w:w="939" w:type="dxa"/>
            <w:vAlign w:val="center"/>
          </w:tcPr>
          <w:p w14:paraId="5D829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7.28%</w:t>
            </w:r>
          </w:p>
        </w:tc>
      </w:tr>
      <w:tr w:rsidR="008E67BA" w14:paraId="7070DB61" w14:textId="77777777">
        <w:tc>
          <w:tcPr>
            <w:tcW w:w="1102" w:type="dxa"/>
            <w:vMerge/>
            <w:vAlign w:val="center"/>
          </w:tcPr>
          <w:p w14:paraId="247822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2FBDFB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266438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67" w:type="dxa"/>
            <w:vAlign w:val="center"/>
          </w:tcPr>
          <w:p w14:paraId="6DCEE8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1013.50 </w:t>
            </w:r>
          </w:p>
        </w:tc>
        <w:tc>
          <w:tcPr>
            <w:tcW w:w="922" w:type="dxa"/>
            <w:vAlign w:val="center"/>
          </w:tcPr>
          <w:p w14:paraId="35B6D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821" w:type="dxa"/>
            <w:vAlign w:val="center"/>
          </w:tcPr>
          <w:p w14:paraId="41C851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3CE115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582.67 </w:t>
            </w:r>
          </w:p>
        </w:tc>
        <w:tc>
          <w:tcPr>
            <w:tcW w:w="939" w:type="dxa"/>
            <w:vAlign w:val="center"/>
          </w:tcPr>
          <w:p w14:paraId="220E6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4.53%</w:t>
            </w:r>
          </w:p>
        </w:tc>
        <w:tc>
          <w:tcPr>
            <w:tcW w:w="821" w:type="dxa"/>
            <w:vAlign w:val="center"/>
          </w:tcPr>
          <w:p w14:paraId="1D1442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2D3C1C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456.04 </w:t>
            </w:r>
          </w:p>
        </w:tc>
        <w:tc>
          <w:tcPr>
            <w:tcW w:w="939" w:type="dxa"/>
            <w:vAlign w:val="center"/>
          </w:tcPr>
          <w:p w14:paraId="760D1F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10.94%</w:t>
            </w:r>
          </w:p>
        </w:tc>
      </w:tr>
      <w:tr w:rsidR="008E67BA" w14:paraId="721B87C0" w14:textId="77777777">
        <w:tc>
          <w:tcPr>
            <w:tcW w:w="1102" w:type="dxa"/>
            <w:vMerge w:val="restart"/>
            <w:vAlign w:val="center"/>
          </w:tcPr>
          <w:p w14:paraId="349D0B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25" w:type="dxa"/>
            <w:vAlign w:val="center"/>
          </w:tcPr>
          <w:p w14:paraId="07D6CE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56C7B9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67" w:type="dxa"/>
            <w:vAlign w:val="center"/>
          </w:tcPr>
          <w:p w14:paraId="471325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160.64 </w:t>
            </w:r>
          </w:p>
        </w:tc>
        <w:tc>
          <w:tcPr>
            <w:tcW w:w="922" w:type="dxa"/>
            <w:vAlign w:val="center"/>
          </w:tcPr>
          <w:p w14:paraId="448805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-44.82%</w:t>
            </w:r>
          </w:p>
        </w:tc>
        <w:tc>
          <w:tcPr>
            <w:tcW w:w="821" w:type="dxa"/>
            <w:vAlign w:val="center"/>
          </w:tcPr>
          <w:p w14:paraId="3144F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3E59E3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5.69 </w:t>
            </w:r>
          </w:p>
        </w:tc>
        <w:tc>
          <w:tcPr>
            <w:tcW w:w="939" w:type="dxa"/>
            <w:vAlign w:val="center"/>
          </w:tcPr>
          <w:p w14:paraId="1989F8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-95.70%</w:t>
            </w:r>
          </w:p>
        </w:tc>
        <w:tc>
          <w:tcPr>
            <w:tcW w:w="821" w:type="dxa"/>
            <w:vAlign w:val="center"/>
          </w:tcPr>
          <w:p w14:paraId="5D1E8E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785878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39" w:type="dxa"/>
            <w:vAlign w:val="center"/>
          </w:tcPr>
          <w:p w14:paraId="752045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-99.70%</w:t>
            </w:r>
          </w:p>
        </w:tc>
      </w:tr>
      <w:tr w:rsidR="008E67BA" w14:paraId="24BDD187" w14:textId="77777777">
        <w:tc>
          <w:tcPr>
            <w:tcW w:w="1102" w:type="dxa"/>
            <w:vMerge/>
            <w:vAlign w:val="center"/>
          </w:tcPr>
          <w:p w14:paraId="2533CA5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4EE6FDC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0EA23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67" w:type="dxa"/>
            <w:vAlign w:val="center"/>
          </w:tcPr>
          <w:p w14:paraId="0095C8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119.42 </w:t>
            </w:r>
          </w:p>
        </w:tc>
        <w:tc>
          <w:tcPr>
            <w:tcW w:w="922" w:type="dxa"/>
            <w:vAlign w:val="center"/>
          </w:tcPr>
          <w:p w14:paraId="0D365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-48.39%</w:t>
            </w:r>
          </w:p>
        </w:tc>
        <w:tc>
          <w:tcPr>
            <w:tcW w:w="821" w:type="dxa"/>
            <w:vAlign w:val="center"/>
          </w:tcPr>
          <w:p w14:paraId="79196E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FB0F0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221628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471DA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582C23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30681A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08C4233A" w14:textId="77777777">
        <w:tc>
          <w:tcPr>
            <w:tcW w:w="1102" w:type="dxa"/>
            <w:vMerge/>
            <w:vAlign w:val="center"/>
          </w:tcPr>
          <w:p w14:paraId="211BF4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487E83E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3897D6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67" w:type="dxa"/>
            <w:vAlign w:val="center"/>
          </w:tcPr>
          <w:p w14:paraId="341BC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154.73 </w:t>
            </w:r>
          </w:p>
        </w:tc>
        <w:tc>
          <w:tcPr>
            <w:tcW w:w="922" w:type="dxa"/>
            <w:vAlign w:val="center"/>
          </w:tcPr>
          <w:p w14:paraId="27BD2F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-47.09%</w:t>
            </w:r>
          </w:p>
        </w:tc>
        <w:tc>
          <w:tcPr>
            <w:tcW w:w="821" w:type="dxa"/>
            <w:vAlign w:val="center"/>
          </w:tcPr>
          <w:p w14:paraId="1FC6E2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2BFE7B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5CDB29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5EDBF5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376F76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4A325A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611E02A5" w14:textId="77777777">
        <w:tc>
          <w:tcPr>
            <w:tcW w:w="1102" w:type="dxa"/>
            <w:vMerge w:val="restart"/>
            <w:vAlign w:val="center"/>
          </w:tcPr>
          <w:p w14:paraId="678825C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25" w:type="dxa"/>
            <w:vAlign w:val="center"/>
          </w:tcPr>
          <w:p w14:paraId="6D1F69D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692B34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67" w:type="dxa"/>
            <w:vAlign w:val="center"/>
          </w:tcPr>
          <w:p w14:paraId="399611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22" w:type="dxa"/>
            <w:vAlign w:val="center"/>
          </w:tcPr>
          <w:p w14:paraId="4D2121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-9.98%</w:t>
            </w:r>
          </w:p>
        </w:tc>
        <w:tc>
          <w:tcPr>
            <w:tcW w:w="821" w:type="dxa"/>
            <w:vAlign w:val="center"/>
          </w:tcPr>
          <w:p w14:paraId="0B06E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22EEE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8.20 </w:t>
            </w:r>
          </w:p>
        </w:tc>
        <w:tc>
          <w:tcPr>
            <w:tcW w:w="939" w:type="dxa"/>
            <w:vAlign w:val="center"/>
          </w:tcPr>
          <w:p w14:paraId="433FDD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21" w:type="dxa"/>
            <w:vAlign w:val="center"/>
          </w:tcPr>
          <w:p w14:paraId="0411B7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36BCD5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10.74 </w:t>
            </w:r>
          </w:p>
        </w:tc>
        <w:tc>
          <w:tcPr>
            <w:tcW w:w="939" w:type="dxa"/>
            <w:vAlign w:val="center"/>
          </w:tcPr>
          <w:p w14:paraId="055676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-5.68%</w:t>
            </w:r>
          </w:p>
        </w:tc>
      </w:tr>
      <w:tr w:rsidR="008E67BA" w14:paraId="2497D5F6" w14:textId="77777777">
        <w:tc>
          <w:tcPr>
            <w:tcW w:w="1102" w:type="dxa"/>
            <w:vMerge/>
            <w:vAlign w:val="center"/>
          </w:tcPr>
          <w:p w14:paraId="575860E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7489C2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3F1C1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67" w:type="dxa"/>
            <w:vAlign w:val="center"/>
          </w:tcPr>
          <w:p w14:paraId="4C86E4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22" w:type="dxa"/>
            <w:vAlign w:val="center"/>
          </w:tcPr>
          <w:p w14:paraId="6DEDCE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-5.81%</w:t>
            </w:r>
          </w:p>
        </w:tc>
        <w:tc>
          <w:tcPr>
            <w:tcW w:w="821" w:type="dxa"/>
            <w:vAlign w:val="center"/>
          </w:tcPr>
          <w:p w14:paraId="57077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553888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4.03 </w:t>
            </w:r>
          </w:p>
        </w:tc>
        <w:tc>
          <w:tcPr>
            <w:tcW w:w="939" w:type="dxa"/>
            <w:vAlign w:val="center"/>
          </w:tcPr>
          <w:p w14:paraId="74CF66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-1.29%</w:t>
            </w:r>
          </w:p>
        </w:tc>
        <w:tc>
          <w:tcPr>
            <w:tcW w:w="821" w:type="dxa"/>
            <w:vAlign w:val="center"/>
          </w:tcPr>
          <w:p w14:paraId="538BBF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33400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39" w:type="dxa"/>
            <w:vAlign w:val="center"/>
          </w:tcPr>
          <w:p w14:paraId="3B396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-4.30%</w:t>
            </w:r>
          </w:p>
        </w:tc>
      </w:tr>
      <w:tr w:rsidR="008E67BA" w14:paraId="46AB9549" w14:textId="77777777">
        <w:tc>
          <w:tcPr>
            <w:tcW w:w="1102" w:type="dxa"/>
            <w:vMerge/>
            <w:vAlign w:val="center"/>
          </w:tcPr>
          <w:p w14:paraId="6FF7F61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16A995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02E37B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67" w:type="dxa"/>
            <w:vAlign w:val="center"/>
          </w:tcPr>
          <w:p w14:paraId="6BFE7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22" w:type="dxa"/>
            <w:vAlign w:val="center"/>
          </w:tcPr>
          <w:p w14:paraId="1B250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-5.43%</w:t>
            </w:r>
          </w:p>
        </w:tc>
        <w:tc>
          <w:tcPr>
            <w:tcW w:w="821" w:type="dxa"/>
            <w:vAlign w:val="center"/>
          </w:tcPr>
          <w:p w14:paraId="7662C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46733E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939" w:type="dxa"/>
            <w:vAlign w:val="center"/>
          </w:tcPr>
          <w:p w14:paraId="4E3D6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-2.90%</w:t>
            </w:r>
          </w:p>
        </w:tc>
        <w:tc>
          <w:tcPr>
            <w:tcW w:w="821" w:type="dxa"/>
            <w:vAlign w:val="center"/>
          </w:tcPr>
          <w:p w14:paraId="256DF5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067EF9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9.04 </w:t>
            </w:r>
          </w:p>
        </w:tc>
        <w:tc>
          <w:tcPr>
            <w:tcW w:w="939" w:type="dxa"/>
            <w:vAlign w:val="center"/>
          </w:tcPr>
          <w:p w14:paraId="502C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</w:tr>
      <w:tr w:rsidR="008E67BA" w14:paraId="0E19BBF3" w14:textId="77777777">
        <w:tc>
          <w:tcPr>
            <w:tcW w:w="1102" w:type="dxa"/>
            <w:vMerge w:val="restart"/>
            <w:vAlign w:val="center"/>
          </w:tcPr>
          <w:p w14:paraId="3F8AEE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25" w:type="dxa"/>
            <w:vAlign w:val="center"/>
          </w:tcPr>
          <w:p w14:paraId="4FE41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7C086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67" w:type="dxa"/>
            <w:vAlign w:val="center"/>
          </w:tcPr>
          <w:p w14:paraId="6937E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9.17 </w:t>
            </w:r>
          </w:p>
        </w:tc>
        <w:tc>
          <w:tcPr>
            <w:tcW w:w="922" w:type="dxa"/>
            <w:vAlign w:val="center"/>
          </w:tcPr>
          <w:p w14:paraId="217148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138.00%</w:t>
            </w:r>
          </w:p>
        </w:tc>
        <w:tc>
          <w:tcPr>
            <w:tcW w:w="821" w:type="dxa"/>
            <w:vAlign w:val="center"/>
          </w:tcPr>
          <w:p w14:paraId="11EE7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04DA74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4778.03 </w:t>
            </w:r>
          </w:p>
        </w:tc>
        <w:tc>
          <w:tcPr>
            <w:tcW w:w="939" w:type="dxa"/>
            <w:vAlign w:val="center"/>
          </w:tcPr>
          <w:p w14:paraId="4BA688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37807.73%</w:t>
            </w:r>
          </w:p>
        </w:tc>
        <w:tc>
          <w:tcPr>
            <w:tcW w:w="821" w:type="dxa"/>
            <w:vAlign w:val="center"/>
          </w:tcPr>
          <w:p w14:paraId="4EC24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D884A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9606.24 </w:t>
            </w:r>
          </w:p>
        </w:tc>
        <w:tc>
          <w:tcPr>
            <w:tcW w:w="939" w:type="dxa"/>
            <w:vAlign w:val="center"/>
          </w:tcPr>
          <w:p w14:paraId="408D76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33898.44%</w:t>
            </w:r>
          </w:p>
        </w:tc>
      </w:tr>
      <w:tr w:rsidR="008E67BA" w14:paraId="57CC60C0" w14:textId="77777777">
        <w:tc>
          <w:tcPr>
            <w:tcW w:w="1102" w:type="dxa"/>
            <w:vMerge/>
            <w:vAlign w:val="center"/>
          </w:tcPr>
          <w:p w14:paraId="0C4C01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5AD1AD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390B86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67" w:type="dxa"/>
            <w:vAlign w:val="center"/>
          </w:tcPr>
          <w:p w14:paraId="0A3263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22" w:type="dxa"/>
            <w:vAlign w:val="center"/>
          </w:tcPr>
          <w:p w14:paraId="4A2921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43.61%</w:t>
            </w:r>
          </w:p>
        </w:tc>
        <w:tc>
          <w:tcPr>
            <w:tcW w:w="821" w:type="dxa"/>
            <w:vAlign w:val="center"/>
          </w:tcPr>
          <w:p w14:paraId="26FEBA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153CF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10.83 </w:t>
            </w:r>
          </w:p>
        </w:tc>
        <w:tc>
          <w:tcPr>
            <w:tcW w:w="939" w:type="dxa"/>
            <w:vAlign w:val="center"/>
          </w:tcPr>
          <w:p w14:paraId="600F68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177.40%</w:t>
            </w:r>
          </w:p>
        </w:tc>
        <w:tc>
          <w:tcPr>
            <w:tcW w:w="821" w:type="dxa"/>
            <w:vAlign w:val="center"/>
          </w:tcPr>
          <w:p w14:paraId="4A1E9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12ED8C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939" w:type="dxa"/>
            <w:vAlign w:val="center"/>
          </w:tcPr>
          <w:p w14:paraId="3E3D7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282.26%</w:t>
            </w:r>
          </w:p>
        </w:tc>
      </w:tr>
      <w:tr w:rsidR="008E67BA" w14:paraId="38ABB0D5" w14:textId="77777777">
        <w:tc>
          <w:tcPr>
            <w:tcW w:w="1102" w:type="dxa"/>
            <w:vMerge/>
            <w:vAlign w:val="center"/>
          </w:tcPr>
          <w:p w14:paraId="56A88C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1B2D7E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3B6502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67" w:type="dxa"/>
            <w:vAlign w:val="center"/>
          </w:tcPr>
          <w:p w14:paraId="2D11D5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22" w:type="dxa"/>
            <w:vAlign w:val="center"/>
          </w:tcPr>
          <w:p w14:paraId="202E4A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21" w:type="dxa"/>
            <w:vAlign w:val="center"/>
          </w:tcPr>
          <w:p w14:paraId="2AFCF7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45A949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192.53 </w:t>
            </w:r>
          </w:p>
        </w:tc>
        <w:tc>
          <w:tcPr>
            <w:tcW w:w="939" w:type="dxa"/>
            <w:vAlign w:val="center"/>
          </w:tcPr>
          <w:p w14:paraId="0A692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2473.82%</w:t>
            </w:r>
          </w:p>
        </w:tc>
        <w:tc>
          <w:tcPr>
            <w:tcW w:w="821" w:type="dxa"/>
            <w:vAlign w:val="center"/>
          </w:tcPr>
          <w:p w14:paraId="7E076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7CFFD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3058.95 </w:t>
            </w:r>
          </w:p>
        </w:tc>
        <w:tc>
          <w:tcPr>
            <w:tcW w:w="939" w:type="dxa"/>
            <w:vAlign w:val="center"/>
          </w:tcPr>
          <w:p w14:paraId="7ED125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28214.27%</w:t>
            </w:r>
          </w:p>
        </w:tc>
      </w:tr>
      <w:tr w:rsidR="008E67BA" w14:paraId="07989160" w14:textId="77777777">
        <w:tc>
          <w:tcPr>
            <w:tcW w:w="1102" w:type="dxa"/>
            <w:vAlign w:val="center"/>
          </w:tcPr>
          <w:p w14:paraId="2DABA55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25" w:type="dxa"/>
            <w:vAlign w:val="center"/>
          </w:tcPr>
          <w:p w14:paraId="2CF2926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53" w:type="dxa"/>
            <w:vAlign w:val="center"/>
          </w:tcPr>
          <w:p w14:paraId="70E87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67" w:type="dxa"/>
            <w:vAlign w:val="center"/>
          </w:tcPr>
          <w:p w14:paraId="22111A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922" w:type="dxa"/>
            <w:vAlign w:val="center"/>
          </w:tcPr>
          <w:p w14:paraId="053A6F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DC871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7DBE19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24.85%</w:t>
            </w:r>
          </w:p>
        </w:tc>
        <w:tc>
          <w:tcPr>
            <w:tcW w:w="939" w:type="dxa"/>
            <w:vAlign w:val="center"/>
          </w:tcPr>
          <w:p w14:paraId="00F71F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378AF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67F1BC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39" w:type="dxa"/>
            <w:vAlign w:val="center"/>
          </w:tcPr>
          <w:p w14:paraId="3FCF1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1A4439E8" w14:textId="77777777">
        <w:tc>
          <w:tcPr>
            <w:tcW w:w="1102" w:type="dxa"/>
            <w:vAlign w:val="center"/>
          </w:tcPr>
          <w:p w14:paraId="030DB3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25" w:type="dxa"/>
            <w:vAlign w:val="center"/>
          </w:tcPr>
          <w:p w14:paraId="3FAAC0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53" w:type="dxa"/>
            <w:vAlign w:val="center"/>
          </w:tcPr>
          <w:p w14:paraId="14B2A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67" w:type="dxa"/>
            <w:vAlign w:val="center"/>
          </w:tcPr>
          <w:p w14:paraId="260C0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922" w:type="dxa"/>
            <w:vAlign w:val="center"/>
          </w:tcPr>
          <w:p w14:paraId="36AA1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77D7B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63FB49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46.06%</w:t>
            </w:r>
          </w:p>
        </w:tc>
        <w:tc>
          <w:tcPr>
            <w:tcW w:w="939" w:type="dxa"/>
            <w:vAlign w:val="center"/>
          </w:tcPr>
          <w:p w14:paraId="3A410C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C847F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20F42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32.81%</w:t>
            </w:r>
          </w:p>
        </w:tc>
        <w:tc>
          <w:tcPr>
            <w:tcW w:w="939" w:type="dxa"/>
            <w:vAlign w:val="center"/>
          </w:tcPr>
          <w:p w14:paraId="0E6D82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2F6198C" w14:textId="77777777">
        <w:tc>
          <w:tcPr>
            <w:tcW w:w="0" w:type="auto"/>
            <w:gridSpan w:val="11"/>
            <w:vAlign w:val="center"/>
          </w:tcPr>
          <w:p w14:paraId="466E26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ABAEB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99457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3FEA84D1" w14:textId="4CE1E84F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563EDE9C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4EEDCD7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P0= -33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8E67BA" w14:paraId="1BD933DE" w14:textId="77777777">
        <w:tc>
          <w:tcPr>
            <w:tcW w:w="1967" w:type="dxa"/>
            <w:gridSpan w:val="2"/>
            <w:vMerge w:val="restart"/>
            <w:vAlign w:val="center"/>
          </w:tcPr>
          <w:p w14:paraId="1A9AF99A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4666461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5C9B9C39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58C5159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7CD5FD" w14:textId="77777777">
        <w:tc>
          <w:tcPr>
            <w:tcW w:w="1967" w:type="dxa"/>
            <w:gridSpan w:val="2"/>
            <w:vMerge/>
            <w:vAlign w:val="center"/>
          </w:tcPr>
          <w:p w14:paraId="76A79D7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1750EBE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167782C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01E1793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1F41A2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C9C4EF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238D5F4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18DC81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742004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A10BF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BCA3771" w14:textId="77777777">
        <w:tc>
          <w:tcPr>
            <w:tcW w:w="1201" w:type="dxa"/>
            <w:vMerge w:val="restart"/>
            <w:vAlign w:val="center"/>
          </w:tcPr>
          <w:p w14:paraId="232A4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28EC652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FF10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2D66CB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907.50 </w:t>
            </w:r>
          </w:p>
        </w:tc>
        <w:tc>
          <w:tcPr>
            <w:tcW w:w="970" w:type="dxa"/>
            <w:vAlign w:val="center"/>
          </w:tcPr>
          <w:p w14:paraId="5B9B88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21" w:type="dxa"/>
            <w:vAlign w:val="center"/>
          </w:tcPr>
          <w:p w14:paraId="78CBF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50B3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434.04 </w:t>
            </w:r>
          </w:p>
        </w:tc>
        <w:tc>
          <w:tcPr>
            <w:tcW w:w="808" w:type="dxa"/>
            <w:vAlign w:val="center"/>
          </w:tcPr>
          <w:p w14:paraId="5A20A7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-25.05%</w:t>
            </w:r>
          </w:p>
        </w:tc>
        <w:tc>
          <w:tcPr>
            <w:tcW w:w="821" w:type="dxa"/>
            <w:vAlign w:val="center"/>
          </w:tcPr>
          <w:p w14:paraId="31CB9F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6BC08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283.33 </w:t>
            </w:r>
          </w:p>
        </w:tc>
        <w:tc>
          <w:tcPr>
            <w:tcW w:w="820" w:type="dxa"/>
            <w:vAlign w:val="center"/>
          </w:tcPr>
          <w:p w14:paraId="53602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-36.17%</w:t>
            </w:r>
          </w:p>
        </w:tc>
      </w:tr>
      <w:tr w:rsidR="008E67BA" w14:paraId="34046D2A" w14:textId="77777777">
        <w:tc>
          <w:tcPr>
            <w:tcW w:w="1201" w:type="dxa"/>
            <w:vMerge/>
            <w:vAlign w:val="center"/>
          </w:tcPr>
          <w:p w14:paraId="07BDAA5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23C9F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3AC3A2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7E3159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651.66 </w:t>
            </w:r>
          </w:p>
        </w:tc>
        <w:tc>
          <w:tcPr>
            <w:tcW w:w="970" w:type="dxa"/>
            <w:vAlign w:val="center"/>
          </w:tcPr>
          <w:p w14:paraId="465317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-4.18%</w:t>
            </w:r>
          </w:p>
        </w:tc>
        <w:tc>
          <w:tcPr>
            <w:tcW w:w="821" w:type="dxa"/>
            <w:vAlign w:val="center"/>
          </w:tcPr>
          <w:p w14:paraId="7CA6A0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1F5A3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271.29 </w:t>
            </w:r>
          </w:p>
        </w:tc>
        <w:tc>
          <w:tcPr>
            <w:tcW w:w="808" w:type="dxa"/>
            <w:vAlign w:val="center"/>
          </w:tcPr>
          <w:p w14:paraId="62A018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-25.45%</w:t>
            </w:r>
          </w:p>
        </w:tc>
        <w:tc>
          <w:tcPr>
            <w:tcW w:w="821" w:type="dxa"/>
            <w:vAlign w:val="center"/>
          </w:tcPr>
          <w:p w14:paraId="32CF9D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61E97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141.64 </w:t>
            </w:r>
          </w:p>
        </w:tc>
        <w:tc>
          <w:tcPr>
            <w:tcW w:w="820" w:type="dxa"/>
            <w:vAlign w:val="center"/>
          </w:tcPr>
          <w:p w14:paraId="55C9A6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</w:tr>
      <w:tr w:rsidR="008E67BA" w14:paraId="40F2853C" w14:textId="77777777">
        <w:tc>
          <w:tcPr>
            <w:tcW w:w="1201" w:type="dxa"/>
            <w:vMerge/>
            <w:vAlign w:val="center"/>
          </w:tcPr>
          <w:p w14:paraId="28DCABB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4B556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BC1EC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4992B8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901.75 </w:t>
            </w:r>
          </w:p>
        </w:tc>
        <w:tc>
          <w:tcPr>
            <w:tcW w:w="970" w:type="dxa"/>
            <w:vAlign w:val="center"/>
          </w:tcPr>
          <w:p w14:paraId="1CB972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-5.22%</w:t>
            </w:r>
          </w:p>
        </w:tc>
        <w:tc>
          <w:tcPr>
            <w:tcW w:w="821" w:type="dxa"/>
            <w:vAlign w:val="center"/>
          </w:tcPr>
          <w:p w14:paraId="117246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67F702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411.72 </w:t>
            </w:r>
          </w:p>
        </w:tc>
        <w:tc>
          <w:tcPr>
            <w:tcW w:w="808" w:type="dxa"/>
            <w:vAlign w:val="center"/>
          </w:tcPr>
          <w:p w14:paraId="0A34F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-26.14%</w:t>
            </w:r>
          </w:p>
        </w:tc>
        <w:tc>
          <w:tcPr>
            <w:tcW w:w="821" w:type="dxa"/>
            <w:vAlign w:val="center"/>
          </w:tcPr>
          <w:p w14:paraId="2E0C7D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03E4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243.54 </w:t>
            </w:r>
          </w:p>
        </w:tc>
        <w:tc>
          <w:tcPr>
            <w:tcW w:w="820" w:type="dxa"/>
            <w:vAlign w:val="center"/>
          </w:tcPr>
          <w:p w14:paraId="6152CF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-40.75%</w:t>
            </w:r>
          </w:p>
        </w:tc>
      </w:tr>
      <w:tr w:rsidR="008E67BA" w14:paraId="594AC25E" w14:textId="77777777">
        <w:tc>
          <w:tcPr>
            <w:tcW w:w="1201" w:type="dxa"/>
            <w:vMerge w:val="restart"/>
            <w:vAlign w:val="center"/>
          </w:tcPr>
          <w:p w14:paraId="32EE1D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73E1FAA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3F5A8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0E506F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337.02 </w:t>
            </w:r>
          </w:p>
        </w:tc>
        <w:tc>
          <w:tcPr>
            <w:tcW w:w="970" w:type="dxa"/>
            <w:vAlign w:val="center"/>
          </w:tcPr>
          <w:p w14:paraId="3EDC5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15.76%</w:t>
            </w:r>
          </w:p>
        </w:tc>
        <w:tc>
          <w:tcPr>
            <w:tcW w:w="821" w:type="dxa"/>
            <w:vAlign w:val="center"/>
          </w:tcPr>
          <w:p w14:paraId="265B4B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176198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255.97 </w:t>
            </w:r>
          </w:p>
        </w:tc>
        <w:tc>
          <w:tcPr>
            <w:tcW w:w="808" w:type="dxa"/>
            <w:vAlign w:val="center"/>
          </w:tcPr>
          <w:p w14:paraId="16257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21" w:type="dxa"/>
            <w:vAlign w:val="center"/>
          </w:tcPr>
          <w:p w14:paraId="36418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0A6CBF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228.04 </w:t>
            </w:r>
          </w:p>
        </w:tc>
        <w:tc>
          <w:tcPr>
            <w:tcW w:w="820" w:type="dxa"/>
            <w:vAlign w:val="center"/>
          </w:tcPr>
          <w:p w14:paraId="08FC7C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145.68%</w:t>
            </w:r>
          </w:p>
        </w:tc>
      </w:tr>
      <w:tr w:rsidR="008E67BA" w14:paraId="5702A3A6" w14:textId="77777777">
        <w:tc>
          <w:tcPr>
            <w:tcW w:w="1201" w:type="dxa"/>
            <w:vMerge/>
            <w:vAlign w:val="center"/>
          </w:tcPr>
          <w:p w14:paraId="240F6A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E6A803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6C4CB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56B3E6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294.72 </w:t>
            </w:r>
          </w:p>
        </w:tc>
        <w:tc>
          <w:tcPr>
            <w:tcW w:w="970" w:type="dxa"/>
            <w:vAlign w:val="center"/>
          </w:tcPr>
          <w:p w14:paraId="4E9127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27.38%</w:t>
            </w:r>
          </w:p>
        </w:tc>
        <w:tc>
          <w:tcPr>
            <w:tcW w:w="821" w:type="dxa"/>
            <w:vAlign w:val="center"/>
          </w:tcPr>
          <w:p w14:paraId="319FA8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52132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145.98 </w:t>
            </w:r>
          </w:p>
        </w:tc>
        <w:tc>
          <w:tcPr>
            <w:tcW w:w="808" w:type="dxa"/>
            <w:vAlign w:val="center"/>
          </w:tcPr>
          <w:p w14:paraId="7597F8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116.18%</w:t>
            </w:r>
          </w:p>
        </w:tc>
        <w:tc>
          <w:tcPr>
            <w:tcW w:w="821" w:type="dxa"/>
            <w:vAlign w:val="center"/>
          </w:tcPr>
          <w:p w14:paraId="623595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CC5B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110.64 </w:t>
            </w:r>
          </w:p>
        </w:tc>
        <w:tc>
          <w:tcPr>
            <w:tcW w:w="820" w:type="dxa"/>
            <w:vAlign w:val="center"/>
          </w:tcPr>
          <w:p w14:paraId="0768B5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310.56%</w:t>
            </w:r>
          </w:p>
        </w:tc>
      </w:tr>
      <w:tr w:rsidR="008E67BA" w14:paraId="6EB3AB86" w14:textId="77777777">
        <w:tc>
          <w:tcPr>
            <w:tcW w:w="1201" w:type="dxa"/>
            <w:vMerge/>
            <w:vAlign w:val="center"/>
          </w:tcPr>
          <w:p w14:paraId="1B4D02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469AB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14F794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7906D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342.07 </w:t>
            </w:r>
          </w:p>
        </w:tc>
        <w:tc>
          <w:tcPr>
            <w:tcW w:w="970" w:type="dxa"/>
            <w:vAlign w:val="center"/>
          </w:tcPr>
          <w:p w14:paraId="16B4D5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16.96%</w:t>
            </w:r>
          </w:p>
        </w:tc>
        <w:tc>
          <w:tcPr>
            <w:tcW w:w="821" w:type="dxa"/>
            <w:vAlign w:val="center"/>
          </w:tcPr>
          <w:p w14:paraId="327419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2AFEE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257.18 </w:t>
            </w:r>
          </w:p>
        </w:tc>
        <w:tc>
          <w:tcPr>
            <w:tcW w:w="808" w:type="dxa"/>
            <w:vAlign w:val="center"/>
          </w:tcPr>
          <w:p w14:paraId="103D46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99.16%</w:t>
            </w:r>
          </w:p>
        </w:tc>
        <w:tc>
          <w:tcPr>
            <w:tcW w:w="821" w:type="dxa"/>
            <w:vAlign w:val="center"/>
          </w:tcPr>
          <w:p w14:paraId="19B4F1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4DAD5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223.28 </w:t>
            </w:r>
          </w:p>
        </w:tc>
        <w:tc>
          <w:tcPr>
            <w:tcW w:w="820" w:type="dxa"/>
            <w:vAlign w:val="center"/>
          </w:tcPr>
          <w:p w14:paraId="0DB834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157.68%</w:t>
            </w:r>
          </w:p>
        </w:tc>
      </w:tr>
      <w:tr w:rsidR="008E67BA" w14:paraId="21D67800" w14:textId="77777777">
        <w:tc>
          <w:tcPr>
            <w:tcW w:w="1201" w:type="dxa"/>
            <w:vMerge w:val="restart"/>
            <w:vAlign w:val="center"/>
          </w:tcPr>
          <w:p w14:paraId="7DC82AF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0325262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4335E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066E66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5468FC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8.74%</w:t>
            </w:r>
          </w:p>
        </w:tc>
        <w:tc>
          <w:tcPr>
            <w:tcW w:w="821" w:type="dxa"/>
            <w:vAlign w:val="center"/>
          </w:tcPr>
          <w:p w14:paraId="5A9FA3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395E3A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11.41 </w:t>
            </w:r>
          </w:p>
        </w:tc>
        <w:tc>
          <w:tcPr>
            <w:tcW w:w="808" w:type="dxa"/>
            <w:vAlign w:val="center"/>
          </w:tcPr>
          <w:p w14:paraId="6F003C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38.54%</w:t>
            </w:r>
          </w:p>
        </w:tc>
        <w:tc>
          <w:tcPr>
            <w:tcW w:w="821" w:type="dxa"/>
            <w:vAlign w:val="center"/>
          </w:tcPr>
          <w:p w14:paraId="77144A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6069B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19.19 </w:t>
            </w:r>
          </w:p>
        </w:tc>
        <w:tc>
          <w:tcPr>
            <w:tcW w:w="820" w:type="dxa"/>
            <w:vAlign w:val="center"/>
          </w:tcPr>
          <w:p w14:paraId="52910E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68.57%</w:t>
            </w:r>
          </w:p>
        </w:tc>
      </w:tr>
      <w:tr w:rsidR="008E67BA" w14:paraId="699B9AD6" w14:textId="77777777">
        <w:tc>
          <w:tcPr>
            <w:tcW w:w="1201" w:type="dxa"/>
            <w:vMerge/>
            <w:vAlign w:val="center"/>
          </w:tcPr>
          <w:p w14:paraId="3BC664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4FEEE5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30961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19F16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2.89 </w:t>
            </w:r>
          </w:p>
        </w:tc>
        <w:tc>
          <w:tcPr>
            <w:tcW w:w="970" w:type="dxa"/>
            <w:vAlign w:val="center"/>
          </w:tcPr>
          <w:p w14:paraId="5D2BA3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4.52%</w:t>
            </w:r>
          </w:p>
        </w:tc>
        <w:tc>
          <w:tcPr>
            <w:tcW w:w="821" w:type="dxa"/>
            <w:vAlign w:val="center"/>
          </w:tcPr>
          <w:p w14:paraId="6E1BC3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3A17B2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808" w:type="dxa"/>
            <w:vAlign w:val="center"/>
          </w:tcPr>
          <w:p w14:paraId="3A24E9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18.93%</w:t>
            </w:r>
          </w:p>
        </w:tc>
        <w:tc>
          <w:tcPr>
            <w:tcW w:w="821" w:type="dxa"/>
            <w:vAlign w:val="center"/>
          </w:tcPr>
          <w:p w14:paraId="352353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27444E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6.26 </w:t>
            </w:r>
          </w:p>
        </w:tc>
        <w:tc>
          <w:tcPr>
            <w:tcW w:w="820" w:type="dxa"/>
            <w:vAlign w:val="center"/>
          </w:tcPr>
          <w:p w14:paraId="0278A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29.69%</w:t>
            </w:r>
          </w:p>
        </w:tc>
      </w:tr>
      <w:tr w:rsidR="008E67BA" w14:paraId="7AFB9009" w14:textId="77777777">
        <w:tc>
          <w:tcPr>
            <w:tcW w:w="1201" w:type="dxa"/>
            <w:vMerge/>
            <w:vAlign w:val="center"/>
          </w:tcPr>
          <w:p w14:paraId="118FF5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AC97C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7EBBF3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0B70E4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70" w:type="dxa"/>
            <w:vAlign w:val="center"/>
          </w:tcPr>
          <w:p w14:paraId="04FFB5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821" w:type="dxa"/>
            <w:vAlign w:val="center"/>
          </w:tcPr>
          <w:p w14:paraId="60E0E9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2F5C3D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808" w:type="dxa"/>
            <w:vAlign w:val="center"/>
          </w:tcPr>
          <w:p w14:paraId="00A1D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35.44%</w:t>
            </w:r>
          </w:p>
        </w:tc>
        <w:tc>
          <w:tcPr>
            <w:tcW w:w="821" w:type="dxa"/>
            <w:vAlign w:val="center"/>
          </w:tcPr>
          <w:p w14:paraId="5D183E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062CE3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820" w:type="dxa"/>
            <w:vAlign w:val="center"/>
          </w:tcPr>
          <w:p w14:paraId="032D4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54.48%</w:t>
            </w:r>
          </w:p>
        </w:tc>
      </w:tr>
      <w:tr w:rsidR="008E67BA" w14:paraId="13D70CDC" w14:textId="77777777">
        <w:tc>
          <w:tcPr>
            <w:tcW w:w="1201" w:type="dxa"/>
            <w:vMerge w:val="restart"/>
            <w:vAlign w:val="center"/>
          </w:tcPr>
          <w:p w14:paraId="1FD1ABA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49B2CB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6B4748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28C38F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970" w:type="dxa"/>
            <w:vAlign w:val="center"/>
          </w:tcPr>
          <w:p w14:paraId="71583D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-19.83%</w:t>
            </w:r>
          </w:p>
        </w:tc>
        <w:tc>
          <w:tcPr>
            <w:tcW w:w="821" w:type="dxa"/>
            <w:vAlign w:val="center"/>
          </w:tcPr>
          <w:p w14:paraId="614447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138492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808" w:type="dxa"/>
            <w:vAlign w:val="center"/>
          </w:tcPr>
          <w:p w14:paraId="5FF981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-62.14%</w:t>
            </w:r>
          </w:p>
        </w:tc>
        <w:tc>
          <w:tcPr>
            <w:tcW w:w="821" w:type="dxa"/>
            <w:vAlign w:val="center"/>
          </w:tcPr>
          <w:p w14:paraId="01F85D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3021D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5.95 </w:t>
            </w:r>
          </w:p>
        </w:tc>
        <w:tc>
          <w:tcPr>
            <w:tcW w:w="820" w:type="dxa"/>
            <w:vAlign w:val="center"/>
          </w:tcPr>
          <w:p w14:paraId="1CAF80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-78.93%</w:t>
            </w:r>
          </w:p>
        </w:tc>
      </w:tr>
      <w:tr w:rsidR="008E67BA" w14:paraId="2F7BEBE6" w14:textId="77777777">
        <w:tc>
          <w:tcPr>
            <w:tcW w:w="1201" w:type="dxa"/>
            <w:vMerge/>
            <w:vAlign w:val="center"/>
          </w:tcPr>
          <w:p w14:paraId="3C151AF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0B7E3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9B19F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2E3DD5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1534F6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2BDBC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A4FF3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808" w:type="dxa"/>
            <w:vAlign w:val="center"/>
          </w:tcPr>
          <w:p w14:paraId="5839DF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-31.42%</w:t>
            </w:r>
          </w:p>
        </w:tc>
        <w:tc>
          <w:tcPr>
            <w:tcW w:w="821" w:type="dxa"/>
            <w:vAlign w:val="center"/>
          </w:tcPr>
          <w:p w14:paraId="3F4F9C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6C273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2.73 </w:t>
            </w:r>
          </w:p>
        </w:tc>
        <w:tc>
          <w:tcPr>
            <w:tcW w:w="820" w:type="dxa"/>
            <w:vAlign w:val="center"/>
          </w:tcPr>
          <w:p w14:paraId="3847A4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-45.01%</w:t>
            </w:r>
          </w:p>
        </w:tc>
      </w:tr>
      <w:tr w:rsidR="008E67BA" w14:paraId="56F2EB87" w14:textId="77777777">
        <w:tc>
          <w:tcPr>
            <w:tcW w:w="1201" w:type="dxa"/>
            <w:vMerge/>
            <w:vAlign w:val="center"/>
          </w:tcPr>
          <w:p w14:paraId="4015AB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A620CC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3E90BA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514738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70" w:type="dxa"/>
            <w:vAlign w:val="center"/>
          </w:tcPr>
          <w:p w14:paraId="344B45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-6.40%</w:t>
            </w:r>
          </w:p>
        </w:tc>
        <w:tc>
          <w:tcPr>
            <w:tcW w:w="821" w:type="dxa"/>
            <w:vAlign w:val="center"/>
          </w:tcPr>
          <w:p w14:paraId="46A971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D7788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3.82 </w:t>
            </w:r>
          </w:p>
        </w:tc>
        <w:tc>
          <w:tcPr>
            <w:tcW w:w="808" w:type="dxa"/>
            <w:vAlign w:val="center"/>
          </w:tcPr>
          <w:p w14:paraId="1DABE8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-48.91%</w:t>
            </w:r>
          </w:p>
        </w:tc>
        <w:tc>
          <w:tcPr>
            <w:tcW w:w="821" w:type="dxa"/>
            <w:vAlign w:val="center"/>
          </w:tcPr>
          <w:p w14:paraId="670A93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1BBC62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4.55 </w:t>
            </w:r>
          </w:p>
        </w:tc>
        <w:tc>
          <w:tcPr>
            <w:tcW w:w="820" w:type="dxa"/>
            <w:vAlign w:val="center"/>
          </w:tcPr>
          <w:p w14:paraId="252D53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-57.85%</w:t>
            </w:r>
          </w:p>
        </w:tc>
      </w:tr>
      <w:tr w:rsidR="008E67BA" w14:paraId="1E600329" w14:textId="77777777">
        <w:tc>
          <w:tcPr>
            <w:tcW w:w="1201" w:type="dxa"/>
            <w:vAlign w:val="center"/>
          </w:tcPr>
          <w:p w14:paraId="404280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252E08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507C8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548DF1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3.86%</w:t>
            </w:r>
          </w:p>
        </w:tc>
        <w:tc>
          <w:tcPr>
            <w:tcW w:w="970" w:type="dxa"/>
            <w:vAlign w:val="center"/>
          </w:tcPr>
          <w:p w14:paraId="64858B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24C29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6ED313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33.00%</w:t>
            </w:r>
          </w:p>
        </w:tc>
        <w:tc>
          <w:tcPr>
            <w:tcW w:w="808" w:type="dxa"/>
            <w:vAlign w:val="center"/>
          </w:tcPr>
          <w:p w14:paraId="32AE9B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F9B9A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3F8BC5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62.51%</w:t>
            </w:r>
          </w:p>
        </w:tc>
        <w:tc>
          <w:tcPr>
            <w:tcW w:w="820" w:type="dxa"/>
            <w:vAlign w:val="center"/>
          </w:tcPr>
          <w:p w14:paraId="7026DF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E8A52D9" w14:textId="77777777">
        <w:tc>
          <w:tcPr>
            <w:tcW w:w="1201" w:type="dxa"/>
            <w:vAlign w:val="center"/>
          </w:tcPr>
          <w:p w14:paraId="6465F39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363DD9F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7DDECB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672BAB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970" w:type="dxa"/>
            <w:vAlign w:val="center"/>
          </w:tcPr>
          <w:p w14:paraId="116B10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374F6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4929A1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9.07%</w:t>
            </w:r>
          </w:p>
        </w:tc>
        <w:tc>
          <w:tcPr>
            <w:tcW w:w="808" w:type="dxa"/>
            <w:vAlign w:val="center"/>
          </w:tcPr>
          <w:p w14:paraId="5D18F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177BB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096E58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0" w:type="dxa"/>
            <w:vAlign w:val="center"/>
          </w:tcPr>
          <w:p w14:paraId="694D1E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DFAB4BF" w14:textId="77777777">
        <w:tc>
          <w:tcPr>
            <w:tcW w:w="0" w:type="auto"/>
            <w:gridSpan w:val="11"/>
            <w:vAlign w:val="center"/>
          </w:tcPr>
          <w:p w14:paraId="2B992D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E7D97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CC894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324987D" w14:textId="6A591DD5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5F4EC37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016B1E1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079"/>
        <w:gridCol w:w="716"/>
        <w:gridCol w:w="841"/>
        <w:gridCol w:w="841"/>
        <w:gridCol w:w="911"/>
        <w:gridCol w:w="821"/>
        <w:gridCol w:w="821"/>
        <w:gridCol w:w="939"/>
        <w:gridCol w:w="821"/>
        <w:gridCol w:w="821"/>
        <w:gridCol w:w="1020"/>
      </w:tblGrid>
      <w:tr w:rsidR="008E67BA" w14:paraId="23D3F8CC" w14:textId="77777777">
        <w:tc>
          <w:tcPr>
            <w:tcW w:w="1795" w:type="dxa"/>
            <w:gridSpan w:val="2"/>
            <w:vMerge w:val="restart"/>
            <w:vAlign w:val="center"/>
          </w:tcPr>
          <w:p w14:paraId="41B2CB8C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vAlign w:val="center"/>
          </w:tcPr>
          <w:p w14:paraId="0337864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042782DA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662" w:type="dxa"/>
            <w:gridSpan w:val="3"/>
            <w:vAlign w:val="center"/>
          </w:tcPr>
          <w:p w14:paraId="7AD3A0F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7FF881A0" w14:textId="77777777">
        <w:tc>
          <w:tcPr>
            <w:tcW w:w="1795" w:type="dxa"/>
            <w:gridSpan w:val="2"/>
            <w:vMerge/>
            <w:vAlign w:val="center"/>
          </w:tcPr>
          <w:p w14:paraId="15FC6E3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14:paraId="101D387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vAlign w:val="center"/>
          </w:tcPr>
          <w:p w14:paraId="4C0B996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11" w:type="dxa"/>
            <w:vAlign w:val="center"/>
          </w:tcPr>
          <w:p w14:paraId="7407CC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A3ED41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75AC6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40718E0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F63838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7B9C7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vAlign w:val="center"/>
          </w:tcPr>
          <w:p w14:paraId="7D173FD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E7717B9" w14:textId="77777777">
        <w:tc>
          <w:tcPr>
            <w:tcW w:w="1079" w:type="dxa"/>
            <w:vMerge w:val="restart"/>
            <w:vAlign w:val="center"/>
          </w:tcPr>
          <w:p w14:paraId="7B91E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16" w:type="dxa"/>
            <w:vAlign w:val="center"/>
          </w:tcPr>
          <w:p w14:paraId="2662F3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3D19CC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41" w:type="dxa"/>
            <w:vAlign w:val="center"/>
          </w:tcPr>
          <w:p w14:paraId="21BC33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43.32 </w:t>
            </w:r>
          </w:p>
        </w:tc>
        <w:tc>
          <w:tcPr>
            <w:tcW w:w="911" w:type="dxa"/>
            <w:vAlign w:val="center"/>
          </w:tcPr>
          <w:p w14:paraId="4C02F2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21" w:type="dxa"/>
            <w:vAlign w:val="center"/>
          </w:tcPr>
          <w:p w14:paraId="280F8D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7BD7C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939" w:type="dxa"/>
            <w:vAlign w:val="center"/>
          </w:tcPr>
          <w:p w14:paraId="3B6C88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21" w:type="dxa"/>
            <w:vAlign w:val="center"/>
          </w:tcPr>
          <w:p w14:paraId="4DC9C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51B3B6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41.61 </w:t>
            </w:r>
          </w:p>
        </w:tc>
        <w:tc>
          <w:tcPr>
            <w:tcW w:w="1020" w:type="dxa"/>
            <w:vAlign w:val="center"/>
          </w:tcPr>
          <w:p w14:paraId="765DFB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8E67BA" w14:paraId="170E6088" w14:textId="77777777">
        <w:tc>
          <w:tcPr>
            <w:tcW w:w="1079" w:type="dxa"/>
            <w:vMerge/>
            <w:vAlign w:val="center"/>
          </w:tcPr>
          <w:p w14:paraId="09D5D0A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6AB346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7AAD2B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41" w:type="dxa"/>
            <w:vAlign w:val="center"/>
          </w:tcPr>
          <w:p w14:paraId="605D72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911" w:type="dxa"/>
            <w:vAlign w:val="center"/>
          </w:tcPr>
          <w:p w14:paraId="7BF8B1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0.44%</w:t>
            </w:r>
          </w:p>
        </w:tc>
        <w:tc>
          <w:tcPr>
            <w:tcW w:w="821" w:type="dxa"/>
            <w:vAlign w:val="center"/>
          </w:tcPr>
          <w:p w14:paraId="0ECBB2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3796CB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39" w:type="dxa"/>
            <w:vAlign w:val="center"/>
          </w:tcPr>
          <w:p w14:paraId="2EF75E4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62E88D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E763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40.91 </w:t>
            </w:r>
          </w:p>
        </w:tc>
        <w:tc>
          <w:tcPr>
            <w:tcW w:w="1020" w:type="dxa"/>
            <w:vAlign w:val="center"/>
          </w:tcPr>
          <w:p w14:paraId="6818B6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8E67BA" w14:paraId="69A43E1D" w14:textId="77777777">
        <w:tc>
          <w:tcPr>
            <w:tcW w:w="1079" w:type="dxa"/>
            <w:vMerge/>
            <w:vAlign w:val="center"/>
          </w:tcPr>
          <w:p w14:paraId="1D9A028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385F7C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422DF4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41" w:type="dxa"/>
            <w:vAlign w:val="center"/>
          </w:tcPr>
          <w:p w14:paraId="780698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43.29 </w:t>
            </w:r>
          </w:p>
        </w:tc>
        <w:tc>
          <w:tcPr>
            <w:tcW w:w="911" w:type="dxa"/>
            <w:vAlign w:val="center"/>
          </w:tcPr>
          <w:p w14:paraId="302546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821" w:type="dxa"/>
            <w:vAlign w:val="center"/>
          </w:tcPr>
          <w:p w14:paraId="210933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79010E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939" w:type="dxa"/>
            <w:vAlign w:val="center"/>
          </w:tcPr>
          <w:p w14:paraId="388E5B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486626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11CE2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41.51 </w:t>
            </w:r>
          </w:p>
        </w:tc>
        <w:tc>
          <w:tcPr>
            <w:tcW w:w="1020" w:type="dxa"/>
            <w:vAlign w:val="center"/>
          </w:tcPr>
          <w:p w14:paraId="2D9935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58CC56C1" w14:textId="77777777">
        <w:tc>
          <w:tcPr>
            <w:tcW w:w="1079" w:type="dxa"/>
            <w:vMerge w:val="restart"/>
            <w:vAlign w:val="center"/>
          </w:tcPr>
          <w:p w14:paraId="5CEFC7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16" w:type="dxa"/>
            <w:vAlign w:val="center"/>
          </w:tcPr>
          <w:p w14:paraId="75BFF2A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5FCDEA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79A57E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11" w:type="dxa"/>
            <w:vAlign w:val="center"/>
          </w:tcPr>
          <w:p w14:paraId="5CE396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21" w:type="dxa"/>
            <w:vAlign w:val="center"/>
          </w:tcPr>
          <w:p w14:paraId="221AD5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A6C78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0.13 </w:t>
            </w:r>
          </w:p>
        </w:tc>
        <w:tc>
          <w:tcPr>
            <w:tcW w:w="939" w:type="dxa"/>
            <w:vAlign w:val="center"/>
          </w:tcPr>
          <w:p w14:paraId="2E5FD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-96.87%</w:t>
            </w:r>
          </w:p>
        </w:tc>
        <w:tc>
          <w:tcPr>
            <w:tcW w:w="821" w:type="dxa"/>
            <w:vAlign w:val="center"/>
          </w:tcPr>
          <w:p w14:paraId="2EB883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793BA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96CAA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3C8E203A" w14:textId="77777777">
        <w:tc>
          <w:tcPr>
            <w:tcW w:w="1079" w:type="dxa"/>
            <w:vMerge/>
            <w:vAlign w:val="center"/>
          </w:tcPr>
          <w:p w14:paraId="32290D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6BF968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5A34BD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41" w:type="dxa"/>
            <w:vAlign w:val="center"/>
          </w:tcPr>
          <w:p w14:paraId="345509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11" w:type="dxa"/>
            <w:vAlign w:val="center"/>
          </w:tcPr>
          <w:p w14:paraId="3D5644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21" w:type="dxa"/>
            <w:vAlign w:val="center"/>
          </w:tcPr>
          <w:p w14:paraId="317BAB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07B0F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3BFD1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77D949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65F7FF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6191D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44438DF0" w14:textId="77777777">
        <w:tc>
          <w:tcPr>
            <w:tcW w:w="1079" w:type="dxa"/>
            <w:vMerge/>
            <w:vAlign w:val="center"/>
          </w:tcPr>
          <w:p w14:paraId="337731C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EBE72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6B3850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6A7EEC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911" w:type="dxa"/>
            <w:vAlign w:val="center"/>
          </w:tcPr>
          <w:p w14:paraId="22525B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21" w:type="dxa"/>
            <w:vAlign w:val="center"/>
          </w:tcPr>
          <w:p w14:paraId="4C991F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296851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2203E6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0A9C08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1F041F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7C2F79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4F699C3" w14:textId="77777777">
        <w:tc>
          <w:tcPr>
            <w:tcW w:w="1079" w:type="dxa"/>
            <w:vMerge w:val="restart"/>
            <w:vAlign w:val="center"/>
          </w:tcPr>
          <w:p w14:paraId="6EA8FC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16" w:type="dxa"/>
            <w:vAlign w:val="center"/>
          </w:tcPr>
          <w:p w14:paraId="63E1980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60917B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41" w:type="dxa"/>
            <w:vAlign w:val="center"/>
          </w:tcPr>
          <w:p w14:paraId="484100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1.15 </w:t>
            </w:r>
          </w:p>
        </w:tc>
        <w:tc>
          <w:tcPr>
            <w:tcW w:w="911" w:type="dxa"/>
            <w:vAlign w:val="center"/>
          </w:tcPr>
          <w:p w14:paraId="00B05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0.78%</w:t>
            </w:r>
          </w:p>
        </w:tc>
        <w:tc>
          <w:tcPr>
            <w:tcW w:w="821" w:type="dxa"/>
            <w:vAlign w:val="center"/>
          </w:tcPr>
          <w:p w14:paraId="0811E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2754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939" w:type="dxa"/>
            <w:vAlign w:val="center"/>
          </w:tcPr>
          <w:p w14:paraId="57EE70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-20.51%</w:t>
            </w:r>
          </w:p>
        </w:tc>
        <w:tc>
          <w:tcPr>
            <w:tcW w:w="821" w:type="dxa"/>
            <w:vAlign w:val="center"/>
          </w:tcPr>
          <w:p w14:paraId="715C8C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06864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1020" w:type="dxa"/>
            <w:vAlign w:val="center"/>
          </w:tcPr>
          <w:p w14:paraId="67BA6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</w:tr>
      <w:tr w:rsidR="008E67BA" w14:paraId="03D9EC68" w14:textId="77777777">
        <w:tc>
          <w:tcPr>
            <w:tcW w:w="1079" w:type="dxa"/>
            <w:vMerge/>
            <w:vAlign w:val="center"/>
          </w:tcPr>
          <w:p w14:paraId="3375B7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4615B4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49B20E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41" w:type="dxa"/>
            <w:vAlign w:val="center"/>
          </w:tcPr>
          <w:p w14:paraId="4EF4E7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11" w:type="dxa"/>
            <w:vAlign w:val="center"/>
          </w:tcPr>
          <w:p w14:paraId="24598E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ACCBE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BB2AC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39" w:type="dxa"/>
            <w:vAlign w:val="center"/>
          </w:tcPr>
          <w:p w14:paraId="5084EE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6B9CE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713458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0.53 </w:t>
            </w:r>
          </w:p>
        </w:tc>
        <w:tc>
          <w:tcPr>
            <w:tcW w:w="1020" w:type="dxa"/>
            <w:vAlign w:val="center"/>
          </w:tcPr>
          <w:p w14:paraId="00276E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-4.68%</w:t>
            </w:r>
          </w:p>
        </w:tc>
      </w:tr>
      <w:tr w:rsidR="008E67BA" w14:paraId="3CE377FE" w14:textId="77777777">
        <w:tc>
          <w:tcPr>
            <w:tcW w:w="1079" w:type="dxa"/>
            <w:vMerge/>
            <w:vAlign w:val="center"/>
          </w:tcPr>
          <w:p w14:paraId="5A4EF4F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2219D1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537702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41" w:type="dxa"/>
            <w:vAlign w:val="center"/>
          </w:tcPr>
          <w:p w14:paraId="17AD62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11" w:type="dxa"/>
            <w:vAlign w:val="center"/>
          </w:tcPr>
          <w:p w14:paraId="71BB3E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376255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5288A9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39" w:type="dxa"/>
            <w:vAlign w:val="center"/>
          </w:tcPr>
          <w:p w14:paraId="5FEA5C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-5.32%</w:t>
            </w:r>
          </w:p>
        </w:tc>
        <w:tc>
          <w:tcPr>
            <w:tcW w:w="821" w:type="dxa"/>
            <w:vAlign w:val="center"/>
          </w:tcPr>
          <w:p w14:paraId="3CE7CD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3CA8C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1020" w:type="dxa"/>
            <w:vAlign w:val="center"/>
          </w:tcPr>
          <w:p w14:paraId="2C7C70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</w:tr>
      <w:tr w:rsidR="008E67BA" w14:paraId="31D8703C" w14:textId="77777777">
        <w:tc>
          <w:tcPr>
            <w:tcW w:w="1079" w:type="dxa"/>
            <w:vMerge w:val="restart"/>
            <w:vAlign w:val="center"/>
          </w:tcPr>
          <w:p w14:paraId="7D7F19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16" w:type="dxa"/>
            <w:vAlign w:val="center"/>
          </w:tcPr>
          <w:p w14:paraId="10106E9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61700E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41" w:type="dxa"/>
            <w:vAlign w:val="center"/>
          </w:tcPr>
          <w:p w14:paraId="22D79E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3.51 </w:t>
            </w:r>
          </w:p>
        </w:tc>
        <w:tc>
          <w:tcPr>
            <w:tcW w:w="911" w:type="dxa"/>
            <w:vAlign w:val="center"/>
          </w:tcPr>
          <w:p w14:paraId="44F215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59.29%</w:t>
            </w:r>
          </w:p>
        </w:tc>
        <w:tc>
          <w:tcPr>
            <w:tcW w:w="821" w:type="dxa"/>
            <w:vAlign w:val="center"/>
          </w:tcPr>
          <w:p w14:paraId="161D68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014DA0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1358.94 </w:t>
            </w:r>
          </w:p>
        </w:tc>
        <w:tc>
          <w:tcPr>
            <w:tcW w:w="939" w:type="dxa"/>
            <w:vAlign w:val="center"/>
          </w:tcPr>
          <w:p w14:paraId="1A22D9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32456.20%</w:t>
            </w:r>
          </w:p>
        </w:tc>
        <w:tc>
          <w:tcPr>
            <w:tcW w:w="821" w:type="dxa"/>
            <w:vAlign w:val="center"/>
          </w:tcPr>
          <w:p w14:paraId="45F7ED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5371E8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3337.55 </w:t>
            </w:r>
          </w:p>
        </w:tc>
        <w:tc>
          <w:tcPr>
            <w:tcW w:w="1020" w:type="dxa"/>
            <w:vAlign w:val="center"/>
          </w:tcPr>
          <w:p w14:paraId="53DF1F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7251.29%</w:t>
            </w:r>
          </w:p>
        </w:tc>
      </w:tr>
      <w:tr w:rsidR="008E67BA" w14:paraId="04252A8B" w14:textId="77777777">
        <w:tc>
          <w:tcPr>
            <w:tcW w:w="1079" w:type="dxa"/>
            <w:vMerge/>
            <w:vAlign w:val="center"/>
          </w:tcPr>
          <w:p w14:paraId="57567CE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2C033C6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13303C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41" w:type="dxa"/>
            <w:vAlign w:val="center"/>
          </w:tcPr>
          <w:p w14:paraId="3C8D6C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11" w:type="dxa"/>
            <w:vAlign w:val="center"/>
          </w:tcPr>
          <w:p w14:paraId="189352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6BDDB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1C92611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39" w:type="dxa"/>
            <w:vAlign w:val="center"/>
          </w:tcPr>
          <w:p w14:paraId="36A302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5.79%</w:t>
            </w:r>
          </w:p>
        </w:tc>
        <w:tc>
          <w:tcPr>
            <w:tcW w:w="821" w:type="dxa"/>
            <w:vAlign w:val="center"/>
          </w:tcPr>
          <w:p w14:paraId="26AE3C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05611F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3275.65 </w:t>
            </w:r>
          </w:p>
        </w:tc>
        <w:tc>
          <w:tcPr>
            <w:tcW w:w="1020" w:type="dxa"/>
            <w:vAlign w:val="center"/>
          </w:tcPr>
          <w:p w14:paraId="79F9E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201478.40%</w:t>
            </w:r>
          </w:p>
        </w:tc>
      </w:tr>
      <w:tr w:rsidR="008E67BA" w14:paraId="7D9A4608" w14:textId="77777777">
        <w:tc>
          <w:tcPr>
            <w:tcW w:w="1079" w:type="dxa"/>
            <w:vMerge/>
            <w:vAlign w:val="center"/>
          </w:tcPr>
          <w:p w14:paraId="20DDD23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8D658E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521D76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41" w:type="dxa"/>
            <w:vAlign w:val="center"/>
          </w:tcPr>
          <w:p w14:paraId="4F522B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11" w:type="dxa"/>
            <w:vAlign w:val="center"/>
          </w:tcPr>
          <w:p w14:paraId="1E68C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3577F6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5629F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846.06 </w:t>
            </w:r>
          </w:p>
        </w:tc>
        <w:tc>
          <w:tcPr>
            <w:tcW w:w="939" w:type="dxa"/>
            <w:vAlign w:val="center"/>
          </w:tcPr>
          <w:p w14:paraId="2252BA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44179.73%</w:t>
            </w:r>
          </w:p>
        </w:tc>
        <w:tc>
          <w:tcPr>
            <w:tcW w:w="821" w:type="dxa"/>
            <w:vAlign w:val="center"/>
          </w:tcPr>
          <w:p w14:paraId="5AD2E2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74F67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3340.85 </w:t>
            </w:r>
          </w:p>
        </w:tc>
        <w:tc>
          <w:tcPr>
            <w:tcW w:w="1020" w:type="dxa"/>
            <w:vAlign w:val="center"/>
          </w:tcPr>
          <w:p w14:paraId="6C4A68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169979.55%</w:t>
            </w:r>
          </w:p>
        </w:tc>
      </w:tr>
      <w:tr w:rsidR="008E67BA" w14:paraId="700C61E7" w14:textId="77777777">
        <w:tc>
          <w:tcPr>
            <w:tcW w:w="1079" w:type="dxa"/>
            <w:vAlign w:val="center"/>
          </w:tcPr>
          <w:p w14:paraId="227DAC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16" w:type="dxa"/>
            <w:vAlign w:val="center"/>
          </w:tcPr>
          <w:p w14:paraId="4A4F6D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vAlign w:val="center"/>
          </w:tcPr>
          <w:p w14:paraId="641F77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41" w:type="dxa"/>
            <w:vAlign w:val="center"/>
          </w:tcPr>
          <w:p w14:paraId="262949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911" w:type="dxa"/>
            <w:vAlign w:val="center"/>
          </w:tcPr>
          <w:p w14:paraId="19034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E5B3D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7D42DE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22.63%</w:t>
            </w:r>
          </w:p>
        </w:tc>
        <w:tc>
          <w:tcPr>
            <w:tcW w:w="939" w:type="dxa"/>
            <w:vAlign w:val="center"/>
          </w:tcPr>
          <w:p w14:paraId="095975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7F0D5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7D33CD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45.39%</w:t>
            </w:r>
          </w:p>
        </w:tc>
        <w:tc>
          <w:tcPr>
            <w:tcW w:w="1020" w:type="dxa"/>
            <w:vAlign w:val="center"/>
          </w:tcPr>
          <w:p w14:paraId="475702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F3A71FC" w14:textId="77777777">
        <w:tc>
          <w:tcPr>
            <w:tcW w:w="1079" w:type="dxa"/>
            <w:vAlign w:val="center"/>
          </w:tcPr>
          <w:p w14:paraId="2614DA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16" w:type="dxa"/>
            <w:vAlign w:val="center"/>
          </w:tcPr>
          <w:p w14:paraId="090D27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vAlign w:val="center"/>
          </w:tcPr>
          <w:p w14:paraId="58A781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41" w:type="dxa"/>
            <w:vAlign w:val="center"/>
          </w:tcPr>
          <w:p w14:paraId="2D30BD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5.27%</w:t>
            </w:r>
          </w:p>
        </w:tc>
        <w:tc>
          <w:tcPr>
            <w:tcW w:w="911" w:type="dxa"/>
            <w:vAlign w:val="center"/>
          </w:tcPr>
          <w:p w14:paraId="41D5BA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F50E9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1E1262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26.80%</w:t>
            </w:r>
          </w:p>
        </w:tc>
        <w:tc>
          <w:tcPr>
            <w:tcW w:w="939" w:type="dxa"/>
            <w:vAlign w:val="center"/>
          </w:tcPr>
          <w:p w14:paraId="426123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3AD00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3EFC56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25.18%</w:t>
            </w:r>
          </w:p>
        </w:tc>
        <w:tc>
          <w:tcPr>
            <w:tcW w:w="1020" w:type="dxa"/>
            <w:vAlign w:val="center"/>
          </w:tcPr>
          <w:p w14:paraId="71810F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EAA20BB" w14:textId="77777777">
        <w:tc>
          <w:tcPr>
            <w:tcW w:w="0" w:type="auto"/>
            <w:gridSpan w:val="11"/>
            <w:vAlign w:val="center"/>
          </w:tcPr>
          <w:p w14:paraId="0033CE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E7A6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6E611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98A0337" w14:textId="582E9C5D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3FB69846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5AFC9650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P0= -33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8E67BA" w14:paraId="0DDB94E9" w14:textId="77777777">
        <w:tc>
          <w:tcPr>
            <w:tcW w:w="1970" w:type="dxa"/>
            <w:gridSpan w:val="2"/>
            <w:vMerge w:val="restart"/>
            <w:vAlign w:val="center"/>
          </w:tcPr>
          <w:p w14:paraId="271F4F95" w14:textId="77777777" w:rsidR="008E67BA" w:rsidRDefault="008E67BA">
            <w:pPr>
              <w:contextualSpacing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773CDCC5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4EE630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8591DD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58599608" w14:textId="77777777">
        <w:tc>
          <w:tcPr>
            <w:tcW w:w="1970" w:type="dxa"/>
            <w:gridSpan w:val="2"/>
            <w:vMerge/>
            <w:vAlign w:val="center"/>
          </w:tcPr>
          <w:p w14:paraId="3BEC583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7501A20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5AB0E0A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4EA7038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83EB62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8DF79F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056092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FAA585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50BD16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016D47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73B14FC" w14:textId="77777777">
        <w:tc>
          <w:tcPr>
            <w:tcW w:w="1203" w:type="dxa"/>
            <w:vMerge w:val="restart"/>
            <w:vAlign w:val="center"/>
          </w:tcPr>
          <w:p w14:paraId="7FDD99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735CA4C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42A9C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31C08A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42987A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6EA96F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75391F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42.31 </w:t>
            </w:r>
          </w:p>
        </w:tc>
        <w:tc>
          <w:tcPr>
            <w:tcW w:w="808" w:type="dxa"/>
            <w:vAlign w:val="center"/>
          </w:tcPr>
          <w:p w14:paraId="2B7120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2DFBE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4B9BF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40.97 </w:t>
            </w:r>
          </w:p>
        </w:tc>
        <w:tc>
          <w:tcPr>
            <w:tcW w:w="820" w:type="dxa"/>
            <w:vAlign w:val="center"/>
          </w:tcPr>
          <w:p w14:paraId="54F3C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8E67BA" w14:paraId="6F1F1146" w14:textId="77777777">
        <w:tc>
          <w:tcPr>
            <w:tcW w:w="1203" w:type="dxa"/>
            <w:vMerge/>
            <w:vAlign w:val="center"/>
          </w:tcPr>
          <w:p w14:paraId="20A0DA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5DF71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800E5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5561E7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972" w:type="dxa"/>
            <w:vAlign w:val="center"/>
          </w:tcPr>
          <w:p w14:paraId="27EA62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21" w:type="dxa"/>
            <w:vAlign w:val="center"/>
          </w:tcPr>
          <w:p w14:paraId="65C23A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67506C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41.30 </w:t>
            </w:r>
          </w:p>
        </w:tc>
        <w:tc>
          <w:tcPr>
            <w:tcW w:w="808" w:type="dxa"/>
            <w:vAlign w:val="center"/>
          </w:tcPr>
          <w:p w14:paraId="134F5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66F8DF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74937C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820" w:type="dxa"/>
            <w:vAlign w:val="center"/>
          </w:tcPr>
          <w:p w14:paraId="59175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</w:tr>
      <w:tr w:rsidR="008E67BA" w14:paraId="70BB649E" w14:textId="77777777">
        <w:tc>
          <w:tcPr>
            <w:tcW w:w="1203" w:type="dxa"/>
            <w:vMerge/>
            <w:vAlign w:val="center"/>
          </w:tcPr>
          <w:p w14:paraId="15E6A1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BD6C9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0A0CE7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2C09D8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10C8AE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21" w:type="dxa"/>
            <w:vAlign w:val="center"/>
          </w:tcPr>
          <w:p w14:paraId="7DC9CB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4181FF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42.28 </w:t>
            </w:r>
          </w:p>
        </w:tc>
        <w:tc>
          <w:tcPr>
            <w:tcW w:w="808" w:type="dxa"/>
            <w:vAlign w:val="center"/>
          </w:tcPr>
          <w:p w14:paraId="333AC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821" w:type="dxa"/>
            <w:vAlign w:val="center"/>
          </w:tcPr>
          <w:p w14:paraId="713DB2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66E69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38214E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</w:tr>
      <w:tr w:rsidR="008E67BA" w14:paraId="2A6D0A39" w14:textId="77777777">
        <w:tc>
          <w:tcPr>
            <w:tcW w:w="1203" w:type="dxa"/>
            <w:vMerge w:val="restart"/>
            <w:vAlign w:val="center"/>
          </w:tcPr>
          <w:p w14:paraId="600FE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5D3D6F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8DF16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416637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72" w:type="dxa"/>
            <w:vAlign w:val="center"/>
          </w:tcPr>
          <w:p w14:paraId="09757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-2.29%</w:t>
            </w:r>
          </w:p>
        </w:tc>
        <w:tc>
          <w:tcPr>
            <w:tcW w:w="821" w:type="dxa"/>
            <w:vAlign w:val="center"/>
          </w:tcPr>
          <w:p w14:paraId="7B3D78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0365E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40C337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21" w:type="dxa"/>
            <w:vAlign w:val="center"/>
          </w:tcPr>
          <w:p w14:paraId="1C4058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6B8F91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20" w:type="dxa"/>
            <w:vAlign w:val="center"/>
          </w:tcPr>
          <w:p w14:paraId="7DC5D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7.80%</w:t>
            </w:r>
          </w:p>
        </w:tc>
      </w:tr>
      <w:tr w:rsidR="008E67BA" w14:paraId="49717751" w14:textId="77777777">
        <w:tc>
          <w:tcPr>
            <w:tcW w:w="1203" w:type="dxa"/>
            <w:vMerge/>
            <w:vAlign w:val="center"/>
          </w:tcPr>
          <w:p w14:paraId="342DE8E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04BADB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25540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2B88AC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72" w:type="dxa"/>
            <w:vAlign w:val="center"/>
          </w:tcPr>
          <w:p w14:paraId="353CD4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-4.57%</w:t>
            </w:r>
          </w:p>
        </w:tc>
        <w:tc>
          <w:tcPr>
            <w:tcW w:w="821" w:type="dxa"/>
            <w:vAlign w:val="center"/>
          </w:tcPr>
          <w:p w14:paraId="79BF55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3C462E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6B7C6D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1F7E6A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4FC4C4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4AB9800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65.91%</w:t>
            </w:r>
          </w:p>
        </w:tc>
      </w:tr>
      <w:tr w:rsidR="008E67BA" w14:paraId="5E265295" w14:textId="77777777">
        <w:tc>
          <w:tcPr>
            <w:tcW w:w="1203" w:type="dxa"/>
            <w:vMerge/>
            <w:vAlign w:val="center"/>
          </w:tcPr>
          <w:p w14:paraId="20FB320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FBBC51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18599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3D5874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4.13 </w:t>
            </w:r>
          </w:p>
        </w:tc>
        <w:tc>
          <w:tcPr>
            <w:tcW w:w="972" w:type="dxa"/>
            <w:vAlign w:val="center"/>
          </w:tcPr>
          <w:p w14:paraId="056AC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-2.64%</w:t>
            </w:r>
          </w:p>
        </w:tc>
        <w:tc>
          <w:tcPr>
            <w:tcW w:w="821" w:type="dxa"/>
            <w:vAlign w:val="center"/>
          </w:tcPr>
          <w:p w14:paraId="6C514A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05AC7A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44D3B68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21" w:type="dxa"/>
            <w:vAlign w:val="center"/>
          </w:tcPr>
          <w:p w14:paraId="090DC5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7066B6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20" w:type="dxa"/>
            <w:vAlign w:val="center"/>
          </w:tcPr>
          <w:p w14:paraId="2F68AF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8E67BA" w14:paraId="3FC6955A" w14:textId="77777777">
        <w:tc>
          <w:tcPr>
            <w:tcW w:w="1203" w:type="dxa"/>
            <w:vMerge w:val="restart"/>
            <w:vAlign w:val="center"/>
          </w:tcPr>
          <w:p w14:paraId="7F3B069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16783D8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DDDFF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6899CA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6F07F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821" w:type="dxa"/>
            <w:vAlign w:val="center"/>
          </w:tcPr>
          <w:p w14:paraId="20CEEC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D55F5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808" w:type="dxa"/>
            <w:vAlign w:val="center"/>
          </w:tcPr>
          <w:p w14:paraId="25A8C7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  <w:tc>
          <w:tcPr>
            <w:tcW w:w="821" w:type="dxa"/>
            <w:vAlign w:val="center"/>
          </w:tcPr>
          <w:p w14:paraId="56F695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4CE1B6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20" w:type="dxa"/>
            <w:vAlign w:val="center"/>
          </w:tcPr>
          <w:p w14:paraId="0A2EC8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-1.18%</w:t>
            </w:r>
          </w:p>
        </w:tc>
      </w:tr>
      <w:tr w:rsidR="008E67BA" w14:paraId="42225055" w14:textId="77777777">
        <w:tc>
          <w:tcPr>
            <w:tcW w:w="1203" w:type="dxa"/>
            <w:vMerge/>
            <w:vAlign w:val="center"/>
          </w:tcPr>
          <w:p w14:paraId="405C68B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4296E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346FA6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3A4391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4D2371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3C57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2A1A66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51C983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3AD4CD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10E0E4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1EA885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8E67BA" w14:paraId="34BEC001" w14:textId="77777777">
        <w:tc>
          <w:tcPr>
            <w:tcW w:w="1203" w:type="dxa"/>
            <w:vMerge/>
            <w:vAlign w:val="center"/>
          </w:tcPr>
          <w:p w14:paraId="3970A99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225ED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4190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7E9C24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72" w:type="dxa"/>
            <w:vAlign w:val="center"/>
          </w:tcPr>
          <w:p w14:paraId="47406B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21" w:type="dxa"/>
            <w:vAlign w:val="center"/>
          </w:tcPr>
          <w:p w14:paraId="0D591B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2E850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40D357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06DEF9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3312B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6F874D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8E67BA" w14:paraId="58797E0A" w14:textId="77777777">
        <w:tc>
          <w:tcPr>
            <w:tcW w:w="1203" w:type="dxa"/>
            <w:vMerge w:val="restart"/>
            <w:vAlign w:val="center"/>
          </w:tcPr>
          <w:p w14:paraId="14D8A6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567B48C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52A463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077A77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2.38 </w:t>
            </w:r>
          </w:p>
        </w:tc>
        <w:tc>
          <w:tcPr>
            <w:tcW w:w="972" w:type="dxa"/>
            <w:vAlign w:val="center"/>
          </w:tcPr>
          <w:p w14:paraId="003E6C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7.78%</w:t>
            </w:r>
          </w:p>
        </w:tc>
        <w:tc>
          <w:tcPr>
            <w:tcW w:w="821" w:type="dxa"/>
            <w:vAlign w:val="center"/>
          </w:tcPr>
          <w:p w14:paraId="75E6B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2E735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2.24 </w:t>
            </w:r>
          </w:p>
        </w:tc>
        <w:tc>
          <w:tcPr>
            <w:tcW w:w="808" w:type="dxa"/>
            <w:vAlign w:val="center"/>
          </w:tcPr>
          <w:p w14:paraId="1A1708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-46.36%</w:t>
            </w:r>
          </w:p>
        </w:tc>
        <w:tc>
          <w:tcPr>
            <w:tcW w:w="821" w:type="dxa"/>
            <w:vAlign w:val="center"/>
          </w:tcPr>
          <w:p w14:paraId="00AB4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46C1B8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2.15 </w:t>
            </w:r>
          </w:p>
        </w:tc>
        <w:tc>
          <w:tcPr>
            <w:tcW w:w="820" w:type="dxa"/>
            <w:vAlign w:val="center"/>
          </w:tcPr>
          <w:p w14:paraId="10CB0B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-95.27%</w:t>
            </w:r>
          </w:p>
        </w:tc>
      </w:tr>
      <w:tr w:rsidR="008E67BA" w14:paraId="060B6773" w14:textId="77777777">
        <w:tc>
          <w:tcPr>
            <w:tcW w:w="1203" w:type="dxa"/>
            <w:vMerge/>
            <w:vAlign w:val="center"/>
          </w:tcPr>
          <w:p w14:paraId="47E52F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E621AB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4A6F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235C0C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1D6267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31D6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A248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672C00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1E248B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7B1611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18A827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8E67BA" w14:paraId="6EF21E71" w14:textId="77777777">
        <w:tc>
          <w:tcPr>
            <w:tcW w:w="1203" w:type="dxa"/>
            <w:vMerge/>
            <w:vAlign w:val="center"/>
          </w:tcPr>
          <w:p w14:paraId="7E8C4BF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74A39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59F65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F13D0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72" w:type="dxa"/>
            <w:vAlign w:val="center"/>
          </w:tcPr>
          <w:p w14:paraId="661FDF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6FC1A4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72CA02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4AC84C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0120FC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97DD3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20" w:type="dxa"/>
            <w:vAlign w:val="center"/>
          </w:tcPr>
          <w:p w14:paraId="1B322C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-3.64%</w:t>
            </w:r>
          </w:p>
        </w:tc>
      </w:tr>
      <w:tr w:rsidR="008E67BA" w14:paraId="05FDE9D0" w14:textId="77777777">
        <w:tc>
          <w:tcPr>
            <w:tcW w:w="1203" w:type="dxa"/>
            <w:vAlign w:val="center"/>
          </w:tcPr>
          <w:p w14:paraId="5986C4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222EED2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7D4BBC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5D8350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3.71%</w:t>
            </w:r>
          </w:p>
        </w:tc>
        <w:tc>
          <w:tcPr>
            <w:tcW w:w="972" w:type="dxa"/>
            <w:vAlign w:val="center"/>
          </w:tcPr>
          <w:p w14:paraId="11B9F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5E7B5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453AB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26.17%</w:t>
            </w:r>
          </w:p>
        </w:tc>
        <w:tc>
          <w:tcPr>
            <w:tcW w:w="808" w:type="dxa"/>
            <w:vAlign w:val="center"/>
          </w:tcPr>
          <w:p w14:paraId="77F369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01364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130D3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56.65%</w:t>
            </w:r>
          </w:p>
        </w:tc>
        <w:tc>
          <w:tcPr>
            <w:tcW w:w="820" w:type="dxa"/>
            <w:vAlign w:val="center"/>
          </w:tcPr>
          <w:p w14:paraId="7C528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A75B96B" w14:textId="77777777">
        <w:tc>
          <w:tcPr>
            <w:tcW w:w="1203" w:type="dxa"/>
            <w:vAlign w:val="center"/>
          </w:tcPr>
          <w:p w14:paraId="78FF7F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7CCCCD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57E3C9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58B393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1.35%</w:t>
            </w:r>
          </w:p>
        </w:tc>
        <w:tc>
          <w:tcPr>
            <w:tcW w:w="972" w:type="dxa"/>
            <w:vAlign w:val="center"/>
          </w:tcPr>
          <w:p w14:paraId="7C2C5A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C93E6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0F20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6.67%</w:t>
            </w:r>
          </w:p>
        </w:tc>
        <w:tc>
          <w:tcPr>
            <w:tcW w:w="808" w:type="dxa"/>
            <w:vAlign w:val="center"/>
          </w:tcPr>
          <w:p w14:paraId="3F68CD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2AF8F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4323B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14.05%</w:t>
            </w:r>
          </w:p>
        </w:tc>
        <w:tc>
          <w:tcPr>
            <w:tcW w:w="820" w:type="dxa"/>
            <w:vAlign w:val="center"/>
          </w:tcPr>
          <w:p w14:paraId="661764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8E1E2B" w14:textId="77777777">
        <w:tc>
          <w:tcPr>
            <w:tcW w:w="0" w:type="auto"/>
            <w:gridSpan w:val="11"/>
            <w:vAlign w:val="center"/>
          </w:tcPr>
          <w:p w14:paraId="0156FA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0CEA5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FAE94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2AF63A3" w14:textId="3B09E0DA" w:rsidR="007B4CE9" w:rsidRDefault="007B4CE9">
            <w:pPr>
              <w:contextualSpacing/>
              <w:rPr>
                <w:strike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002840CA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234A2322" w14:textId="77777777" w:rsidR="008E67BA" w:rsidRDefault="003C1940">
      <w:pPr>
        <w:spacing w:after="0"/>
        <w:rPr>
          <w:b/>
          <w:bCs/>
          <w:u w:val="single"/>
        </w:rPr>
      </w:pPr>
      <w:bookmarkStart w:id="34" w:name="_Hlk142594811"/>
      <w:bookmarkStart w:id="35" w:name="_Hlk142595033"/>
      <w:r>
        <w:rPr>
          <w:b/>
          <w:bCs/>
          <w:u w:val="single"/>
        </w:rPr>
        <w:t>2-layer Scenario B (FR1)</w:t>
      </w:r>
    </w:p>
    <w:bookmarkEnd w:id="34"/>
    <w:bookmarkEnd w:id="35"/>
    <w:p w14:paraId="6E328719" w14:textId="77777777" w:rsidR="008E67BA" w:rsidRDefault="008E67BA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2375B7B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layer 2 P0=-40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8E67BA" w14:paraId="78B0B116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6154456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28EB902E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7006EEC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55033FB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070EE0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D86962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F3A0A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0A9895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30745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F0A0C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5577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E45D9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E7FAF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93D9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F8DE3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F13CD0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768F9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3B9D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2749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4C1F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521B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E311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3BD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1AB1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B292B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65ED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5D4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-5.41%</w:t>
            </w:r>
          </w:p>
        </w:tc>
      </w:tr>
      <w:tr w:rsidR="008E67BA" w14:paraId="204D719D" w14:textId="77777777">
        <w:tc>
          <w:tcPr>
            <w:tcW w:w="838" w:type="dxa"/>
            <w:vMerge/>
            <w:shd w:val="clear" w:color="auto" w:fill="auto"/>
            <w:vAlign w:val="center"/>
          </w:tcPr>
          <w:p w14:paraId="65AD05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BD5F4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FD21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A01BF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1C0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98F8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BC2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DE9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-83.63%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8D5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25CA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D73D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DF67D66" w14:textId="77777777">
        <w:tc>
          <w:tcPr>
            <w:tcW w:w="838" w:type="dxa"/>
            <w:vMerge/>
            <w:shd w:val="clear" w:color="auto" w:fill="auto"/>
            <w:vAlign w:val="center"/>
          </w:tcPr>
          <w:p w14:paraId="560C6AB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67417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47D2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5D38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4BCD1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0733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483C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4AF2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C332A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FD6F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37.26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B61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8E67BA" w14:paraId="311D09B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4359F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2A40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7FC0C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74F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206E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D39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A183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479B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32207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47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913E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-1.77%</w:t>
            </w:r>
          </w:p>
        </w:tc>
      </w:tr>
      <w:tr w:rsidR="008E67BA" w14:paraId="45446EB1" w14:textId="77777777">
        <w:tc>
          <w:tcPr>
            <w:tcW w:w="838" w:type="dxa"/>
            <w:vMerge/>
            <w:shd w:val="clear" w:color="auto" w:fill="auto"/>
            <w:vAlign w:val="center"/>
          </w:tcPr>
          <w:p w14:paraId="420BBB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14CE2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365B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4E1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3509C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92AE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4235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0866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4D1B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2C17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78CF2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-61.50%</w:t>
            </w:r>
          </w:p>
        </w:tc>
      </w:tr>
      <w:tr w:rsidR="008E67BA" w14:paraId="03C488E6" w14:textId="77777777">
        <w:tc>
          <w:tcPr>
            <w:tcW w:w="838" w:type="dxa"/>
            <w:vMerge/>
            <w:shd w:val="clear" w:color="auto" w:fill="auto"/>
            <w:vAlign w:val="center"/>
          </w:tcPr>
          <w:p w14:paraId="6D5747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546E7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1F72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8A91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091D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BF72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8B2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AE631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C086F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A87E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0C81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</w:tr>
      <w:tr w:rsidR="008E67BA" w14:paraId="4AEFC79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5C4821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BFC8C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876A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1B8D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7FD4E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14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9E91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39E3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6E561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C91C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4F4A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</w:tr>
      <w:tr w:rsidR="008E67BA" w14:paraId="5491E74B" w14:textId="77777777">
        <w:tc>
          <w:tcPr>
            <w:tcW w:w="838" w:type="dxa"/>
            <w:vMerge/>
            <w:shd w:val="clear" w:color="auto" w:fill="auto"/>
            <w:vAlign w:val="center"/>
          </w:tcPr>
          <w:p w14:paraId="6BC93E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605F8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3CE6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507D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FF6AE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001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6C06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3715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13A8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7EC9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7D5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03CDBA7" w14:textId="77777777">
        <w:tc>
          <w:tcPr>
            <w:tcW w:w="838" w:type="dxa"/>
            <w:vMerge/>
            <w:shd w:val="clear" w:color="auto" w:fill="auto"/>
            <w:vAlign w:val="center"/>
          </w:tcPr>
          <w:p w14:paraId="7C6308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3F8D0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1359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5126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47B8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88E3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95B9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E74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4A00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B2C2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D4E4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9B1AD6F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9C359D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5AE5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1A89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1B6E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06C84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82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9F9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B21A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A2938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0171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7DC9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31.61%</w:t>
            </w:r>
          </w:p>
        </w:tc>
      </w:tr>
      <w:tr w:rsidR="008E67BA" w14:paraId="0DA47C05" w14:textId="77777777">
        <w:tc>
          <w:tcPr>
            <w:tcW w:w="838" w:type="dxa"/>
            <w:vMerge/>
            <w:shd w:val="clear" w:color="auto" w:fill="auto"/>
            <w:vAlign w:val="center"/>
          </w:tcPr>
          <w:p w14:paraId="0057374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F0118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0DD62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17C2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9CF6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9C8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4322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9522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54C8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9E46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F60E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2.13%</w:t>
            </w:r>
          </w:p>
        </w:tc>
      </w:tr>
      <w:tr w:rsidR="008E67BA" w14:paraId="0B04A92A" w14:textId="77777777">
        <w:tc>
          <w:tcPr>
            <w:tcW w:w="838" w:type="dxa"/>
            <w:vMerge/>
            <w:shd w:val="clear" w:color="auto" w:fill="auto"/>
            <w:vAlign w:val="center"/>
          </w:tcPr>
          <w:p w14:paraId="7A367AF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18E95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BD15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DE19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32A7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F52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5180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C4D0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8C9D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811A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DC8C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3B7EA595" w14:textId="77777777">
        <w:tc>
          <w:tcPr>
            <w:tcW w:w="838" w:type="dxa"/>
            <w:shd w:val="clear" w:color="auto" w:fill="auto"/>
            <w:vAlign w:val="center"/>
          </w:tcPr>
          <w:p w14:paraId="4CDA692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FFEBA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006F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C69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7FD1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99AC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7059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1BD6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F130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D530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57.19%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A498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567B3D2B" w14:textId="77777777">
        <w:tc>
          <w:tcPr>
            <w:tcW w:w="838" w:type="dxa"/>
            <w:shd w:val="clear" w:color="auto" w:fill="auto"/>
            <w:vAlign w:val="center"/>
          </w:tcPr>
          <w:p w14:paraId="04A31E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E7E1C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CCF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F696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F66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658C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D7D7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31.82%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7C2E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20F5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7A8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48.13%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2FDE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C23423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0E66D3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2F7D11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681CFC2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3B014E3D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0CBEBF70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2FB1145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76578C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AD79F8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D10803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4C82E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5057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23EFAA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521DA6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C4EBD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99C24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6A2159D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CC2F4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2B5B1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051A9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E7B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862A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0BE3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18DF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83DF4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EA62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C6DF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7FC7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</w:tr>
      <w:tr w:rsidR="008E67BA" w14:paraId="4967B0FD" w14:textId="77777777">
        <w:tc>
          <w:tcPr>
            <w:tcW w:w="838" w:type="dxa"/>
            <w:vMerge/>
            <w:shd w:val="clear" w:color="auto" w:fill="auto"/>
            <w:vAlign w:val="center"/>
          </w:tcPr>
          <w:p w14:paraId="1C8080CC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D9D6F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818BF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6A64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95F6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2125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B2AB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5D57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EFB6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0FB8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2E97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-5.06%</w:t>
            </w:r>
          </w:p>
        </w:tc>
      </w:tr>
      <w:tr w:rsidR="008E67BA" w14:paraId="5FDBF79F" w14:textId="77777777">
        <w:tc>
          <w:tcPr>
            <w:tcW w:w="838" w:type="dxa"/>
            <w:vMerge/>
            <w:shd w:val="clear" w:color="auto" w:fill="auto"/>
            <w:vAlign w:val="center"/>
          </w:tcPr>
          <w:p w14:paraId="29FDAD0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E2EA1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3A34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FB8C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3A97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C8D8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1A0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B5611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5A06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B33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43F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-0.77%</w:t>
            </w:r>
          </w:p>
        </w:tc>
      </w:tr>
      <w:tr w:rsidR="008E67BA" w14:paraId="47F86D8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4B76C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BBC7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DE2D0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6B50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EE34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B2C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8AA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2407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23DAD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4062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04B7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14.62%</w:t>
            </w:r>
          </w:p>
        </w:tc>
      </w:tr>
      <w:tr w:rsidR="008E67BA" w14:paraId="5DE7AE38" w14:textId="77777777">
        <w:tc>
          <w:tcPr>
            <w:tcW w:w="838" w:type="dxa"/>
            <w:vMerge/>
            <w:shd w:val="clear" w:color="auto" w:fill="auto"/>
            <w:vAlign w:val="center"/>
          </w:tcPr>
          <w:p w14:paraId="208E7DC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7C1BC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435F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4B40E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AAA17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4D1D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69C0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FD86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3168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06A2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A3CC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22136.34%</w:t>
            </w:r>
          </w:p>
        </w:tc>
      </w:tr>
      <w:tr w:rsidR="008E67BA" w14:paraId="2E6BCC1C" w14:textId="77777777">
        <w:tc>
          <w:tcPr>
            <w:tcW w:w="838" w:type="dxa"/>
            <w:vMerge/>
            <w:shd w:val="clear" w:color="auto" w:fill="auto"/>
            <w:vAlign w:val="center"/>
          </w:tcPr>
          <w:p w14:paraId="1C1395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48081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46BA4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A171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C858D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9981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0B54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B512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96A9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ECF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A8D7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</w:tr>
      <w:tr w:rsidR="008E67BA" w14:paraId="36C307A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88212B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1571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EAFB5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D021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CAE15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6D9A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D6E3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EDF12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CE08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1728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B9A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1.91%</w:t>
            </w:r>
          </w:p>
        </w:tc>
      </w:tr>
      <w:tr w:rsidR="008E67BA" w14:paraId="21FB8C29" w14:textId="77777777">
        <w:tc>
          <w:tcPr>
            <w:tcW w:w="838" w:type="dxa"/>
            <w:vMerge/>
            <w:shd w:val="clear" w:color="auto" w:fill="auto"/>
            <w:vAlign w:val="center"/>
          </w:tcPr>
          <w:p w14:paraId="7308A43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9003E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F2A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9449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D564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6D61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473B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CEDB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C4D3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E9B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EDC0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E9EEE7C" w14:textId="77777777">
        <w:tc>
          <w:tcPr>
            <w:tcW w:w="838" w:type="dxa"/>
            <w:vMerge/>
            <w:shd w:val="clear" w:color="auto" w:fill="auto"/>
            <w:vAlign w:val="center"/>
          </w:tcPr>
          <w:p w14:paraId="4A3CB8B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872AA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7D4C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DE25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4694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1DD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5C5E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A177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7B6C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FC22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C99D2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</w:tr>
      <w:tr w:rsidR="008E67BA" w14:paraId="0E55720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2FD4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FA065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D1AD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0ABF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6E1A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FE95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BF1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ED29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B64DF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DD97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001C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-27.08%</w:t>
            </w:r>
          </w:p>
        </w:tc>
      </w:tr>
      <w:tr w:rsidR="008E67BA" w14:paraId="0E41EAF8" w14:textId="77777777">
        <w:tc>
          <w:tcPr>
            <w:tcW w:w="838" w:type="dxa"/>
            <w:vMerge/>
            <w:shd w:val="clear" w:color="auto" w:fill="auto"/>
            <w:vAlign w:val="center"/>
          </w:tcPr>
          <w:p w14:paraId="7F04074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970F7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3A4E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5E95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C918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B7E3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A079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68AE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EFB7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6E65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201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8E67BA" w14:paraId="44137A71" w14:textId="77777777">
        <w:tc>
          <w:tcPr>
            <w:tcW w:w="838" w:type="dxa"/>
            <w:vMerge/>
            <w:shd w:val="clear" w:color="auto" w:fill="auto"/>
            <w:vAlign w:val="center"/>
          </w:tcPr>
          <w:p w14:paraId="11DFEBC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6540A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6D4C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D23BA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EB6B4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25C0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66D6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498C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9AB2A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791A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FC6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</w:tr>
      <w:tr w:rsidR="008E67BA" w14:paraId="1D94E181" w14:textId="77777777">
        <w:tc>
          <w:tcPr>
            <w:tcW w:w="838" w:type="dxa"/>
            <w:shd w:val="clear" w:color="auto" w:fill="auto"/>
            <w:vAlign w:val="center"/>
          </w:tcPr>
          <w:p w14:paraId="3A4D24D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8BBD4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7EA01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7428D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F28E2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960C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6FBD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B494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C070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B91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7D6F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0EA1006" w14:textId="77777777">
        <w:tc>
          <w:tcPr>
            <w:tcW w:w="838" w:type="dxa"/>
            <w:shd w:val="clear" w:color="auto" w:fill="auto"/>
            <w:vAlign w:val="center"/>
          </w:tcPr>
          <w:p w14:paraId="739BCA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A943D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9D9C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7C4B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6384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E2D7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89F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97E61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6D61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34EF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27.95%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E74F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E47C172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E7589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E202D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B6CF7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037017A5" w14:textId="3BD58ABE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21D52E93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A687022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size, layer 2 P0=-70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39"/>
        <w:gridCol w:w="950"/>
        <w:gridCol w:w="952"/>
        <w:gridCol w:w="884"/>
        <w:gridCol w:w="943"/>
        <w:gridCol w:w="952"/>
      </w:tblGrid>
      <w:tr w:rsidR="008E67BA" w14:paraId="38E6D3FC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3A27AB4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B4A27A0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16DF15F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075A93D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3EA5349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A5F307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D2BE0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14EB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C4939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F5F3BE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388AF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DC8FB0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53C02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1FF1B8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2D05DA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17FEEBF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2E07B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F7386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AC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32E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0A7B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3787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3653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6967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2B429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4A1A2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D2AB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</w:tr>
      <w:tr w:rsidR="008E67BA" w14:paraId="498467E8" w14:textId="77777777">
        <w:tc>
          <w:tcPr>
            <w:tcW w:w="838" w:type="dxa"/>
            <w:vMerge/>
            <w:shd w:val="clear" w:color="auto" w:fill="auto"/>
            <w:vAlign w:val="center"/>
          </w:tcPr>
          <w:p w14:paraId="29AF492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9668F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4663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61C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90D5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56A28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4A18C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9118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602A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D4A9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CA64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48.24%</w:t>
            </w:r>
          </w:p>
        </w:tc>
      </w:tr>
      <w:tr w:rsidR="008E67BA" w14:paraId="4A248EA6" w14:textId="77777777">
        <w:tc>
          <w:tcPr>
            <w:tcW w:w="838" w:type="dxa"/>
            <w:vMerge/>
            <w:shd w:val="clear" w:color="auto" w:fill="auto"/>
            <w:vAlign w:val="center"/>
          </w:tcPr>
          <w:p w14:paraId="7793182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1381F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CB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A77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F9BD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8D703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9ED2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0586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A04B6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1D5B3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42F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8E67BA" w14:paraId="7477BB5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8158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22D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777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0749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AD4F8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D12D8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CDAB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30A4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734D6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510922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8E199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8E67BA" w14:paraId="13A7A34E" w14:textId="77777777">
        <w:tc>
          <w:tcPr>
            <w:tcW w:w="838" w:type="dxa"/>
            <w:vMerge/>
            <w:shd w:val="clear" w:color="auto" w:fill="auto"/>
            <w:vAlign w:val="center"/>
          </w:tcPr>
          <w:p w14:paraId="305B1F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E18B7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B13B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209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6B07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1C7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3A394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59564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3C53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849B1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099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-1.72%</w:t>
            </w:r>
          </w:p>
        </w:tc>
      </w:tr>
      <w:tr w:rsidR="008E67BA" w14:paraId="35BBE1C6" w14:textId="77777777">
        <w:tc>
          <w:tcPr>
            <w:tcW w:w="838" w:type="dxa"/>
            <w:vMerge/>
            <w:shd w:val="clear" w:color="auto" w:fill="auto"/>
            <w:vAlign w:val="center"/>
          </w:tcPr>
          <w:p w14:paraId="2130B51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A0E1D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04D9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24B8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D3AD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A1C3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DE9C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53128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EAB44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C12C7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6D43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8E67BA" w14:paraId="66CE2C3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3D14C1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5FC1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83B4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34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1166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B8DD9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BE8B0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8CD35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7849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9EF1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4AFC9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-5.64%</w:t>
            </w:r>
          </w:p>
        </w:tc>
      </w:tr>
      <w:tr w:rsidR="008E67BA" w14:paraId="04046A4D" w14:textId="77777777">
        <w:tc>
          <w:tcPr>
            <w:tcW w:w="838" w:type="dxa"/>
            <w:vMerge/>
            <w:shd w:val="clear" w:color="auto" w:fill="auto"/>
            <w:vAlign w:val="center"/>
          </w:tcPr>
          <w:p w14:paraId="0E84065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F4EE5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6816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40CF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9F8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985A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CEE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45D2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8A7A0E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1D3B1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14A8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F8EDB6C" w14:textId="77777777">
        <w:tc>
          <w:tcPr>
            <w:tcW w:w="838" w:type="dxa"/>
            <w:vMerge/>
            <w:shd w:val="clear" w:color="auto" w:fill="auto"/>
            <w:vAlign w:val="center"/>
          </w:tcPr>
          <w:p w14:paraId="386EB31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D925C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8B8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21F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FB10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9BC86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09051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82CA6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9B81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FB09D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59D53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8E67BA" w14:paraId="36DD2D1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8481A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6F69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254D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1A5F5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C88F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6448D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EF7E3E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6EF8B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D90A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7810B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CAEBE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2.47%</w:t>
            </w:r>
          </w:p>
        </w:tc>
      </w:tr>
      <w:tr w:rsidR="008E67BA" w14:paraId="5D7798AD" w14:textId="77777777">
        <w:tc>
          <w:tcPr>
            <w:tcW w:w="838" w:type="dxa"/>
            <w:vMerge/>
            <w:shd w:val="clear" w:color="auto" w:fill="auto"/>
            <w:vAlign w:val="center"/>
          </w:tcPr>
          <w:p w14:paraId="5E18323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4B0D7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4FA1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EE23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C896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0547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E16C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1869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9F38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842E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50D7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26710F06" w14:textId="77777777">
        <w:tc>
          <w:tcPr>
            <w:tcW w:w="838" w:type="dxa"/>
            <w:vMerge/>
            <w:shd w:val="clear" w:color="auto" w:fill="auto"/>
            <w:vAlign w:val="center"/>
          </w:tcPr>
          <w:p w14:paraId="502903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88AE8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9D69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E1A3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3FF0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EF49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7E252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751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9A97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3A5F14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0256A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53B0B76A" w14:textId="77777777">
        <w:tc>
          <w:tcPr>
            <w:tcW w:w="838" w:type="dxa"/>
            <w:shd w:val="clear" w:color="auto" w:fill="auto"/>
            <w:vAlign w:val="center"/>
          </w:tcPr>
          <w:p w14:paraId="5A5A25D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6A2F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A380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73FF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0AE7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C6CDD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76AF8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31.12%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D3C5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3FC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A2DAC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54.06%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548C4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CC558D9" w14:textId="77777777">
        <w:tc>
          <w:tcPr>
            <w:tcW w:w="838" w:type="dxa"/>
            <w:shd w:val="clear" w:color="auto" w:fill="auto"/>
            <w:vAlign w:val="center"/>
          </w:tcPr>
          <w:p w14:paraId="3D794A2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1EA28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4E89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F67B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E276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EFB27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43726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30.95%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D4B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5FFFA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83FAE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14BD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CF17638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9EE5D3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879EAE7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58359268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1A3E8E9A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5E4488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6513F1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EE8C8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9301B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B4E8E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457943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EDE324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3C03B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67849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5620B1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311AF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790573E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1BF31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E8EEC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1D66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EDEE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DE0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98DB2C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C0FE4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AB4C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EB550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CCE55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B6C7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8E67BA" w14:paraId="5C5C5515" w14:textId="77777777">
        <w:tc>
          <w:tcPr>
            <w:tcW w:w="838" w:type="dxa"/>
            <w:vMerge/>
            <w:shd w:val="clear" w:color="auto" w:fill="auto"/>
            <w:vAlign w:val="center"/>
          </w:tcPr>
          <w:p w14:paraId="613C46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687CF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8F67A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891E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52E0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87B20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A29EE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B744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D3BB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1CB3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7B96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8E67BA" w14:paraId="58F9E806" w14:textId="77777777">
        <w:tc>
          <w:tcPr>
            <w:tcW w:w="838" w:type="dxa"/>
            <w:vMerge/>
            <w:shd w:val="clear" w:color="auto" w:fill="auto"/>
            <w:vAlign w:val="center"/>
          </w:tcPr>
          <w:p w14:paraId="5D38EA0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781CB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F255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B77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8267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AD6A1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70D4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A33C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B6730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0B46F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51A31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</w:tr>
      <w:tr w:rsidR="008E67BA" w14:paraId="722BD38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6471E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412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37C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C8A8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E97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4B859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F53DE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F9D83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8C1CA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D7ADC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78E6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-70.12%</w:t>
            </w:r>
          </w:p>
        </w:tc>
      </w:tr>
      <w:tr w:rsidR="008E67BA" w14:paraId="53486057" w14:textId="77777777">
        <w:tc>
          <w:tcPr>
            <w:tcW w:w="838" w:type="dxa"/>
            <w:vMerge/>
            <w:shd w:val="clear" w:color="auto" w:fill="auto"/>
            <w:vAlign w:val="center"/>
          </w:tcPr>
          <w:p w14:paraId="165E171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A99B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255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9089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9A3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43D25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8E66D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B09F3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BDB0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31AD8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F454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76E521D5" w14:textId="77777777">
        <w:tc>
          <w:tcPr>
            <w:tcW w:w="838" w:type="dxa"/>
            <w:vMerge/>
            <w:shd w:val="clear" w:color="auto" w:fill="auto"/>
            <w:vAlign w:val="center"/>
          </w:tcPr>
          <w:p w14:paraId="1AA4D49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7D00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87E4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FDB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9B6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46277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080A1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CCF3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-76.48%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93D8B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EDAC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0FC375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-99.92%</w:t>
            </w:r>
          </w:p>
        </w:tc>
      </w:tr>
      <w:tr w:rsidR="008E67BA" w14:paraId="4FCF0C2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F4FDEE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279EA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D8E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58982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D13D3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5268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2A0E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53EA2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84A07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B06CC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DFEE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22.24%</w:t>
            </w:r>
          </w:p>
        </w:tc>
      </w:tr>
      <w:tr w:rsidR="008E67BA" w14:paraId="26E5C278" w14:textId="77777777">
        <w:tc>
          <w:tcPr>
            <w:tcW w:w="838" w:type="dxa"/>
            <w:vMerge/>
            <w:shd w:val="clear" w:color="auto" w:fill="auto"/>
            <w:vAlign w:val="center"/>
          </w:tcPr>
          <w:p w14:paraId="551152A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9DF7B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4EF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DFD6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3D5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21302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5D84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A93D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B5251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F5D87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15BC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3C18EB9A" w14:textId="77777777">
        <w:tc>
          <w:tcPr>
            <w:tcW w:w="838" w:type="dxa"/>
            <w:vMerge/>
            <w:shd w:val="clear" w:color="auto" w:fill="auto"/>
            <w:vAlign w:val="center"/>
          </w:tcPr>
          <w:p w14:paraId="5762500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A525F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AE2D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0702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F66C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39F83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9944B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92231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C8D2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6412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CEEB1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8E67BA" w14:paraId="0D4123B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313405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98622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FA91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B9C1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4F36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9EC449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8113E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150.63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8D5FA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4472.72%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29BA4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7FE93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173.95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7CDD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2408.12%</w:t>
            </w:r>
          </w:p>
        </w:tc>
      </w:tr>
      <w:tr w:rsidR="008E67BA" w14:paraId="68A89324" w14:textId="77777777">
        <w:tc>
          <w:tcPr>
            <w:tcW w:w="838" w:type="dxa"/>
            <w:vMerge/>
            <w:shd w:val="clear" w:color="auto" w:fill="auto"/>
            <w:vAlign w:val="center"/>
          </w:tcPr>
          <w:p w14:paraId="1704DF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08BDA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FFD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9A02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079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0FB814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B9A97E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C1FA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B946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EC851C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5F5FA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11.96%</w:t>
            </w:r>
          </w:p>
        </w:tc>
      </w:tr>
      <w:tr w:rsidR="008E67BA" w14:paraId="3FE98C32" w14:textId="77777777">
        <w:tc>
          <w:tcPr>
            <w:tcW w:w="838" w:type="dxa"/>
            <w:vMerge/>
            <w:shd w:val="clear" w:color="auto" w:fill="auto"/>
            <w:vAlign w:val="center"/>
          </w:tcPr>
          <w:p w14:paraId="2621B0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82078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6877C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C6DE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469E5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23483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9F42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B4B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36262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074A7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810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74.03%</w:t>
            </w:r>
          </w:p>
        </w:tc>
      </w:tr>
      <w:tr w:rsidR="008E67BA" w14:paraId="14193592" w14:textId="77777777">
        <w:tc>
          <w:tcPr>
            <w:tcW w:w="838" w:type="dxa"/>
            <w:shd w:val="clear" w:color="auto" w:fill="auto"/>
            <w:vAlign w:val="center"/>
          </w:tcPr>
          <w:p w14:paraId="7DB4407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19069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DC8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A209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4AD1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F5E38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CA685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32.19%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6EE1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7D653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453A7D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37.34%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85A1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E567E21" w14:textId="77777777">
        <w:tc>
          <w:tcPr>
            <w:tcW w:w="838" w:type="dxa"/>
            <w:shd w:val="clear" w:color="auto" w:fill="auto"/>
            <w:vAlign w:val="center"/>
          </w:tcPr>
          <w:p w14:paraId="2628DE3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E16B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EAA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28D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F452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004E1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646340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21.68%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E47C8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DC8CF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2199D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B65E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42CBCB4D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27316AD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DDD86F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829C8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268E792F" w14:textId="744E4C4B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1F4330E7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6FB7BEEB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layer 2 P0=-40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5"/>
        <w:gridCol w:w="845"/>
        <w:gridCol w:w="947"/>
        <w:gridCol w:w="838"/>
        <w:gridCol w:w="949"/>
        <w:gridCol w:w="949"/>
        <w:gridCol w:w="883"/>
        <w:gridCol w:w="944"/>
        <w:gridCol w:w="956"/>
      </w:tblGrid>
      <w:tr w:rsidR="008E67BA" w14:paraId="708A45B0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772435A1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32A4FDC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494673D4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2ED65BBE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1C5440C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03A05D9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3305A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6CC06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1EA02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EF3362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729B7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C3F25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E34A49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9BC6B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72356CA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41CE57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7D05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B9D8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AE51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7CAD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0F4E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33B1EC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18DD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023CD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FE5F5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025C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9CEC2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-7.65%</w:t>
            </w:r>
          </w:p>
        </w:tc>
      </w:tr>
      <w:tr w:rsidR="008E67BA" w14:paraId="692546A7" w14:textId="77777777">
        <w:tc>
          <w:tcPr>
            <w:tcW w:w="839" w:type="dxa"/>
            <w:vMerge/>
            <w:shd w:val="clear" w:color="auto" w:fill="auto"/>
            <w:vAlign w:val="center"/>
          </w:tcPr>
          <w:p w14:paraId="239B064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4BBC2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7E54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89E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8FDD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A39DC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D288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DE7D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57E697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A083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DF93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3FB0A1C9" w14:textId="77777777">
        <w:tc>
          <w:tcPr>
            <w:tcW w:w="839" w:type="dxa"/>
            <w:vMerge/>
            <w:shd w:val="clear" w:color="auto" w:fill="auto"/>
            <w:vAlign w:val="center"/>
          </w:tcPr>
          <w:p w14:paraId="561455C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2B765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684A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F8B7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B04F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EB75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FF21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C541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772E6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E0454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260.84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219DD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-7.34%</w:t>
            </w:r>
          </w:p>
        </w:tc>
      </w:tr>
      <w:tr w:rsidR="008E67BA" w14:paraId="2C500248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763B78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9285A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1F3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1250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AB03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3AB90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C4D0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8367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027A0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B35DB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25AC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-4.43%</w:t>
            </w:r>
          </w:p>
        </w:tc>
      </w:tr>
      <w:tr w:rsidR="008E67BA" w14:paraId="6397CDF0" w14:textId="77777777">
        <w:tc>
          <w:tcPr>
            <w:tcW w:w="839" w:type="dxa"/>
            <w:vMerge/>
            <w:shd w:val="clear" w:color="auto" w:fill="auto"/>
            <w:vAlign w:val="center"/>
          </w:tcPr>
          <w:p w14:paraId="147444B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7E1CE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2737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99B5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CB21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5D22A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B972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5AF1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6E587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9C761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6C7A2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</w:tr>
      <w:tr w:rsidR="008E67BA" w14:paraId="49B2314A" w14:textId="77777777">
        <w:tc>
          <w:tcPr>
            <w:tcW w:w="839" w:type="dxa"/>
            <w:vMerge/>
            <w:shd w:val="clear" w:color="auto" w:fill="auto"/>
            <w:vAlign w:val="center"/>
          </w:tcPr>
          <w:p w14:paraId="51C455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1EEBC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4832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6A5D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55B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9756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E1DB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AFFA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01E51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63495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52E8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-4.85%</w:t>
            </w:r>
          </w:p>
        </w:tc>
      </w:tr>
      <w:tr w:rsidR="008E67BA" w14:paraId="39699EC3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419B97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EC5B3F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7584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639C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7DADC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E806F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4180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E7A43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094BA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4C4F5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200.23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12F5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50.34%</w:t>
            </w:r>
          </w:p>
        </w:tc>
      </w:tr>
      <w:tr w:rsidR="008E67BA" w14:paraId="5D82306D" w14:textId="77777777">
        <w:tc>
          <w:tcPr>
            <w:tcW w:w="839" w:type="dxa"/>
            <w:vMerge/>
            <w:shd w:val="clear" w:color="auto" w:fill="auto"/>
            <w:vAlign w:val="center"/>
          </w:tcPr>
          <w:p w14:paraId="23FC6FB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558C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820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7EE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5BE2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B0C195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341E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8AB6E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097C2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FEB8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FC3B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8E67BA" w14:paraId="05569B8A" w14:textId="77777777">
        <w:tc>
          <w:tcPr>
            <w:tcW w:w="839" w:type="dxa"/>
            <w:vMerge/>
            <w:shd w:val="clear" w:color="auto" w:fill="auto"/>
            <w:vAlign w:val="center"/>
          </w:tcPr>
          <w:p w14:paraId="6688AA8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02CA3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14A3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D63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010B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82C7D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E4B10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68CA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42263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660E4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365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</w:tr>
      <w:tr w:rsidR="008E67BA" w14:paraId="4224AF71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699A96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052EC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DFAD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1D7B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0B7E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705EE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97F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2AF5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91C49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D4D83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AF6E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</w:tr>
      <w:tr w:rsidR="008E67BA" w14:paraId="0CB22CEF" w14:textId="77777777">
        <w:tc>
          <w:tcPr>
            <w:tcW w:w="839" w:type="dxa"/>
            <w:vMerge/>
            <w:shd w:val="clear" w:color="auto" w:fill="auto"/>
            <w:vAlign w:val="center"/>
          </w:tcPr>
          <w:p w14:paraId="146B4C0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FBDE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5CE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3AB8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4E3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36655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DF5D0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014E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03A011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47D2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A55E8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3.44%</w:t>
            </w:r>
          </w:p>
        </w:tc>
      </w:tr>
      <w:tr w:rsidR="008E67BA" w14:paraId="0ECD56DD" w14:textId="77777777">
        <w:tc>
          <w:tcPr>
            <w:tcW w:w="839" w:type="dxa"/>
            <w:vMerge/>
            <w:shd w:val="clear" w:color="auto" w:fill="auto"/>
            <w:vAlign w:val="center"/>
          </w:tcPr>
          <w:p w14:paraId="2A7273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CB118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6B3AD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BBF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5FDB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5691D1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8E45A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134E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4BFB9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A29B5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353F6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</w:tr>
      <w:tr w:rsidR="008E67BA" w14:paraId="3801F77A" w14:textId="77777777">
        <w:tc>
          <w:tcPr>
            <w:tcW w:w="839" w:type="dxa"/>
            <w:shd w:val="clear" w:color="auto" w:fill="auto"/>
            <w:vAlign w:val="center"/>
          </w:tcPr>
          <w:p w14:paraId="768A21F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45FE1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3167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5BE3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357A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4A792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BF3F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E80C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3BF6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7DFD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688D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4D75F47" w14:textId="77777777">
        <w:tc>
          <w:tcPr>
            <w:tcW w:w="839" w:type="dxa"/>
            <w:shd w:val="clear" w:color="auto" w:fill="auto"/>
            <w:vAlign w:val="center"/>
          </w:tcPr>
          <w:p w14:paraId="3E7FCC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DEBBE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DAE1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F6F8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BB1E5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B88937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8D8F7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C6EA8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02127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2EE57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56.31%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158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7F89B175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556ED4DF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7E9640D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6FB015EB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5145D859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44FAA201" w14:textId="77777777">
        <w:tc>
          <w:tcPr>
            <w:tcW w:w="1455" w:type="dxa"/>
            <w:gridSpan w:val="2"/>
            <w:shd w:val="clear" w:color="auto" w:fill="auto"/>
            <w:vAlign w:val="center"/>
          </w:tcPr>
          <w:p w14:paraId="6069E1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015E03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807D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5742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955FE8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12F67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84D54B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7F7775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BA9F6F5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3F13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23B8C3B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5E25C8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A9BAC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E20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F0F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300.16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04E0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A22CA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BBC7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463C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-50.27%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5D418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B7908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30AF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-41.40%</w:t>
            </w:r>
          </w:p>
        </w:tc>
      </w:tr>
      <w:tr w:rsidR="008E67BA" w14:paraId="49ACC813" w14:textId="77777777">
        <w:tc>
          <w:tcPr>
            <w:tcW w:w="839" w:type="dxa"/>
            <w:vMerge/>
            <w:shd w:val="clear" w:color="auto" w:fill="auto"/>
            <w:vAlign w:val="center"/>
          </w:tcPr>
          <w:p w14:paraId="023A1C1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53ECC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AE78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5226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9FB78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C5007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2BCF0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B0F2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B60F2A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149D4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719D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-72.49%</w:t>
            </w:r>
          </w:p>
        </w:tc>
      </w:tr>
      <w:tr w:rsidR="008E67BA" w14:paraId="06076F40" w14:textId="77777777">
        <w:tc>
          <w:tcPr>
            <w:tcW w:w="839" w:type="dxa"/>
            <w:vMerge/>
            <w:shd w:val="clear" w:color="auto" w:fill="auto"/>
            <w:vAlign w:val="center"/>
          </w:tcPr>
          <w:p w14:paraId="04845BB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F5B0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1372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2183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CFC5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6DCE4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3E06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9AE8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-52.41%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AE43B5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C4E5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80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-79.13%</w:t>
            </w:r>
          </w:p>
        </w:tc>
      </w:tr>
      <w:tr w:rsidR="008E67BA" w14:paraId="18BBCD9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6643B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F2189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741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8814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98A57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81185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49B7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1423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69.69%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5A949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82742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AFCF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108.34%</w:t>
            </w:r>
          </w:p>
        </w:tc>
      </w:tr>
      <w:tr w:rsidR="008E67BA" w14:paraId="0AB87E97" w14:textId="77777777">
        <w:tc>
          <w:tcPr>
            <w:tcW w:w="839" w:type="dxa"/>
            <w:vMerge/>
            <w:shd w:val="clear" w:color="auto" w:fill="auto"/>
            <w:vAlign w:val="center"/>
          </w:tcPr>
          <w:p w14:paraId="77CBE0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668D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3E26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58FE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183A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9B705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32C76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187A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367.86%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32565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CC517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65.65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4F57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69134.24%</w:t>
            </w:r>
          </w:p>
        </w:tc>
      </w:tr>
      <w:tr w:rsidR="008E67BA" w14:paraId="3399CAB8" w14:textId="77777777">
        <w:tc>
          <w:tcPr>
            <w:tcW w:w="839" w:type="dxa"/>
            <w:vMerge/>
            <w:shd w:val="clear" w:color="auto" w:fill="auto"/>
            <w:vAlign w:val="center"/>
          </w:tcPr>
          <w:p w14:paraId="62DD237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A6BF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FFFC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83E9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DD9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57672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0552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332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75.29%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C5A82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757F5C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7D3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106.92%</w:t>
            </w:r>
          </w:p>
        </w:tc>
      </w:tr>
      <w:tr w:rsidR="008E67BA" w14:paraId="28EE8EDE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2E02C4A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3EB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599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FF01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F6B9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A2E8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6A2A6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478.11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DCFF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770.35%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137A21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E5246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2466.58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6CC5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93.09%</w:t>
            </w:r>
          </w:p>
        </w:tc>
      </w:tr>
      <w:tr w:rsidR="008E67BA" w14:paraId="061DBFB6" w14:textId="77777777">
        <w:tc>
          <w:tcPr>
            <w:tcW w:w="839" w:type="dxa"/>
            <w:vMerge/>
            <w:shd w:val="clear" w:color="auto" w:fill="auto"/>
            <w:vAlign w:val="center"/>
          </w:tcPr>
          <w:p w14:paraId="62EB923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564C3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B583F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953D6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6093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8F8E0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D42E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010B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C11CB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C0E4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16649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19.90%</w:t>
            </w:r>
          </w:p>
        </w:tc>
      </w:tr>
      <w:tr w:rsidR="008E67BA" w14:paraId="234262E1" w14:textId="77777777">
        <w:tc>
          <w:tcPr>
            <w:tcW w:w="839" w:type="dxa"/>
            <w:vMerge/>
            <w:shd w:val="clear" w:color="auto" w:fill="auto"/>
            <w:vAlign w:val="center"/>
          </w:tcPr>
          <w:p w14:paraId="3E506E3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A086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54AC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6B6A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D6C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EF0B8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EBF7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7E6AC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119.33%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2D43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1A27E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E041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105.12%</w:t>
            </w:r>
          </w:p>
        </w:tc>
      </w:tr>
      <w:tr w:rsidR="008E67BA" w14:paraId="7713EDDD" w14:textId="77777777">
        <w:tc>
          <w:tcPr>
            <w:tcW w:w="839" w:type="dxa"/>
            <w:vMerge w:val="restart"/>
            <w:shd w:val="clear" w:color="auto" w:fill="auto"/>
            <w:vAlign w:val="center"/>
          </w:tcPr>
          <w:p w14:paraId="44D8292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B0A2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59CB9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E3AF0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BD82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-16.39%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F4CA00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A39B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9B47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-44.25%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40B4F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0F21A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01CC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-70.94%</w:t>
            </w:r>
          </w:p>
        </w:tc>
      </w:tr>
      <w:tr w:rsidR="008E67BA" w14:paraId="32393A53" w14:textId="77777777">
        <w:tc>
          <w:tcPr>
            <w:tcW w:w="839" w:type="dxa"/>
            <w:vMerge/>
            <w:shd w:val="clear" w:color="auto" w:fill="auto"/>
            <w:vAlign w:val="center"/>
          </w:tcPr>
          <w:p w14:paraId="52992C0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3AD2F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BB75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A7705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8DAD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24F40D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776A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46F7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A9C8EB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1B10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5E06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-38.90%</w:t>
            </w:r>
          </w:p>
        </w:tc>
      </w:tr>
      <w:tr w:rsidR="008E67BA" w14:paraId="51C988E4" w14:textId="77777777">
        <w:tc>
          <w:tcPr>
            <w:tcW w:w="839" w:type="dxa"/>
            <w:vMerge/>
            <w:shd w:val="clear" w:color="auto" w:fill="auto"/>
            <w:vAlign w:val="center"/>
          </w:tcPr>
          <w:p w14:paraId="587F624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EA747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82F3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BC339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146C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1A6222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789F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7AF6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34D07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D2280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B4AF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-52.11%</w:t>
            </w:r>
          </w:p>
        </w:tc>
      </w:tr>
      <w:tr w:rsidR="008E67BA" w14:paraId="78B2ED51" w14:textId="77777777">
        <w:tc>
          <w:tcPr>
            <w:tcW w:w="839" w:type="dxa"/>
            <w:shd w:val="clear" w:color="auto" w:fill="auto"/>
            <w:vAlign w:val="center"/>
          </w:tcPr>
          <w:p w14:paraId="3B9573D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8AA16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5DD3A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8D06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3E769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E58A43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A0F3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55.96%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BC8C6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263D3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AB459F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81.30%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EC3B7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5CB75E2" w14:textId="77777777">
        <w:tc>
          <w:tcPr>
            <w:tcW w:w="839" w:type="dxa"/>
            <w:shd w:val="clear" w:color="auto" w:fill="auto"/>
            <w:vAlign w:val="center"/>
          </w:tcPr>
          <w:p w14:paraId="0347448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1B909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8672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EF2F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EC632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DA5BF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B9A24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9472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0018AE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3BAB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19.79%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421F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52A84C5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49763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7B284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6782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768D48B0" w14:textId="132ECB69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6B3444B8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4F3D27CD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size, layer 2 P0=-70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6"/>
        <w:gridCol w:w="948"/>
        <w:gridCol w:w="839"/>
        <w:gridCol w:w="949"/>
        <w:gridCol w:w="949"/>
        <w:gridCol w:w="884"/>
        <w:gridCol w:w="945"/>
        <w:gridCol w:w="952"/>
      </w:tblGrid>
      <w:tr w:rsidR="008E67BA" w14:paraId="0AA711A7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782CBF1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67AC74A1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E032E3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3B10B2C5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6FCC39C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65CDE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C6378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4C20F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85F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D8E89B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46D82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E00459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13A79D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1237B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EFF664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4DA006A8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8D1BDB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6907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480B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7E655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740.32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7B2D7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28C8CF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09C6D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1ED6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127A58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06E4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86D213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8E67BA" w14:paraId="4B370269" w14:textId="77777777">
        <w:tc>
          <w:tcPr>
            <w:tcW w:w="838" w:type="dxa"/>
            <w:vMerge/>
            <w:shd w:val="clear" w:color="auto" w:fill="auto"/>
            <w:vAlign w:val="center"/>
          </w:tcPr>
          <w:p w14:paraId="0F2C466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95C26C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507D6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6E6CB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273.09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60E4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2D93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78D9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4E05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26E8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A2FA9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7583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8560.78%</w:t>
            </w:r>
          </w:p>
        </w:tc>
      </w:tr>
      <w:tr w:rsidR="008E67BA" w14:paraId="73F9EF60" w14:textId="77777777">
        <w:tc>
          <w:tcPr>
            <w:tcW w:w="838" w:type="dxa"/>
            <w:vMerge/>
            <w:shd w:val="clear" w:color="auto" w:fill="auto"/>
            <w:vAlign w:val="center"/>
          </w:tcPr>
          <w:p w14:paraId="1864498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66135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00D3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B0BA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725.59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DFA5B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3E497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8F0A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9569B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047F4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9451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278.04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C1746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</w:tr>
      <w:tr w:rsidR="008E67BA" w14:paraId="5C111D27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6612E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421C2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3EBF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A40194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172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B92FEB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4246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9410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93B57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48FBC0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92CF0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8E67BA" w14:paraId="02F85D50" w14:textId="77777777">
        <w:tc>
          <w:tcPr>
            <w:tcW w:w="838" w:type="dxa"/>
            <w:vMerge/>
            <w:shd w:val="clear" w:color="auto" w:fill="auto"/>
            <w:vAlign w:val="center"/>
          </w:tcPr>
          <w:p w14:paraId="179855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247EF8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27DA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EA6B6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284E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566C12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0C4C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EA80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5290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83C13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991C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-1.60%</w:t>
            </w:r>
          </w:p>
        </w:tc>
      </w:tr>
      <w:tr w:rsidR="008E67BA" w14:paraId="7E6B5695" w14:textId="77777777">
        <w:tc>
          <w:tcPr>
            <w:tcW w:w="838" w:type="dxa"/>
            <w:vMerge/>
            <w:shd w:val="clear" w:color="auto" w:fill="auto"/>
            <w:vAlign w:val="center"/>
          </w:tcPr>
          <w:p w14:paraId="0D20810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02E7E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8650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8C2D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7ABA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4F65E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053B7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C80B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7D0FB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D153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8F458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</w:tr>
      <w:tr w:rsidR="008E67BA" w14:paraId="6B6C325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6E58CB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5402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E72CE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3B1DF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E84A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F778FE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D8EE5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3C030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4DF13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2B05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148.46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7CD1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11.47%</w:t>
            </w:r>
          </w:p>
        </w:tc>
      </w:tr>
      <w:tr w:rsidR="008E67BA" w14:paraId="4B0D1321" w14:textId="77777777">
        <w:tc>
          <w:tcPr>
            <w:tcW w:w="838" w:type="dxa"/>
            <w:vMerge/>
            <w:shd w:val="clear" w:color="auto" w:fill="auto"/>
            <w:vAlign w:val="center"/>
          </w:tcPr>
          <w:p w14:paraId="30D324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28F25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E6BD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F8A21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7011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D5827E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FEDAE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2177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E166C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316C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2087F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8E67BA" w14:paraId="1E7A1C34" w14:textId="77777777">
        <w:tc>
          <w:tcPr>
            <w:tcW w:w="838" w:type="dxa"/>
            <w:vMerge/>
            <w:shd w:val="clear" w:color="auto" w:fill="auto"/>
            <w:vAlign w:val="center"/>
          </w:tcPr>
          <w:p w14:paraId="4FA3B14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D3E367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C7C9A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8EC5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3AEF0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EF0B6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8BFBB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44156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F641F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44EC0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3092B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</w:tr>
      <w:tr w:rsidR="008E67BA" w14:paraId="5D61166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D98AB9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FAA7C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0254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78102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538D3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F5D4E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965E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A4CF6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B598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B9B0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8A642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</w:tr>
      <w:tr w:rsidR="008E67BA" w14:paraId="7A7683FC" w14:textId="77777777">
        <w:tc>
          <w:tcPr>
            <w:tcW w:w="838" w:type="dxa"/>
            <w:vMerge/>
            <w:shd w:val="clear" w:color="auto" w:fill="auto"/>
            <w:vAlign w:val="center"/>
          </w:tcPr>
          <w:p w14:paraId="70A5EEC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C6DF7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781D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B0B75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94FA9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B5E280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3379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CBEA1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CE097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F3126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A4C0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</w:tr>
      <w:tr w:rsidR="008E67BA" w14:paraId="7667DFC1" w14:textId="77777777">
        <w:tc>
          <w:tcPr>
            <w:tcW w:w="838" w:type="dxa"/>
            <w:vMerge/>
            <w:shd w:val="clear" w:color="auto" w:fill="auto"/>
            <w:vAlign w:val="center"/>
          </w:tcPr>
          <w:p w14:paraId="2FB266E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21F48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F6FC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602C1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83F6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5F627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4780A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1FE0A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F98FC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0C9DF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1568F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</w:tr>
      <w:tr w:rsidR="008E67BA" w14:paraId="71606BA1" w14:textId="77777777">
        <w:tc>
          <w:tcPr>
            <w:tcW w:w="838" w:type="dxa"/>
            <w:shd w:val="clear" w:color="auto" w:fill="auto"/>
            <w:vAlign w:val="center"/>
          </w:tcPr>
          <w:p w14:paraId="09FFF92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05574E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32FE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3810E8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171C9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AFEA7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C311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77CB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BE8FB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9CB5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52.78%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DC7AD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6D76FDF0" w14:textId="77777777">
        <w:tc>
          <w:tcPr>
            <w:tcW w:w="838" w:type="dxa"/>
            <w:shd w:val="clear" w:color="auto" w:fill="auto"/>
            <w:vAlign w:val="center"/>
          </w:tcPr>
          <w:p w14:paraId="1B0DF92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1CE63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B8FF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929406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992B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51763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497F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B3EF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FBEC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7AE65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BDF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072224F9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8F8E14B" w14:textId="7777777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4EE7AC86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28D265F3" w14:textId="7777777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2A9DE9E1" w14:textId="77777777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8E67BA" w14:paraId="1CE05D63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3F11BD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C576C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96A4CD8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12B5D0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D5C102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5A386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32969F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C90516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D50717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7DDEFC" w14:textId="7777777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Gain /Increase</w:t>
            </w:r>
          </w:p>
        </w:tc>
      </w:tr>
      <w:tr w:rsidR="008E67BA" w14:paraId="0FEF2EA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6B71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F814A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3D9AE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06C149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DBC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009828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E0A5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125.39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47299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5140CD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3DF6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502F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11.49%</w:t>
            </w:r>
          </w:p>
        </w:tc>
      </w:tr>
      <w:tr w:rsidR="008E67BA" w14:paraId="1A4EAFEF" w14:textId="77777777">
        <w:tc>
          <w:tcPr>
            <w:tcW w:w="838" w:type="dxa"/>
            <w:vMerge/>
            <w:shd w:val="clear" w:color="auto" w:fill="auto"/>
            <w:vAlign w:val="center"/>
          </w:tcPr>
          <w:p w14:paraId="65DE42D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B72174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8B0F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7DD4E8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177.41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9718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24E02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B8BE3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51.36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653F3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936B3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285179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6E716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39.26%</w:t>
            </w:r>
          </w:p>
        </w:tc>
      </w:tr>
      <w:tr w:rsidR="008E67BA" w14:paraId="30FEE7D1" w14:textId="77777777">
        <w:tc>
          <w:tcPr>
            <w:tcW w:w="838" w:type="dxa"/>
            <w:vMerge/>
            <w:shd w:val="clear" w:color="auto" w:fill="auto"/>
            <w:vAlign w:val="center"/>
          </w:tcPr>
          <w:p w14:paraId="57C02D5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97D0A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2B4D3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93CF3B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293.08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5EBD0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787621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CA88A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EA7F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A1FFC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29CD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C14EF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11.70%</w:t>
            </w:r>
          </w:p>
        </w:tc>
      </w:tr>
      <w:tr w:rsidR="008E67BA" w14:paraId="146AD78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E101C7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20A50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8907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C7A9CD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DFB0C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E8CD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BE18D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EFDD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B16AE5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2A86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79F9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-79.75%</w:t>
            </w:r>
          </w:p>
        </w:tc>
      </w:tr>
      <w:tr w:rsidR="008E67BA" w14:paraId="077AD8E5" w14:textId="77777777">
        <w:tc>
          <w:tcPr>
            <w:tcW w:w="838" w:type="dxa"/>
            <w:vMerge/>
            <w:shd w:val="clear" w:color="auto" w:fill="auto"/>
            <w:vAlign w:val="center"/>
          </w:tcPr>
          <w:p w14:paraId="61DC274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DC57B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1ED24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7638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6440A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11049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EC0F7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19575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377C2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A34AE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7C314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8E67BA" w14:paraId="1A3D4F45" w14:textId="77777777">
        <w:tc>
          <w:tcPr>
            <w:tcW w:w="838" w:type="dxa"/>
            <w:vMerge/>
            <w:shd w:val="clear" w:color="auto" w:fill="auto"/>
            <w:vAlign w:val="center"/>
          </w:tcPr>
          <w:p w14:paraId="0EDF7ED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11DA0B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E6ACF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E8658D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0A490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C9F879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21E9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04C3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-65.55%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C17C1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C2E5F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FCD32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-89.91%</w:t>
            </w:r>
          </w:p>
        </w:tc>
      </w:tr>
      <w:tr w:rsidR="008E67BA" w14:paraId="598319E1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D16C43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D7223A9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ECE4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ECC695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F2DA0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9A2C5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7A48A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419CD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2A8EB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B2D01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1131.68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E4D9C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</w:tr>
      <w:tr w:rsidR="008E67BA" w14:paraId="170C1505" w14:textId="77777777">
        <w:tc>
          <w:tcPr>
            <w:tcW w:w="838" w:type="dxa"/>
            <w:vMerge/>
            <w:shd w:val="clear" w:color="auto" w:fill="auto"/>
            <w:vAlign w:val="center"/>
          </w:tcPr>
          <w:p w14:paraId="1584B93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30D3D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DF99D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51E1EF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97546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B8DEF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32733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7B955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91D34E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84276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E8D3A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8E67BA" w14:paraId="33DE0688" w14:textId="77777777">
        <w:tc>
          <w:tcPr>
            <w:tcW w:w="838" w:type="dxa"/>
            <w:vMerge/>
            <w:shd w:val="clear" w:color="auto" w:fill="auto"/>
            <w:vAlign w:val="center"/>
          </w:tcPr>
          <w:p w14:paraId="458F1D9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6EC2E2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3725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09B123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165EA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D3B3AD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4D06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07BF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381E8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F7D03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FCEB5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-11.38%</w:t>
            </w:r>
          </w:p>
        </w:tc>
      </w:tr>
      <w:tr w:rsidR="008E67BA" w14:paraId="64FA6574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7AD6EA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37A5E4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7E7A78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72D106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DC26B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C579A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D96A6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D34CE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939.82%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83B0EB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AF7A0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E98E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2266.66%</w:t>
            </w:r>
          </w:p>
        </w:tc>
      </w:tr>
      <w:tr w:rsidR="008E67BA" w14:paraId="3F9D5137" w14:textId="77777777">
        <w:tc>
          <w:tcPr>
            <w:tcW w:w="838" w:type="dxa"/>
            <w:vMerge/>
            <w:shd w:val="clear" w:color="auto" w:fill="auto"/>
            <w:vAlign w:val="center"/>
          </w:tcPr>
          <w:p w14:paraId="7512F4D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47FD46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CC5B8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9E0B9B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426420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707D8A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0F148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941A3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0BDDA1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655E3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1DCD32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123.35%</w:t>
            </w:r>
          </w:p>
        </w:tc>
      </w:tr>
      <w:tr w:rsidR="008E67BA" w14:paraId="068C7664" w14:textId="77777777">
        <w:tc>
          <w:tcPr>
            <w:tcW w:w="838" w:type="dxa"/>
            <w:vMerge/>
            <w:shd w:val="clear" w:color="auto" w:fill="auto"/>
            <w:vAlign w:val="center"/>
          </w:tcPr>
          <w:p w14:paraId="114180E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BC4B0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B55D7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CE992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D67CF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8848C4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6AF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9318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176.03%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52B355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A9D4F2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5B244E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512.90%</w:t>
            </w:r>
          </w:p>
        </w:tc>
      </w:tr>
      <w:tr w:rsidR="008E67BA" w14:paraId="49BCF16A" w14:textId="77777777">
        <w:tc>
          <w:tcPr>
            <w:tcW w:w="838" w:type="dxa"/>
            <w:shd w:val="clear" w:color="auto" w:fill="auto"/>
            <w:vAlign w:val="center"/>
          </w:tcPr>
          <w:p w14:paraId="55A69AB1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895343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C1E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146D39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F894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BB2C263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D81606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36.35%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D1B7A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7F427B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026471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71.38%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823877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2C08A764" w14:textId="77777777">
        <w:tc>
          <w:tcPr>
            <w:tcW w:w="838" w:type="dxa"/>
            <w:shd w:val="clear" w:color="auto" w:fill="auto"/>
            <w:vAlign w:val="center"/>
          </w:tcPr>
          <w:p w14:paraId="70865495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67D99A" w14:textId="7777777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13E45A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2C30D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5A1095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53AD64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3A74CF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A00EB9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561D43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516B89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43.28%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3B54444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8E67BA" w14:paraId="36DDD629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30A7421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  <w:r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315F6CC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F41B6CD" w14:textId="77777777" w:rsidR="008E67BA" w:rsidRDefault="003C1940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  <w:p w14:paraId="1CA9BDAA" w14:textId="70FFDE75" w:rsidR="007B4CE9" w:rsidRDefault="007B4CE9">
            <w:pPr>
              <w:contextualSpacing/>
              <w:rPr>
                <w:sz w:val="16"/>
                <w:szCs w:val="16"/>
              </w:rPr>
            </w:pPr>
            <w:r>
              <w:rPr>
                <w:rFonts w:eastAsia="맑은 고딕" w:hint="eastAsia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sz w:val="16"/>
                <w:szCs w:val="16"/>
                <w:lang w:eastAsia="ko-KR"/>
              </w:rPr>
              <w:t xml:space="preserve"> </w:t>
            </w:r>
            <w:r w:rsidRPr="007B4CE9">
              <w:rPr>
                <w:rFonts w:eastAsia="맑은 고딕"/>
                <w:sz w:val="16"/>
                <w:szCs w:val="16"/>
                <w:lang w:eastAsia="ko-KR"/>
              </w:rPr>
              <w:t>If the Gain/Increase for DL/UL Average-UPT is quoted as NaN%, it means that the throughput for the reference scheme (baseline) is zero</w:t>
            </w:r>
            <w:r>
              <w:rPr>
                <w:rFonts w:eastAsia="맑은 고딕"/>
                <w:sz w:val="16"/>
                <w:szCs w:val="16"/>
                <w:lang w:eastAsia="ko-KR"/>
              </w:rPr>
              <w:t>.</w:t>
            </w:r>
          </w:p>
        </w:tc>
      </w:tr>
    </w:tbl>
    <w:p w14:paraId="776DAD98" w14:textId="77777777" w:rsidR="008E67BA" w:rsidRDefault="008E67BA">
      <w:pPr>
        <w:pStyle w:val="L1bullet"/>
        <w:ind w:left="0" w:firstLine="0"/>
        <w:rPr>
          <w:rFonts w:eastAsia="맑은 고딕"/>
          <w:lang w:eastAsia="ko-KR"/>
        </w:rPr>
      </w:pPr>
    </w:p>
    <w:sectPr w:rsidR="008E67BA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D0BFA" w14:textId="77777777" w:rsidR="00755237" w:rsidRDefault="00755237">
      <w:pPr>
        <w:spacing w:after="0"/>
      </w:pPr>
      <w:r>
        <w:separator/>
      </w:r>
    </w:p>
  </w:endnote>
  <w:endnote w:type="continuationSeparator" w:id="0">
    <w:p w14:paraId="1D775378" w14:textId="77777777" w:rsidR="00755237" w:rsidRDefault="007552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E960" w14:textId="77777777" w:rsidR="003C1940" w:rsidRDefault="003C1940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1B9CE" w14:textId="77777777" w:rsidR="00755237" w:rsidRDefault="00755237">
      <w:pPr>
        <w:spacing w:after="0"/>
      </w:pPr>
      <w:r>
        <w:separator/>
      </w:r>
    </w:p>
  </w:footnote>
  <w:footnote w:type="continuationSeparator" w:id="0">
    <w:p w14:paraId="56781395" w14:textId="77777777" w:rsidR="00755237" w:rsidRDefault="007552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899E" w14:textId="0B4FFFAF" w:rsidR="003C1940" w:rsidRDefault="003C19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F5D5ABD" w14:textId="468D9FE7" w:rsidR="003C1940" w:rsidRDefault="003C194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17E7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B6EC8D7" w14:textId="027BA1D6" w:rsidR="003C1940" w:rsidRDefault="003C194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7B4CE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641BEB8C" w14:textId="77777777" w:rsidR="003C1940" w:rsidRDefault="003C194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0B8E9A"/>
    <w:multiLevelType w:val="singleLevel"/>
    <w:tmpl w:val="D00B8E9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052"/>
        </w:tabs>
        <w:ind w:left="105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071963"/>
    <w:multiLevelType w:val="multilevel"/>
    <w:tmpl w:val="2907196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AFC6"/>
    <w:multiLevelType w:val="singleLevel"/>
    <w:tmpl w:val="6F7AAFC6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6476262">
    <w:abstractNumId w:val="4"/>
  </w:num>
  <w:num w:numId="2" w16cid:durableId="926882820">
    <w:abstractNumId w:val="6"/>
  </w:num>
  <w:num w:numId="3" w16cid:durableId="416093930">
    <w:abstractNumId w:val="9"/>
  </w:num>
  <w:num w:numId="4" w16cid:durableId="1700398480">
    <w:abstractNumId w:val="10"/>
  </w:num>
  <w:num w:numId="5" w16cid:durableId="644355763">
    <w:abstractNumId w:val="7"/>
  </w:num>
  <w:num w:numId="6" w16cid:durableId="1468159179">
    <w:abstractNumId w:val="3"/>
  </w:num>
  <w:num w:numId="7" w16cid:durableId="2036228269">
    <w:abstractNumId w:val="8"/>
  </w:num>
  <w:num w:numId="8" w16cid:durableId="828642945">
    <w:abstractNumId w:val="5"/>
  </w:num>
  <w:num w:numId="9" w16cid:durableId="2005428206">
    <w:abstractNumId w:val="2"/>
  </w:num>
  <w:num w:numId="10" w16cid:durableId="578754995">
    <w:abstractNumId w:val="1"/>
  </w:num>
  <w:num w:numId="11" w16cid:durableId="904879866">
    <w:abstractNumId w:val="31"/>
  </w:num>
  <w:num w:numId="12" w16cid:durableId="2138454377">
    <w:abstractNumId w:val="25"/>
  </w:num>
  <w:num w:numId="13" w16cid:durableId="1808159540">
    <w:abstractNumId w:val="14"/>
    <w:lvlOverride w:ilvl="0">
      <w:startOverride w:val="1"/>
    </w:lvlOverride>
  </w:num>
  <w:num w:numId="14" w16cid:durableId="120659531">
    <w:abstractNumId w:val="28"/>
  </w:num>
  <w:num w:numId="15" w16cid:durableId="13081711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53988">
    <w:abstractNumId w:val="13"/>
  </w:num>
  <w:num w:numId="17" w16cid:durableId="250086928">
    <w:abstractNumId w:val="23"/>
  </w:num>
  <w:num w:numId="18" w16cid:durableId="656344623">
    <w:abstractNumId w:val="16"/>
  </w:num>
  <w:num w:numId="19" w16cid:durableId="855967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403622">
    <w:abstractNumId w:val="12"/>
  </w:num>
  <w:num w:numId="21" w16cid:durableId="998577005">
    <w:abstractNumId w:val="19"/>
  </w:num>
  <w:num w:numId="22" w16cid:durableId="869145431">
    <w:abstractNumId w:val="21"/>
  </w:num>
  <w:num w:numId="23" w16cid:durableId="2053536249">
    <w:abstractNumId w:val="33"/>
  </w:num>
  <w:num w:numId="24" w16cid:durableId="1910456340">
    <w:abstractNumId w:val="22"/>
  </w:num>
  <w:num w:numId="25" w16cid:durableId="300842296">
    <w:abstractNumId w:val="30"/>
  </w:num>
  <w:num w:numId="26" w16cid:durableId="660083673">
    <w:abstractNumId w:val="26"/>
  </w:num>
  <w:num w:numId="27" w16cid:durableId="79831910">
    <w:abstractNumId w:val="20"/>
  </w:num>
  <w:num w:numId="28" w16cid:durableId="2093164464">
    <w:abstractNumId w:val="17"/>
  </w:num>
  <w:num w:numId="29" w16cid:durableId="1755475743">
    <w:abstractNumId w:val="32"/>
  </w:num>
  <w:num w:numId="30" w16cid:durableId="130949777">
    <w:abstractNumId w:val="29"/>
  </w:num>
  <w:num w:numId="31" w16cid:durableId="2142454603">
    <w:abstractNumId w:val="24"/>
  </w:num>
  <w:num w:numId="32" w16cid:durableId="962806765">
    <w:abstractNumId w:val="11"/>
  </w:num>
  <w:num w:numId="33" w16cid:durableId="371659792">
    <w:abstractNumId w:val="27"/>
  </w:num>
  <w:num w:numId="34" w16cid:durableId="122572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72B"/>
    <w:rsid w:val="00011A73"/>
    <w:rsid w:val="0001290C"/>
    <w:rsid w:val="00023E2E"/>
    <w:rsid w:val="00031274"/>
    <w:rsid w:val="00033397"/>
    <w:rsid w:val="00036472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7AE3"/>
    <w:rsid w:val="000A7358"/>
    <w:rsid w:val="000B79CB"/>
    <w:rsid w:val="000C47C3"/>
    <w:rsid w:val="000C61B9"/>
    <w:rsid w:val="000D2002"/>
    <w:rsid w:val="000D23E0"/>
    <w:rsid w:val="000D58AB"/>
    <w:rsid w:val="000D7DAB"/>
    <w:rsid w:val="000E5734"/>
    <w:rsid w:val="000E6273"/>
    <w:rsid w:val="000F251E"/>
    <w:rsid w:val="000F5247"/>
    <w:rsid w:val="001051D1"/>
    <w:rsid w:val="00105B7F"/>
    <w:rsid w:val="00114E8A"/>
    <w:rsid w:val="00116B91"/>
    <w:rsid w:val="00127490"/>
    <w:rsid w:val="0013033D"/>
    <w:rsid w:val="00133525"/>
    <w:rsid w:val="00134A98"/>
    <w:rsid w:val="0013539A"/>
    <w:rsid w:val="001376BA"/>
    <w:rsid w:val="00144EA2"/>
    <w:rsid w:val="00145A69"/>
    <w:rsid w:val="0016172C"/>
    <w:rsid w:val="0016217F"/>
    <w:rsid w:val="001656F6"/>
    <w:rsid w:val="0016752D"/>
    <w:rsid w:val="00170B58"/>
    <w:rsid w:val="001728D8"/>
    <w:rsid w:val="00183508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153B2"/>
    <w:rsid w:val="0022002F"/>
    <w:rsid w:val="002209E1"/>
    <w:rsid w:val="00223850"/>
    <w:rsid w:val="002336A8"/>
    <w:rsid w:val="002347A2"/>
    <w:rsid w:val="00236CC8"/>
    <w:rsid w:val="0024771E"/>
    <w:rsid w:val="00263CD1"/>
    <w:rsid w:val="002675F0"/>
    <w:rsid w:val="00267FBA"/>
    <w:rsid w:val="002725B8"/>
    <w:rsid w:val="002760EE"/>
    <w:rsid w:val="00290514"/>
    <w:rsid w:val="0029144F"/>
    <w:rsid w:val="00292CEE"/>
    <w:rsid w:val="00293AB1"/>
    <w:rsid w:val="002949F8"/>
    <w:rsid w:val="00297A32"/>
    <w:rsid w:val="002A0930"/>
    <w:rsid w:val="002A0FA6"/>
    <w:rsid w:val="002A16E4"/>
    <w:rsid w:val="002A3A2D"/>
    <w:rsid w:val="002B1264"/>
    <w:rsid w:val="002B5ABE"/>
    <w:rsid w:val="002B6339"/>
    <w:rsid w:val="002C0F19"/>
    <w:rsid w:val="002C4363"/>
    <w:rsid w:val="002D0867"/>
    <w:rsid w:val="002D6A54"/>
    <w:rsid w:val="002E00EE"/>
    <w:rsid w:val="002E138A"/>
    <w:rsid w:val="0031179F"/>
    <w:rsid w:val="00316D81"/>
    <w:rsid w:val="00317004"/>
    <w:rsid w:val="003172DC"/>
    <w:rsid w:val="003261AE"/>
    <w:rsid w:val="003311EB"/>
    <w:rsid w:val="00331204"/>
    <w:rsid w:val="00332E2F"/>
    <w:rsid w:val="00335E7C"/>
    <w:rsid w:val="00344B72"/>
    <w:rsid w:val="00346F99"/>
    <w:rsid w:val="0035283A"/>
    <w:rsid w:val="00353FDA"/>
    <w:rsid w:val="0035462D"/>
    <w:rsid w:val="00356555"/>
    <w:rsid w:val="00363619"/>
    <w:rsid w:val="00366DA9"/>
    <w:rsid w:val="003765B8"/>
    <w:rsid w:val="00380045"/>
    <w:rsid w:val="00380AB7"/>
    <w:rsid w:val="00381F1B"/>
    <w:rsid w:val="00385753"/>
    <w:rsid w:val="00390482"/>
    <w:rsid w:val="003B6679"/>
    <w:rsid w:val="003C110F"/>
    <w:rsid w:val="003C136C"/>
    <w:rsid w:val="003C1940"/>
    <w:rsid w:val="003C1A70"/>
    <w:rsid w:val="003C37B3"/>
    <w:rsid w:val="003C3971"/>
    <w:rsid w:val="003C63E9"/>
    <w:rsid w:val="003C7292"/>
    <w:rsid w:val="003D3C35"/>
    <w:rsid w:val="003E44AF"/>
    <w:rsid w:val="00423334"/>
    <w:rsid w:val="004271A7"/>
    <w:rsid w:val="004278AF"/>
    <w:rsid w:val="004345EC"/>
    <w:rsid w:val="00435C9C"/>
    <w:rsid w:val="00446C84"/>
    <w:rsid w:val="004472B6"/>
    <w:rsid w:val="00450930"/>
    <w:rsid w:val="00464301"/>
    <w:rsid w:val="00465515"/>
    <w:rsid w:val="00475296"/>
    <w:rsid w:val="004835D8"/>
    <w:rsid w:val="00484E37"/>
    <w:rsid w:val="00494654"/>
    <w:rsid w:val="00496B9F"/>
    <w:rsid w:val="0049751D"/>
    <w:rsid w:val="004A2CBE"/>
    <w:rsid w:val="004B0B70"/>
    <w:rsid w:val="004B3AD8"/>
    <w:rsid w:val="004C30AC"/>
    <w:rsid w:val="004D1CC8"/>
    <w:rsid w:val="004D3578"/>
    <w:rsid w:val="004D3896"/>
    <w:rsid w:val="004E0805"/>
    <w:rsid w:val="004E0D4F"/>
    <w:rsid w:val="004E213A"/>
    <w:rsid w:val="004E2FD8"/>
    <w:rsid w:val="004E3B11"/>
    <w:rsid w:val="004F0988"/>
    <w:rsid w:val="004F0B0E"/>
    <w:rsid w:val="004F3340"/>
    <w:rsid w:val="004F5786"/>
    <w:rsid w:val="005070CC"/>
    <w:rsid w:val="00507CE6"/>
    <w:rsid w:val="00510E6B"/>
    <w:rsid w:val="0051117D"/>
    <w:rsid w:val="00513AEC"/>
    <w:rsid w:val="00513FC3"/>
    <w:rsid w:val="00522EF7"/>
    <w:rsid w:val="00524393"/>
    <w:rsid w:val="005252F9"/>
    <w:rsid w:val="00526040"/>
    <w:rsid w:val="005268B3"/>
    <w:rsid w:val="00530153"/>
    <w:rsid w:val="00532D56"/>
    <w:rsid w:val="0053388B"/>
    <w:rsid w:val="00535773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51A8"/>
    <w:rsid w:val="00582D8E"/>
    <w:rsid w:val="0058319D"/>
    <w:rsid w:val="005868FF"/>
    <w:rsid w:val="00592E32"/>
    <w:rsid w:val="00596BF4"/>
    <w:rsid w:val="00597B11"/>
    <w:rsid w:val="005B294F"/>
    <w:rsid w:val="005B2DB0"/>
    <w:rsid w:val="005B349F"/>
    <w:rsid w:val="005B4438"/>
    <w:rsid w:val="005C5596"/>
    <w:rsid w:val="005D2E01"/>
    <w:rsid w:val="005D7526"/>
    <w:rsid w:val="005E04D7"/>
    <w:rsid w:val="005E2C0F"/>
    <w:rsid w:val="005E4BB2"/>
    <w:rsid w:val="005E6710"/>
    <w:rsid w:val="005F05CD"/>
    <w:rsid w:val="005F2CB1"/>
    <w:rsid w:val="005F788A"/>
    <w:rsid w:val="00602AEA"/>
    <w:rsid w:val="00603923"/>
    <w:rsid w:val="006130DE"/>
    <w:rsid w:val="00614FDF"/>
    <w:rsid w:val="00622CA7"/>
    <w:rsid w:val="00623A24"/>
    <w:rsid w:val="00626A53"/>
    <w:rsid w:val="00630DBC"/>
    <w:rsid w:val="0063543D"/>
    <w:rsid w:val="00635E89"/>
    <w:rsid w:val="006414FB"/>
    <w:rsid w:val="0064518B"/>
    <w:rsid w:val="00647114"/>
    <w:rsid w:val="00655BDF"/>
    <w:rsid w:val="006643DA"/>
    <w:rsid w:val="00665F3B"/>
    <w:rsid w:val="006732E5"/>
    <w:rsid w:val="00674F5E"/>
    <w:rsid w:val="00684C01"/>
    <w:rsid w:val="00686C36"/>
    <w:rsid w:val="006912E9"/>
    <w:rsid w:val="006A0C41"/>
    <w:rsid w:val="006A2D55"/>
    <w:rsid w:val="006A323F"/>
    <w:rsid w:val="006A7B8B"/>
    <w:rsid w:val="006B2097"/>
    <w:rsid w:val="006B30D0"/>
    <w:rsid w:val="006B341F"/>
    <w:rsid w:val="006B74EB"/>
    <w:rsid w:val="006C18E7"/>
    <w:rsid w:val="006C2907"/>
    <w:rsid w:val="006C3D95"/>
    <w:rsid w:val="006C3EA7"/>
    <w:rsid w:val="006C4BDC"/>
    <w:rsid w:val="006C6727"/>
    <w:rsid w:val="006D3C08"/>
    <w:rsid w:val="006D6AE8"/>
    <w:rsid w:val="006E5006"/>
    <w:rsid w:val="006E5C86"/>
    <w:rsid w:val="006E75D3"/>
    <w:rsid w:val="006F01EE"/>
    <w:rsid w:val="006F1EEB"/>
    <w:rsid w:val="00701116"/>
    <w:rsid w:val="00704DFF"/>
    <w:rsid w:val="00706772"/>
    <w:rsid w:val="00710168"/>
    <w:rsid w:val="0071174C"/>
    <w:rsid w:val="00712441"/>
    <w:rsid w:val="00713C44"/>
    <w:rsid w:val="00714AAE"/>
    <w:rsid w:val="00727F6F"/>
    <w:rsid w:val="00734A5B"/>
    <w:rsid w:val="007355CB"/>
    <w:rsid w:val="00736A7D"/>
    <w:rsid w:val="0074026F"/>
    <w:rsid w:val="007429F6"/>
    <w:rsid w:val="00744904"/>
    <w:rsid w:val="00744E76"/>
    <w:rsid w:val="00745499"/>
    <w:rsid w:val="00746638"/>
    <w:rsid w:val="007468B3"/>
    <w:rsid w:val="007501F1"/>
    <w:rsid w:val="007513D7"/>
    <w:rsid w:val="0075168C"/>
    <w:rsid w:val="00752EF5"/>
    <w:rsid w:val="00755237"/>
    <w:rsid w:val="0075582E"/>
    <w:rsid w:val="00760895"/>
    <w:rsid w:val="00765EA3"/>
    <w:rsid w:val="00765FFC"/>
    <w:rsid w:val="007704E6"/>
    <w:rsid w:val="00771E9A"/>
    <w:rsid w:val="0077362F"/>
    <w:rsid w:val="00773B65"/>
    <w:rsid w:val="00773E1A"/>
    <w:rsid w:val="00774DA4"/>
    <w:rsid w:val="00775CF5"/>
    <w:rsid w:val="0077622C"/>
    <w:rsid w:val="00777D1F"/>
    <w:rsid w:val="00780543"/>
    <w:rsid w:val="00781F0F"/>
    <w:rsid w:val="00783271"/>
    <w:rsid w:val="0078379E"/>
    <w:rsid w:val="0079727B"/>
    <w:rsid w:val="007A37E4"/>
    <w:rsid w:val="007A55C9"/>
    <w:rsid w:val="007A7452"/>
    <w:rsid w:val="007B4CE9"/>
    <w:rsid w:val="007B600E"/>
    <w:rsid w:val="007B6489"/>
    <w:rsid w:val="007C23E5"/>
    <w:rsid w:val="007D05FE"/>
    <w:rsid w:val="007D6EDC"/>
    <w:rsid w:val="007E1661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4939"/>
    <w:rsid w:val="00835F64"/>
    <w:rsid w:val="00836135"/>
    <w:rsid w:val="00836911"/>
    <w:rsid w:val="00837268"/>
    <w:rsid w:val="00842A99"/>
    <w:rsid w:val="00851525"/>
    <w:rsid w:val="008566ED"/>
    <w:rsid w:val="00862DD2"/>
    <w:rsid w:val="008665C1"/>
    <w:rsid w:val="008768CA"/>
    <w:rsid w:val="00885540"/>
    <w:rsid w:val="008A2586"/>
    <w:rsid w:val="008A2CA7"/>
    <w:rsid w:val="008A75D4"/>
    <w:rsid w:val="008B0772"/>
    <w:rsid w:val="008B3F12"/>
    <w:rsid w:val="008B5541"/>
    <w:rsid w:val="008C34F0"/>
    <w:rsid w:val="008C384C"/>
    <w:rsid w:val="008C4D34"/>
    <w:rsid w:val="008C4FC5"/>
    <w:rsid w:val="008C6D37"/>
    <w:rsid w:val="008E1931"/>
    <w:rsid w:val="008E2D68"/>
    <w:rsid w:val="008E6756"/>
    <w:rsid w:val="008E67BA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3F44"/>
    <w:rsid w:val="00956C21"/>
    <w:rsid w:val="00957E6E"/>
    <w:rsid w:val="00957F4D"/>
    <w:rsid w:val="009706FE"/>
    <w:rsid w:val="00971048"/>
    <w:rsid w:val="00971C12"/>
    <w:rsid w:val="00973190"/>
    <w:rsid w:val="00975CE0"/>
    <w:rsid w:val="00985D26"/>
    <w:rsid w:val="00991EB3"/>
    <w:rsid w:val="00993475"/>
    <w:rsid w:val="0099609C"/>
    <w:rsid w:val="00997E85"/>
    <w:rsid w:val="009B07AB"/>
    <w:rsid w:val="009B08BE"/>
    <w:rsid w:val="009B4CD1"/>
    <w:rsid w:val="009B54D3"/>
    <w:rsid w:val="009C20AE"/>
    <w:rsid w:val="009C2510"/>
    <w:rsid w:val="009D1CE2"/>
    <w:rsid w:val="009D6AC8"/>
    <w:rsid w:val="009E1A81"/>
    <w:rsid w:val="009E593F"/>
    <w:rsid w:val="009F37B7"/>
    <w:rsid w:val="009F4389"/>
    <w:rsid w:val="009F5096"/>
    <w:rsid w:val="009F58FB"/>
    <w:rsid w:val="00A02F65"/>
    <w:rsid w:val="00A10F02"/>
    <w:rsid w:val="00A164B4"/>
    <w:rsid w:val="00A26956"/>
    <w:rsid w:val="00A27486"/>
    <w:rsid w:val="00A34717"/>
    <w:rsid w:val="00A449A1"/>
    <w:rsid w:val="00A53200"/>
    <w:rsid w:val="00A53724"/>
    <w:rsid w:val="00A55C97"/>
    <w:rsid w:val="00A56066"/>
    <w:rsid w:val="00A56BF7"/>
    <w:rsid w:val="00A6269C"/>
    <w:rsid w:val="00A63133"/>
    <w:rsid w:val="00A64918"/>
    <w:rsid w:val="00A65BB1"/>
    <w:rsid w:val="00A73129"/>
    <w:rsid w:val="00A765A1"/>
    <w:rsid w:val="00A819C2"/>
    <w:rsid w:val="00A82346"/>
    <w:rsid w:val="00A92BA1"/>
    <w:rsid w:val="00A95A32"/>
    <w:rsid w:val="00AA394C"/>
    <w:rsid w:val="00AA45F2"/>
    <w:rsid w:val="00AA5699"/>
    <w:rsid w:val="00AB061E"/>
    <w:rsid w:val="00AB4A5D"/>
    <w:rsid w:val="00AB5D6C"/>
    <w:rsid w:val="00AB5F7E"/>
    <w:rsid w:val="00AB7B2B"/>
    <w:rsid w:val="00AC27B9"/>
    <w:rsid w:val="00AC32BE"/>
    <w:rsid w:val="00AC6BC6"/>
    <w:rsid w:val="00AD065E"/>
    <w:rsid w:val="00AD17E7"/>
    <w:rsid w:val="00AE65E2"/>
    <w:rsid w:val="00AF1460"/>
    <w:rsid w:val="00AF481E"/>
    <w:rsid w:val="00B04376"/>
    <w:rsid w:val="00B1446B"/>
    <w:rsid w:val="00B151B9"/>
    <w:rsid w:val="00B15449"/>
    <w:rsid w:val="00B1638E"/>
    <w:rsid w:val="00B269E1"/>
    <w:rsid w:val="00B272B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B8D"/>
    <w:rsid w:val="00BA698C"/>
    <w:rsid w:val="00BB0F15"/>
    <w:rsid w:val="00BB4132"/>
    <w:rsid w:val="00BB4274"/>
    <w:rsid w:val="00BC0F7D"/>
    <w:rsid w:val="00BC4FA7"/>
    <w:rsid w:val="00BC51C4"/>
    <w:rsid w:val="00BC53A2"/>
    <w:rsid w:val="00BD7D31"/>
    <w:rsid w:val="00BE143C"/>
    <w:rsid w:val="00BE3255"/>
    <w:rsid w:val="00BE5086"/>
    <w:rsid w:val="00BE64EE"/>
    <w:rsid w:val="00BE7173"/>
    <w:rsid w:val="00BE7A82"/>
    <w:rsid w:val="00BF128E"/>
    <w:rsid w:val="00BF5F11"/>
    <w:rsid w:val="00BF7B2B"/>
    <w:rsid w:val="00C03B1C"/>
    <w:rsid w:val="00C074DD"/>
    <w:rsid w:val="00C1496A"/>
    <w:rsid w:val="00C15808"/>
    <w:rsid w:val="00C30A2B"/>
    <w:rsid w:val="00C33079"/>
    <w:rsid w:val="00C33115"/>
    <w:rsid w:val="00C354F3"/>
    <w:rsid w:val="00C41030"/>
    <w:rsid w:val="00C42233"/>
    <w:rsid w:val="00C45231"/>
    <w:rsid w:val="00C510AA"/>
    <w:rsid w:val="00C551FF"/>
    <w:rsid w:val="00C64DC2"/>
    <w:rsid w:val="00C6593E"/>
    <w:rsid w:val="00C72833"/>
    <w:rsid w:val="00C73669"/>
    <w:rsid w:val="00C7568F"/>
    <w:rsid w:val="00C762D7"/>
    <w:rsid w:val="00C80F1D"/>
    <w:rsid w:val="00C82C96"/>
    <w:rsid w:val="00C91962"/>
    <w:rsid w:val="00C93F40"/>
    <w:rsid w:val="00C972FE"/>
    <w:rsid w:val="00CA3D0C"/>
    <w:rsid w:val="00CA4249"/>
    <w:rsid w:val="00CC5F6B"/>
    <w:rsid w:val="00CD12D0"/>
    <w:rsid w:val="00CD1A8A"/>
    <w:rsid w:val="00CD250A"/>
    <w:rsid w:val="00CD5F0A"/>
    <w:rsid w:val="00CD6888"/>
    <w:rsid w:val="00CD6A5F"/>
    <w:rsid w:val="00CD7F07"/>
    <w:rsid w:val="00CE423F"/>
    <w:rsid w:val="00CF3C00"/>
    <w:rsid w:val="00CF3D10"/>
    <w:rsid w:val="00D06DDD"/>
    <w:rsid w:val="00D13400"/>
    <w:rsid w:val="00D15CB8"/>
    <w:rsid w:val="00D21279"/>
    <w:rsid w:val="00D2327A"/>
    <w:rsid w:val="00D24DCB"/>
    <w:rsid w:val="00D33F1D"/>
    <w:rsid w:val="00D4552A"/>
    <w:rsid w:val="00D535F4"/>
    <w:rsid w:val="00D55F18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29D"/>
    <w:rsid w:val="00DC4DA2"/>
    <w:rsid w:val="00DC7EEC"/>
    <w:rsid w:val="00DD4C17"/>
    <w:rsid w:val="00DD5E7A"/>
    <w:rsid w:val="00DD74A5"/>
    <w:rsid w:val="00DE1C06"/>
    <w:rsid w:val="00DE20CC"/>
    <w:rsid w:val="00DE23EE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13C5"/>
    <w:rsid w:val="00E37C12"/>
    <w:rsid w:val="00E41153"/>
    <w:rsid w:val="00E44582"/>
    <w:rsid w:val="00E61B57"/>
    <w:rsid w:val="00E648E8"/>
    <w:rsid w:val="00E64F4A"/>
    <w:rsid w:val="00E700E3"/>
    <w:rsid w:val="00E707ED"/>
    <w:rsid w:val="00E77244"/>
    <w:rsid w:val="00E77645"/>
    <w:rsid w:val="00E861BF"/>
    <w:rsid w:val="00E93748"/>
    <w:rsid w:val="00EA05BF"/>
    <w:rsid w:val="00EA1155"/>
    <w:rsid w:val="00EA15B0"/>
    <w:rsid w:val="00EA17CA"/>
    <w:rsid w:val="00EA5EA7"/>
    <w:rsid w:val="00EA7C12"/>
    <w:rsid w:val="00EB0374"/>
    <w:rsid w:val="00EB14CE"/>
    <w:rsid w:val="00EC39CF"/>
    <w:rsid w:val="00EC4A25"/>
    <w:rsid w:val="00EC71B2"/>
    <w:rsid w:val="00ED7E57"/>
    <w:rsid w:val="00EE3BA4"/>
    <w:rsid w:val="00EE6EC0"/>
    <w:rsid w:val="00EE71F7"/>
    <w:rsid w:val="00EF0B73"/>
    <w:rsid w:val="00EF2F64"/>
    <w:rsid w:val="00EF608C"/>
    <w:rsid w:val="00EF7F95"/>
    <w:rsid w:val="00F00407"/>
    <w:rsid w:val="00F025A2"/>
    <w:rsid w:val="00F04712"/>
    <w:rsid w:val="00F10423"/>
    <w:rsid w:val="00F1104A"/>
    <w:rsid w:val="00F13360"/>
    <w:rsid w:val="00F2061B"/>
    <w:rsid w:val="00F22A7F"/>
    <w:rsid w:val="00F22EC7"/>
    <w:rsid w:val="00F24AD9"/>
    <w:rsid w:val="00F24E8D"/>
    <w:rsid w:val="00F325C8"/>
    <w:rsid w:val="00F32D56"/>
    <w:rsid w:val="00F41A05"/>
    <w:rsid w:val="00F448EE"/>
    <w:rsid w:val="00F54506"/>
    <w:rsid w:val="00F653B8"/>
    <w:rsid w:val="00F70528"/>
    <w:rsid w:val="00F7104F"/>
    <w:rsid w:val="00F74EB4"/>
    <w:rsid w:val="00F76365"/>
    <w:rsid w:val="00F77D05"/>
    <w:rsid w:val="00F9008D"/>
    <w:rsid w:val="00FA1266"/>
    <w:rsid w:val="00FA1E42"/>
    <w:rsid w:val="00FA2476"/>
    <w:rsid w:val="00FA2729"/>
    <w:rsid w:val="00FB0620"/>
    <w:rsid w:val="00FB065C"/>
    <w:rsid w:val="00FB4091"/>
    <w:rsid w:val="00FB77C4"/>
    <w:rsid w:val="00FC1192"/>
    <w:rsid w:val="00FC2E5E"/>
    <w:rsid w:val="00FC6DAB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3F51D7E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8F3511"/>
    <w:rsid w:val="27FD18A5"/>
    <w:rsid w:val="28E66336"/>
    <w:rsid w:val="295406C2"/>
    <w:rsid w:val="29C24397"/>
    <w:rsid w:val="2AF46B49"/>
    <w:rsid w:val="30BD4A86"/>
    <w:rsid w:val="316506C6"/>
    <w:rsid w:val="342D12FD"/>
    <w:rsid w:val="35932249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80C3ADF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5FA08"/>
  <w15:docId w15:val="{93539CEF-215B-4556-A4BB-0CBD20D2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  <w:lang w:eastAsia="zh-CN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customStyle="1" w:styleId="Metrics">
    <w:name w:val="Metrics"/>
    <w:basedOn w:val="a3"/>
    <w:qFormat/>
    <w:pPr>
      <w:jc w:val="center"/>
    </w:pPr>
    <w:rPr>
      <w:rFonts w:ascii="Calibri" w:hAnsi="Calibri" w:cs="Calibri"/>
      <w:color w:val="000000"/>
      <w:sz w:val="16"/>
      <w:szCs w:val="16"/>
    </w:rPr>
  </w:style>
  <w:style w:type="paragraph" w:styleId="affff2">
    <w:name w:val="Revision"/>
    <w:hidden/>
    <w:uiPriority w:val="99"/>
    <w:unhideWhenUsed/>
    <w:rsid w:val="00292C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2C513D6-A1B8-4728-8987-A36871D34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38</Pages>
  <Words>19201</Words>
  <Characters>109451</Characters>
  <Application>Microsoft Office Word</Application>
  <DocSecurity>0</DocSecurity>
  <Lines>912</Lines>
  <Paragraphs>256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7</cp:revision>
  <cp:lastPrinted>2019-02-25T14:05:00Z</cp:lastPrinted>
  <dcterms:created xsi:type="dcterms:W3CDTF">2023-08-22T09:58:00Z</dcterms:created>
  <dcterms:modified xsi:type="dcterms:W3CDTF">2023-08-22T12:16:00Z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6A9A7F813054477A9490F3DDFAC3FE15</vt:lpwstr>
  </property>
</Properties>
</file>